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0C4" w:rsidRPr="00365321" w:rsidRDefault="005170C4" w:rsidP="005170C4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5170C4" w:rsidRPr="00365321" w:rsidRDefault="005170C4" w:rsidP="005170C4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5170C4" w:rsidRPr="00365321" w:rsidRDefault="005170C4" w:rsidP="005170C4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5170C4" w:rsidRPr="00365321" w:rsidRDefault="005170C4" w:rsidP="005170C4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5170C4" w:rsidRPr="00365321" w:rsidRDefault="005170C4" w:rsidP="005170C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5170C4" w:rsidRPr="00664516" w:rsidRDefault="005170C4" w:rsidP="005170C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5170C4" w:rsidRPr="00664516" w:rsidRDefault="005170C4" w:rsidP="005170C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5170C4" w:rsidRPr="00664516" w:rsidRDefault="005170C4" w:rsidP="005170C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5170C4" w:rsidRPr="00664516" w:rsidRDefault="005170C4" w:rsidP="005170C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0C4" w:rsidRPr="00664516" w:rsidRDefault="005170C4" w:rsidP="005170C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5170C4" w:rsidRPr="00664516" w:rsidRDefault="005170C4" w:rsidP="005170C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5170C4" w:rsidRPr="00664516" w:rsidRDefault="005170C4" w:rsidP="005170C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5170C4" w:rsidRPr="00664516" w:rsidRDefault="005170C4" w:rsidP="005170C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5170C4" w:rsidRPr="00C96620" w:rsidRDefault="005170C4" w:rsidP="005170C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5170C4" w:rsidRPr="00637460" w:rsidRDefault="005170C4" w:rsidP="005170C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5170C4" w:rsidRPr="00637460" w:rsidRDefault="005170C4" w:rsidP="005170C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Наименование дисциплины Б1.В.10 «Финансовый менеджмент»</w:t>
      </w: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</w:t>
      </w:r>
    </w:p>
    <w:p w:rsidR="00720505" w:rsidRPr="00637460" w:rsidRDefault="005170C4" w:rsidP="00720505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720505" w:rsidRPr="00637460" w:rsidRDefault="00720505" w:rsidP="00720505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Зайцева С.С., к.э.н., доц.</w:t>
      </w: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left="709"/>
        <w:jc w:val="center"/>
        <w:rPr>
          <w:color w:val="000000" w:themeColor="text1"/>
          <w:sz w:val="20"/>
          <w:u w:val="single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left="900"/>
        <w:jc w:val="center"/>
        <w:rPr>
          <w:color w:val="000000" w:themeColor="text1"/>
          <w:sz w:val="20"/>
          <w:u w:val="single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left="900"/>
        <w:jc w:val="center"/>
        <w:rPr>
          <w:color w:val="000000" w:themeColor="text1"/>
          <w:sz w:val="20"/>
          <w:u w:val="single"/>
        </w:rPr>
      </w:pP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napToGrid/>
        <w:spacing w:before="0" w:after="0"/>
        <w:ind w:left="900"/>
        <w:jc w:val="center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5170C4">
        <w:rPr>
          <w:color w:val="000000" w:themeColor="text1"/>
          <w:sz w:val="20"/>
        </w:rPr>
        <w:t>3</w:t>
      </w:r>
      <w:bookmarkStart w:id="0" w:name="_GoBack"/>
      <w:bookmarkEnd w:id="0"/>
    </w:p>
    <w:p w:rsidR="00720505" w:rsidRPr="00637460" w:rsidRDefault="00720505" w:rsidP="00720505">
      <w:pPr>
        <w:widowControl/>
        <w:tabs>
          <w:tab w:val="left" w:pos="851"/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color w:val="000000" w:themeColor="text1"/>
          <w:szCs w:val="24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1.</w:t>
      </w:r>
      <w:r w:rsidRPr="00637460">
        <w:rPr>
          <w:color w:val="000000" w:themeColor="text1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Цель и задачи дисциплины</w:t>
      </w:r>
    </w:p>
    <w:p w:rsidR="00720505" w:rsidRPr="00637460" w:rsidRDefault="00720505" w:rsidP="00720505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</w:t>
      </w:r>
      <w:r w:rsidRPr="00637460">
        <w:rPr>
          <w:color w:val="000000" w:themeColor="text1"/>
          <w:sz w:val="20"/>
          <w:lang w:eastAsia="en-US"/>
        </w:rPr>
        <w:t xml:space="preserve">– </w:t>
      </w:r>
      <w:r w:rsidRPr="00637460">
        <w:rPr>
          <w:color w:val="000000" w:themeColor="text1"/>
          <w:sz w:val="20"/>
        </w:rPr>
        <w:t>формирование целостной системы современных занятий о месте финансового менеджмента в системе управления предприятием, технологии управления денежными потоками и капиталом, научить использовать финансовые инструменты и методы финансового менеджмента при принятии финансовых решений с учетом стратегических и фактических целей хозяйствующего субъекта.</w:t>
      </w:r>
    </w:p>
    <w:p w:rsidR="00720505" w:rsidRPr="00637460" w:rsidRDefault="00720505" w:rsidP="00720505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Задачи дисциплины</w:t>
      </w:r>
      <w:r w:rsidRPr="00637460">
        <w:rPr>
          <w:color w:val="000000" w:themeColor="text1"/>
          <w:sz w:val="20"/>
        </w:rPr>
        <w:t>:</w:t>
      </w:r>
    </w:p>
    <w:p w:rsidR="00720505" w:rsidRPr="00637460" w:rsidRDefault="00720505" w:rsidP="00720505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изучение теоретических основ финансового менеджмента;</w:t>
      </w:r>
    </w:p>
    <w:p w:rsidR="00720505" w:rsidRPr="00637460" w:rsidRDefault="00720505" w:rsidP="00720505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изучение базовых показателей финансового менеджмента;</w:t>
      </w:r>
    </w:p>
    <w:p w:rsidR="00720505" w:rsidRPr="00637460" w:rsidRDefault="00720505" w:rsidP="00720505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исследование управления активами организации;</w:t>
      </w:r>
    </w:p>
    <w:p w:rsidR="00720505" w:rsidRPr="00637460" w:rsidRDefault="00720505" w:rsidP="00720505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исследование управления пассивами организации;</w:t>
      </w:r>
    </w:p>
    <w:p w:rsidR="00720505" w:rsidRPr="00637460" w:rsidRDefault="00720505" w:rsidP="00720505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рассмотрение распределения и использования сформированного объема финансовых ресурсов в разрезе основных направлений деятельности предприятия;</w:t>
      </w:r>
    </w:p>
    <w:p w:rsidR="00720505" w:rsidRPr="00637460" w:rsidRDefault="00720505" w:rsidP="00720505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изучение управления денежным оборотом;</w:t>
      </w:r>
    </w:p>
    <w:p w:rsidR="00720505" w:rsidRPr="00637460" w:rsidRDefault="00720505" w:rsidP="00720505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обеспечение организации управления инвестициями;</w:t>
      </w:r>
    </w:p>
    <w:p w:rsidR="00720505" w:rsidRPr="00637460" w:rsidRDefault="00720505" w:rsidP="00720505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обеспечение максимизации прибыли предприятия;</w:t>
      </w:r>
    </w:p>
    <w:p w:rsidR="00720505" w:rsidRPr="00637460" w:rsidRDefault="00720505" w:rsidP="00720505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исследование минимизации уровня финансового риска при предусматриваемом уровне прибыли;</w:t>
      </w:r>
    </w:p>
    <w:p w:rsidR="00720505" w:rsidRPr="00637460" w:rsidRDefault="00720505" w:rsidP="00720505">
      <w:pPr>
        <w:pStyle w:val="2b"/>
        <w:tabs>
          <w:tab w:val="left" w:pos="851"/>
          <w:tab w:val="left" w:pos="1134"/>
        </w:tabs>
        <w:ind w:firstLine="709"/>
        <w:rPr>
          <w:color w:val="000000" w:themeColor="text1"/>
        </w:rPr>
      </w:pPr>
      <w:r w:rsidRPr="00637460">
        <w:rPr>
          <w:color w:val="000000" w:themeColor="text1"/>
        </w:rPr>
        <w:t>- исследование финансовых инструментов и методов финансового менеджмента при принятии финансовых решений с учетом стратегических и фактических целей хозяйствующего субъекта..</w:t>
      </w:r>
    </w:p>
    <w:p w:rsidR="00720505" w:rsidRPr="00637460" w:rsidRDefault="00720505" w:rsidP="00720505">
      <w:pPr>
        <w:pStyle w:val="af2"/>
        <w:tabs>
          <w:tab w:val="left" w:pos="851"/>
        </w:tabs>
        <w:ind w:firstLine="709"/>
        <w:jc w:val="both"/>
        <w:rPr>
          <w:rFonts w:ascii="Times New Roman" w:hAnsi="Times New Roman"/>
          <w:color w:val="000000" w:themeColor="text1"/>
        </w:rPr>
      </w:pPr>
    </w:p>
    <w:p w:rsidR="00720505" w:rsidRPr="00637460" w:rsidRDefault="00720505" w:rsidP="00720505">
      <w:pPr>
        <w:widowControl/>
        <w:tabs>
          <w:tab w:val="left" w:pos="851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2. Место дисциплины в структуре ОП </w:t>
      </w:r>
    </w:p>
    <w:p w:rsidR="00720505" w:rsidRPr="00637460" w:rsidRDefault="00720505" w:rsidP="00720505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Дисциплина «Финансовый менеджмент» относится </w:t>
      </w:r>
      <w:r w:rsidRPr="00637460">
        <w:rPr>
          <w:rFonts w:ascii="Times New Roman" w:hAnsi="Times New Roman"/>
          <w:bCs/>
          <w:color w:val="000000" w:themeColor="text1"/>
        </w:rPr>
        <w:t xml:space="preserve">к дисциплинам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Блока 1.  </w:t>
      </w:r>
    </w:p>
    <w:p w:rsidR="00720505" w:rsidRPr="00637460" w:rsidRDefault="00720505" w:rsidP="00720505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color w:val="000000" w:themeColor="text1"/>
        </w:rPr>
      </w:pPr>
    </w:p>
    <w:p w:rsidR="00720505" w:rsidRPr="00637460" w:rsidRDefault="00720505" w:rsidP="00720505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720505" w:rsidRPr="00637460" w:rsidRDefault="00720505" w:rsidP="00720505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720505" w:rsidRPr="00637460" w:rsidRDefault="00720505" w:rsidP="00720505">
      <w:pPr>
        <w:spacing w:before="0" w:after="0"/>
        <w:ind w:firstLine="709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Обобщенные трудовые функции (ОТФ):</w:t>
      </w:r>
    </w:p>
    <w:p w:rsidR="00720505" w:rsidRPr="00637460" w:rsidRDefault="00720505" w:rsidP="00720505">
      <w:pPr>
        <w:autoSpaceDE w:val="0"/>
        <w:autoSpaceDN w:val="0"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консультирование клиентов по использованию финансовых продуктов и услуг;</w:t>
      </w:r>
    </w:p>
    <w:p w:rsidR="00720505" w:rsidRPr="00637460" w:rsidRDefault="00720505" w:rsidP="00720505">
      <w:pPr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консультационное сопровождение сделок.</w:t>
      </w:r>
    </w:p>
    <w:p w:rsidR="00720505" w:rsidRPr="00637460" w:rsidRDefault="00720505" w:rsidP="00720505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Трудовые функции:</w:t>
      </w:r>
    </w:p>
    <w:p w:rsidR="00720505" w:rsidRPr="00637460" w:rsidRDefault="00720505" w:rsidP="00720505">
      <w:pPr>
        <w:tabs>
          <w:tab w:val="left" w:pos="90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мониторинг конъюнктуры рынка банковских услуг, рынка ценных бумаг; иностранной </w:t>
      </w:r>
      <w:proofErr w:type="spellStart"/>
      <w:r w:rsidRPr="00637460">
        <w:rPr>
          <w:color w:val="000000" w:themeColor="text1"/>
          <w:sz w:val="20"/>
        </w:rPr>
        <w:t>вылюты</w:t>
      </w:r>
      <w:proofErr w:type="spellEnd"/>
      <w:r w:rsidRPr="00637460">
        <w:rPr>
          <w:color w:val="000000" w:themeColor="text1"/>
          <w:sz w:val="20"/>
        </w:rPr>
        <w:t>, товарно-сырьевых рынков;</w:t>
      </w:r>
    </w:p>
    <w:p w:rsidR="00720505" w:rsidRPr="00637460" w:rsidRDefault="00720505" w:rsidP="00720505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анализ и проверка финансового положения заемщика.</w:t>
      </w:r>
    </w:p>
    <w:p w:rsidR="00720505" w:rsidRPr="00637460" w:rsidRDefault="00720505" w:rsidP="00720505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Профессиональные компетенции</w:t>
      </w:r>
    </w:p>
    <w:p w:rsidR="00720505" w:rsidRPr="00637460" w:rsidRDefault="00720505" w:rsidP="00720505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ПК-1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субъектов</w:t>
      </w:r>
    </w:p>
    <w:p w:rsidR="00720505" w:rsidRPr="00637460" w:rsidRDefault="00720505" w:rsidP="00720505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</w:r>
    </w:p>
    <w:p w:rsidR="00720505" w:rsidRPr="00637460" w:rsidRDefault="00720505" w:rsidP="00720505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ПК-3. Способен выполнять профессиональные обязанности по осуществлению текущей деятельности финансово-кредитных институтов и организаций различных отраслей экономики, разрабатывать направления повышения ее эффективности.</w:t>
      </w:r>
    </w:p>
    <w:p w:rsidR="00720505" w:rsidRPr="00637460" w:rsidRDefault="00720505" w:rsidP="00720505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</w:p>
    <w:p w:rsidR="00720505" w:rsidRPr="00637460" w:rsidRDefault="00720505" w:rsidP="00720505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720505" w:rsidRPr="00637460" w:rsidRDefault="00720505" w:rsidP="00720505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801"/>
        <w:gridCol w:w="4678"/>
      </w:tblGrid>
      <w:tr w:rsidR="00720505" w:rsidRPr="00637460" w:rsidTr="004A57FA">
        <w:trPr>
          <w:trHeight w:val="779"/>
        </w:trPr>
        <w:tc>
          <w:tcPr>
            <w:tcW w:w="2410" w:type="dxa"/>
          </w:tcPr>
          <w:p w:rsidR="00720505" w:rsidRPr="00637460" w:rsidRDefault="00720505" w:rsidP="00720505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2801" w:type="dxa"/>
          </w:tcPr>
          <w:p w:rsidR="00720505" w:rsidRPr="00637460" w:rsidRDefault="00720505" w:rsidP="00720505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4678" w:type="dxa"/>
          </w:tcPr>
          <w:p w:rsidR="00720505" w:rsidRPr="00637460" w:rsidRDefault="00720505" w:rsidP="00720505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720505" w:rsidRPr="00637460" w:rsidTr="004A57FA">
        <w:tc>
          <w:tcPr>
            <w:tcW w:w="2410" w:type="dxa"/>
            <w:vMerge w:val="restart"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</w:t>
            </w:r>
            <w:r w:rsidRPr="00637460">
              <w:rPr>
                <w:color w:val="000000" w:themeColor="text1"/>
                <w:sz w:val="20"/>
              </w:rPr>
              <w:lastRenderedPageBreak/>
              <w:t>интерпретировать полученные данные для обеспечения эффективной деятельности экономических субъектов</w:t>
            </w:r>
          </w:p>
        </w:tc>
        <w:tc>
          <w:tcPr>
            <w:tcW w:w="2801" w:type="dxa"/>
            <w:vMerge w:val="restart"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ПК-1.1. Систематизирует, структурирует и анализирует финансово-экономическую информацию, характеризующую современное состояние и тенденции развития финансового сектора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ПК-1.3. Использует полученные данные о состоянии и тенденциях развития финансовых рынков для обеспечения </w:t>
            </w:r>
            <w:r w:rsidRPr="00637460">
              <w:rPr>
                <w:color w:val="000000" w:themeColor="text1"/>
                <w:sz w:val="20"/>
              </w:rPr>
              <w:lastRenderedPageBreak/>
              <w:t>эффективной деятельности экономических субъектов</w:t>
            </w:r>
          </w:p>
        </w:tc>
        <w:tc>
          <w:tcPr>
            <w:tcW w:w="4678" w:type="dxa"/>
          </w:tcPr>
          <w:p w:rsidR="00720505" w:rsidRPr="00637460" w:rsidRDefault="00720505" w:rsidP="00720505">
            <w:pPr>
              <w:pStyle w:val="afffc"/>
              <w:widowControl w:val="0"/>
              <w:tabs>
                <w:tab w:val="left" w:pos="285"/>
                <w:tab w:val="left" w:pos="52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b/>
                <w:color w:val="000000" w:themeColor="text1"/>
                <w:u w:val="single"/>
              </w:rPr>
              <w:lastRenderedPageBreak/>
              <w:t>Знать</w:t>
            </w:r>
            <w:r w:rsidRPr="00637460">
              <w:rPr>
                <w:rFonts w:ascii="Times New Roman" w:hAnsi="Times New Roman"/>
                <w:color w:val="000000" w:themeColor="text1"/>
              </w:rPr>
              <w:t>:</w:t>
            </w:r>
          </w:p>
          <w:p w:rsidR="00720505" w:rsidRPr="00637460" w:rsidRDefault="00720505" w:rsidP="00720505">
            <w:pPr>
              <w:pStyle w:val="aff8"/>
              <w:numPr>
                <w:ilvl w:val="0"/>
                <w:numId w:val="13"/>
              </w:numPr>
              <w:tabs>
                <w:tab w:val="left" w:pos="285"/>
                <w:tab w:val="left" w:pos="522"/>
                <w:tab w:val="left" w:pos="900"/>
              </w:tabs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теоретическую сущность, функции и основные принципы организации финансового менеджмента, его информационное обеспечение;</w:t>
            </w:r>
          </w:p>
          <w:p w:rsidR="00720505" w:rsidRPr="00637460" w:rsidRDefault="00720505" w:rsidP="00720505">
            <w:pPr>
              <w:pStyle w:val="aff8"/>
              <w:numPr>
                <w:ilvl w:val="0"/>
                <w:numId w:val="13"/>
              </w:numPr>
              <w:tabs>
                <w:tab w:val="left" w:pos="285"/>
                <w:tab w:val="left" w:pos="522"/>
                <w:tab w:val="left" w:pos="900"/>
              </w:tabs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основные этапы эволюции управленческой мысли;</w:t>
            </w:r>
          </w:p>
          <w:p w:rsidR="00720505" w:rsidRPr="00637460" w:rsidRDefault="00720505" w:rsidP="00720505">
            <w:pPr>
              <w:pStyle w:val="aff8"/>
              <w:numPr>
                <w:ilvl w:val="0"/>
                <w:numId w:val="13"/>
              </w:numPr>
              <w:tabs>
                <w:tab w:val="left" w:pos="285"/>
                <w:tab w:val="left" w:pos="522"/>
                <w:tab w:val="left" w:pos="900"/>
              </w:tabs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источники финансово-экономической информации, характеризующей современное состояние и тенденции развития финансового сектора;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В/01.6 – основные финансовые отчеты и их взаимосвязи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А/01.6 – технологии сбора первичной </w:t>
            </w:r>
            <w:r w:rsidRPr="00637460">
              <w:rPr>
                <w:rFonts w:ascii="Times New Roman" w:hAnsi="Times New Roman"/>
                <w:color w:val="000000" w:themeColor="text1"/>
              </w:rPr>
              <w:lastRenderedPageBreak/>
              <w:t>финансовой информации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А/01.6 – нормативную</w:t>
            </w:r>
            <w:r w:rsidRPr="00637460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637460">
              <w:rPr>
                <w:rFonts w:ascii="Times New Roman" w:hAnsi="Times New Roman"/>
                <w:color w:val="000000" w:themeColor="text1"/>
              </w:rPr>
              <w:t>базу в области финансовой деятельности;</w:t>
            </w:r>
          </w:p>
        </w:tc>
      </w:tr>
      <w:tr w:rsidR="00720505" w:rsidRPr="00637460" w:rsidTr="004A57FA">
        <w:tc>
          <w:tcPr>
            <w:tcW w:w="2410" w:type="dxa"/>
            <w:vMerge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2801" w:type="dxa"/>
            <w:vMerge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678" w:type="dxa"/>
          </w:tcPr>
          <w:p w:rsidR="00720505" w:rsidRPr="00637460" w:rsidRDefault="00720505" w:rsidP="00720505">
            <w:pPr>
              <w:pStyle w:val="afffc"/>
              <w:widowControl w:val="0"/>
              <w:tabs>
                <w:tab w:val="left" w:pos="285"/>
                <w:tab w:val="left" w:pos="52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b/>
                <w:color w:val="000000" w:themeColor="text1"/>
                <w:u w:val="single"/>
              </w:rPr>
              <w:t>Уметь</w:t>
            </w:r>
            <w:r w:rsidRPr="00637460">
              <w:rPr>
                <w:rFonts w:ascii="Times New Roman" w:hAnsi="Times New Roman"/>
                <w:color w:val="000000" w:themeColor="text1"/>
              </w:rPr>
              <w:t>: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пользоваться нормативно-правовыми документами в своей деятельности;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систематизировать, структурировать и анализировать финансово-экономическую информацию, характеризующую современное состояние и тенденции развития финансового сектора;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использовать полученные данные о состоянии и тенденциях развития финансовых рынков для обеспечения эффективной деятельности экономических субъектов;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А/01.6 – получать, интерпретировать, документировать результаты исследований</w:t>
            </w:r>
          </w:p>
        </w:tc>
      </w:tr>
      <w:tr w:rsidR="00720505" w:rsidRPr="00637460" w:rsidTr="004A57FA">
        <w:trPr>
          <w:trHeight w:val="1568"/>
        </w:trPr>
        <w:tc>
          <w:tcPr>
            <w:tcW w:w="2410" w:type="dxa"/>
            <w:vMerge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2801" w:type="dxa"/>
            <w:vMerge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678" w:type="dxa"/>
          </w:tcPr>
          <w:p w:rsidR="00720505" w:rsidRPr="00637460" w:rsidRDefault="00720505" w:rsidP="00720505">
            <w:pPr>
              <w:pStyle w:val="afffc"/>
              <w:widowControl w:val="0"/>
              <w:tabs>
                <w:tab w:val="left" w:pos="285"/>
                <w:tab w:val="left" w:pos="52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b/>
                <w:color w:val="000000" w:themeColor="text1"/>
                <w:u w:val="single"/>
              </w:rPr>
              <w:t>Владеть</w:t>
            </w:r>
            <w:r w:rsidRPr="00637460">
              <w:rPr>
                <w:rFonts w:ascii="Times New Roman" w:hAnsi="Times New Roman"/>
                <w:color w:val="000000" w:themeColor="text1"/>
              </w:rPr>
              <w:t xml:space="preserve">: 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культурой мышления, способностью к восприятию, обобщению и анализу ин формации, постановке цели и выбору путей ее достижения;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А/01.6 – проводить мониторинг информационных источников финансовой информации</w:t>
            </w:r>
          </w:p>
        </w:tc>
      </w:tr>
      <w:tr w:rsidR="00720505" w:rsidRPr="00637460" w:rsidTr="004A57FA">
        <w:trPr>
          <w:trHeight w:val="1568"/>
        </w:trPr>
        <w:tc>
          <w:tcPr>
            <w:tcW w:w="2410" w:type="dxa"/>
            <w:vMerge w:val="restart"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      </w:r>
          </w:p>
        </w:tc>
        <w:tc>
          <w:tcPr>
            <w:tcW w:w="2801" w:type="dxa"/>
            <w:vMerge w:val="restart"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ПК-2.1. Владеет навыками поиска, анализа и использования нормативных и правовых документов в деятельности экономических субъектов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ПК-2.2. Анализирует финансовую, бухгалтерскую и статистическую отчетность, применяет нормативно-правовую базу, регламентирующую порядок расчета финансово-экономических показателей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ПК-2.3.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финансового и производственного потенциала экономических субъектов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ПК-2.4. Рассчитывает и интерпретирует показатели деятельности экономических субъектов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ПК-2.5. Использует результаты анализа при составлении финансовых планов и принятий экономических, финансовых и инвестиционных решений</w:t>
            </w:r>
          </w:p>
        </w:tc>
        <w:tc>
          <w:tcPr>
            <w:tcW w:w="4678" w:type="dxa"/>
          </w:tcPr>
          <w:p w:rsidR="00720505" w:rsidRPr="00637460" w:rsidRDefault="00720505" w:rsidP="00720505">
            <w:pPr>
              <w:pStyle w:val="afffc"/>
              <w:widowControl w:val="0"/>
              <w:tabs>
                <w:tab w:val="left" w:pos="285"/>
                <w:tab w:val="left" w:pos="52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b/>
                <w:color w:val="000000" w:themeColor="text1"/>
                <w:u w:val="single"/>
              </w:rPr>
              <w:t>Знать</w:t>
            </w:r>
            <w:r w:rsidRPr="00637460">
              <w:rPr>
                <w:rFonts w:ascii="Times New Roman" w:hAnsi="Times New Roman"/>
                <w:color w:val="000000" w:themeColor="text1"/>
              </w:rPr>
              <w:t>: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современные методы анализа финансовой и управленческой отчетности;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источники поиска и методы анализа нормативных и правовых документов в деятельности экономических субъектов;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В/01.6 – алгоритм анализа финансовой отчетности</w:t>
            </w:r>
          </w:p>
        </w:tc>
      </w:tr>
      <w:tr w:rsidR="00720505" w:rsidRPr="00637460" w:rsidTr="004A57FA">
        <w:trPr>
          <w:trHeight w:val="1568"/>
        </w:trPr>
        <w:tc>
          <w:tcPr>
            <w:tcW w:w="2410" w:type="dxa"/>
            <w:vMerge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2801" w:type="dxa"/>
            <w:vMerge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678" w:type="dxa"/>
          </w:tcPr>
          <w:p w:rsidR="00720505" w:rsidRPr="00637460" w:rsidRDefault="00720505" w:rsidP="00720505">
            <w:pPr>
              <w:pStyle w:val="afffc"/>
              <w:widowControl w:val="0"/>
              <w:tabs>
                <w:tab w:val="left" w:pos="285"/>
                <w:tab w:val="left" w:pos="52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b/>
                <w:color w:val="000000" w:themeColor="text1"/>
                <w:u w:val="single"/>
              </w:rPr>
              <w:t>Уметь</w:t>
            </w:r>
            <w:r w:rsidRPr="00637460">
              <w:rPr>
                <w:rFonts w:ascii="Times New Roman" w:hAnsi="Times New Roman"/>
                <w:color w:val="000000" w:themeColor="text1"/>
              </w:rPr>
              <w:t>:</w:t>
            </w:r>
          </w:p>
          <w:p w:rsidR="00720505" w:rsidRPr="00637460" w:rsidRDefault="00720505" w:rsidP="00720505">
            <w:pPr>
              <w:pStyle w:val="aff8"/>
              <w:numPr>
                <w:ilvl w:val="0"/>
                <w:numId w:val="13"/>
              </w:numPr>
              <w:tabs>
                <w:tab w:val="left" w:pos="285"/>
                <w:tab w:val="left" w:pos="522"/>
                <w:tab w:val="left" w:pos="900"/>
              </w:tabs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использовать базовые ценности финансового менеджмента и готовность опираться на них в своем личностном и профессиональном развитии;</w:t>
            </w:r>
          </w:p>
          <w:p w:rsidR="00720505" w:rsidRPr="00637460" w:rsidRDefault="00720505" w:rsidP="00720505">
            <w:pPr>
              <w:pStyle w:val="aff8"/>
              <w:numPr>
                <w:ilvl w:val="0"/>
                <w:numId w:val="13"/>
              </w:numPr>
              <w:tabs>
                <w:tab w:val="left" w:pos="285"/>
                <w:tab w:val="left" w:pos="522"/>
                <w:tab w:val="left" w:pos="900"/>
              </w:tabs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применять современные методики оценки эффективности реализации корпоративной стратегии;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анализировать финансовую, бухгалтерскую и статистическую отчетность, применять нормативно-правовую базу, регламентирующую порядок расчета финансово-экономических показателей;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проводить анализ внешней и внутренней среды ведения бизнеса, выявлять основные факторы экономического роста;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  <w:tab w:val="left" w:pos="90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использовать результаты анализа при составлении финансовых планов и принятий экономических, финансовых и инвестиционных решений.</w:t>
            </w:r>
          </w:p>
        </w:tc>
      </w:tr>
      <w:tr w:rsidR="00720505" w:rsidRPr="00637460" w:rsidTr="004A57FA">
        <w:trPr>
          <w:trHeight w:val="983"/>
        </w:trPr>
        <w:tc>
          <w:tcPr>
            <w:tcW w:w="2410" w:type="dxa"/>
            <w:vMerge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2801" w:type="dxa"/>
            <w:vMerge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678" w:type="dxa"/>
          </w:tcPr>
          <w:p w:rsidR="00720505" w:rsidRPr="00637460" w:rsidRDefault="00720505" w:rsidP="00720505">
            <w:pPr>
              <w:pStyle w:val="afffc"/>
              <w:widowControl w:val="0"/>
              <w:tabs>
                <w:tab w:val="left" w:pos="285"/>
                <w:tab w:val="left" w:pos="52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b/>
                <w:color w:val="000000" w:themeColor="text1"/>
                <w:u w:val="single"/>
              </w:rPr>
              <w:t>Владеть</w:t>
            </w:r>
            <w:r w:rsidRPr="00637460">
              <w:rPr>
                <w:rFonts w:ascii="Times New Roman" w:hAnsi="Times New Roman"/>
                <w:color w:val="000000" w:themeColor="text1"/>
              </w:rPr>
              <w:t xml:space="preserve">: 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навыками обоснованного выбора метода финансирования деятельности организации с учетом внутренних возможностей и факторов внешней среды; 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методами формирования стратегии и тактики управления финансовой и инвестиционной деятельностью;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навыками поиска, анализа и использования нормативных и правовых документов в деятельности экономических субъектов;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навыками оценки эффективности формирования </w:t>
            </w:r>
            <w:r w:rsidRPr="00637460">
              <w:rPr>
                <w:rFonts w:ascii="Times New Roman" w:hAnsi="Times New Roman"/>
                <w:color w:val="000000" w:themeColor="text1"/>
              </w:rPr>
              <w:lastRenderedPageBreak/>
              <w:t>и использования финансового и производственного потенциала экономических субъектов;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навыками расчета и интерпретации показателей деятельности экономических субъектов</w:t>
            </w:r>
          </w:p>
        </w:tc>
      </w:tr>
      <w:tr w:rsidR="00720505" w:rsidRPr="00637460" w:rsidTr="004A57FA">
        <w:tc>
          <w:tcPr>
            <w:tcW w:w="2410" w:type="dxa"/>
            <w:vMerge w:val="restart"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 xml:space="preserve">ПК-3. Способен выполнять профессиональные обязанности по осуществлению текущей деятельности финансово-кредитных институтов и организаций различных отраслей экономики, разрабатывать направления повышения ее эффективности </w:t>
            </w:r>
          </w:p>
        </w:tc>
        <w:tc>
          <w:tcPr>
            <w:tcW w:w="2801" w:type="dxa"/>
            <w:vMerge w:val="restart"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ПК-3.1. Демонстрирует способность выполнять профессиональные обязанности в процессе текущей деятельности как институтов финансовых рынков, так и организаций различных отраслей экономики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ПК-3.2. Проводит критический анализ применяемых организациями финансовых и кредитных услуг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ПК-3.3. Демонстрирует способность разрабатывать новые финансовые и кредитные услуги и реализовывать их на финансовых рынках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ПК-3.4. Разрабатывает и готовит мотивированное обоснование направлений повышения эффективности деятельности различных подразделений институтов финансовых рынков и организаций различных отраслей экономики</w:t>
            </w:r>
          </w:p>
        </w:tc>
        <w:tc>
          <w:tcPr>
            <w:tcW w:w="4678" w:type="dxa"/>
          </w:tcPr>
          <w:p w:rsidR="00720505" w:rsidRPr="00637460" w:rsidRDefault="00720505" w:rsidP="00720505">
            <w:pPr>
              <w:pStyle w:val="afffc"/>
              <w:widowControl w:val="0"/>
              <w:tabs>
                <w:tab w:val="left" w:pos="285"/>
                <w:tab w:val="left" w:pos="52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b/>
                <w:color w:val="000000" w:themeColor="text1"/>
                <w:u w:val="single"/>
              </w:rPr>
              <w:t>Знать</w:t>
            </w:r>
            <w:r w:rsidRPr="00637460">
              <w:rPr>
                <w:rFonts w:ascii="Times New Roman" w:hAnsi="Times New Roman"/>
                <w:color w:val="000000" w:themeColor="text1"/>
              </w:rPr>
              <w:t>: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современное законодательство, нормативные документы и методические материалы, регулирующие финансовую деятельность хозяйствующих субъектов;</w:t>
            </w:r>
          </w:p>
        </w:tc>
      </w:tr>
      <w:tr w:rsidR="00720505" w:rsidRPr="00637460" w:rsidTr="004A57FA">
        <w:tc>
          <w:tcPr>
            <w:tcW w:w="2410" w:type="dxa"/>
            <w:vMerge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2801" w:type="dxa"/>
            <w:vMerge/>
          </w:tcPr>
          <w:p w:rsidR="00720505" w:rsidRPr="00637460" w:rsidRDefault="00720505" w:rsidP="00720505">
            <w:pPr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4678" w:type="dxa"/>
          </w:tcPr>
          <w:p w:rsidR="00720505" w:rsidRPr="00637460" w:rsidRDefault="00720505" w:rsidP="00720505">
            <w:pPr>
              <w:pStyle w:val="afffc"/>
              <w:widowControl w:val="0"/>
              <w:tabs>
                <w:tab w:val="left" w:pos="285"/>
                <w:tab w:val="left" w:pos="52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b/>
                <w:color w:val="000000" w:themeColor="text1"/>
                <w:u w:val="single"/>
              </w:rPr>
              <w:t>Уметь</w:t>
            </w:r>
            <w:r w:rsidRPr="00637460">
              <w:rPr>
                <w:rFonts w:ascii="Times New Roman" w:hAnsi="Times New Roman"/>
                <w:color w:val="000000" w:themeColor="text1"/>
              </w:rPr>
              <w:t>: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оценивать условия и по следствия принимаемых организационно-управленческих решений;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выполнять профессиональные обязанности в процессе текущей деятельности как институтов финансовых рынков, так и организаций различных отраслей экономики;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проводить критический анализ применяемых организациями финансовых и кредитных услуг;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разрабатывать новые финансовые и кредитные услуги и реализовывать их на финансовых рынках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разрабатывать и готовить мотивированные обоснования направления повышения эффективности деятельности различных подразделений институтов финансовых рынков и организаций различных отраслей экономики;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В/01.6 – определять финансовое состояние заемщика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А/01.6 – проводить мониторинг информационных источников финансовой информации</w:t>
            </w:r>
          </w:p>
        </w:tc>
      </w:tr>
      <w:tr w:rsidR="00720505" w:rsidRPr="00637460" w:rsidTr="004A57FA">
        <w:trPr>
          <w:trHeight w:val="516"/>
        </w:trPr>
        <w:tc>
          <w:tcPr>
            <w:tcW w:w="2410" w:type="dxa"/>
            <w:vMerge/>
          </w:tcPr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2801" w:type="dxa"/>
            <w:vMerge/>
          </w:tcPr>
          <w:p w:rsidR="00720505" w:rsidRPr="00637460" w:rsidRDefault="00720505" w:rsidP="00720505">
            <w:pPr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4678" w:type="dxa"/>
          </w:tcPr>
          <w:p w:rsidR="00720505" w:rsidRPr="00637460" w:rsidRDefault="00720505" w:rsidP="00720505">
            <w:pPr>
              <w:pStyle w:val="aff8"/>
              <w:tabs>
                <w:tab w:val="left" w:pos="285"/>
                <w:tab w:val="left" w:pos="522"/>
                <w:tab w:val="left" w:pos="900"/>
              </w:tabs>
              <w:spacing w:before="0" w:after="0"/>
              <w:ind w:left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  <w:u w:val="single"/>
              </w:rPr>
              <w:t>Владеть</w:t>
            </w:r>
            <w:r w:rsidRPr="00637460">
              <w:rPr>
                <w:color w:val="000000" w:themeColor="text1"/>
                <w:sz w:val="20"/>
              </w:rPr>
              <w:t xml:space="preserve">: </w:t>
            </w:r>
          </w:p>
          <w:p w:rsidR="00720505" w:rsidRPr="00637460" w:rsidRDefault="00720505" w:rsidP="00720505">
            <w:pPr>
              <w:pStyle w:val="aff8"/>
              <w:numPr>
                <w:ilvl w:val="0"/>
                <w:numId w:val="13"/>
              </w:numPr>
              <w:tabs>
                <w:tab w:val="left" w:pos="285"/>
                <w:tab w:val="left" w:pos="522"/>
                <w:tab w:val="left" w:pos="900"/>
              </w:tabs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способностью анализировать взаимосвязи между функциональными стратегиями компаний с целью подготовки сбалансированных управленческих решений;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  <w:tab w:val="left" w:pos="900"/>
                <w:tab w:val="left" w:pos="1080"/>
                <w:tab w:val="left" w:pos="113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способностью эффективно организовать групповую работу на основе знания основных принципов финансового менеджмента;</w:t>
            </w:r>
          </w:p>
          <w:p w:rsidR="00720505" w:rsidRPr="00637460" w:rsidRDefault="00720505" w:rsidP="00720505">
            <w:pPr>
              <w:pStyle w:val="afffc"/>
              <w:widowControl w:val="0"/>
              <w:numPr>
                <w:ilvl w:val="0"/>
                <w:numId w:val="13"/>
              </w:numPr>
              <w:tabs>
                <w:tab w:val="left" w:pos="285"/>
                <w:tab w:val="left" w:pos="522"/>
                <w:tab w:val="left" w:pos="900"/>
                <w:tab w:val="left" w:pos="1080"/>
                <w:tab w:val="left" w:pos="113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В/01.6 – навыками проведения анализа </w:t>
            </w:r>
            <w:proofErr w:type="spellStart"/>
            <w:r w:rsidRPr="00637460">
              <w:rPr>
                <w:rFonts w:ascii="Times New Roman" w:hAnsi="Times New Roman"/>
                <w:color w:val="000000" w:themeColor="text1"/>
              </w:rPr>
              <w:t>ликвадности</w:t>
            </w:r>
            <w:proofErr w:type="spellEnd"/>
            <w:r w:rsidRPr="00637460">
              <w:rPr>
                <w:rFonts w:ascii="Times New Roman" w:hAnsi="Times New Roman"/>
                <w:color w:val="000000" w:themeColor="text1"/>
              </w:rPr>
              <w:t>, деловой активности, платежеспособности</w:t>
            </w:r>
          </w:p>
        </w:tc>
      </w:tr>
    </w:tbl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snapToGrid/>
        <w:spacing w:before="0" w:after="0"/>
        <w:ind w:firstLine="851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4. Объем дисциплины и виды учебной работы 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720505" w:rsidRPr="00637460" w:rsidTr="004A57FA">
        <w:tc>
          <w:tcPr>
            <w:tcW w:w="889" w:type="dxa"/>
            <w:vMerge w:val="restart"/>
            <w:vAlign w:val="center"/>
          </w:tcPr>
          <w:p w:rsidR="00720505" w:rsidRPr="00637460" w:rsidRDefault="00720505" w:rsidP="00720505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720505" w:rsidRPr="00637460" w:rsidRDefault="00720505" w:rsidP="00720505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720505" w:rsidRPr="00637460" w:rsidTr="004A57FA">
        <w:tc>
          <w:tcPr>
            <w:tcW w:w="889" w:type="dxa"/>
            <w:vMerge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720505" w:rsidRPr="00637460" w:rsidTr="004A57FA">
        <w:tc>
          <w:tcPr>
            <w:tcW w:w="889" w:type="dxa"/>
            <w:vMerge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EB0F97" w:rsidRPr="00637460" w:rsidTr="004A57FA">
        <w:tc>
          <w:tcPr>
            <w:tcW w:w="889" w:type="dxa"/>
            <w:vMerge w:val="restart"/>
          </w:tcPr>
          <w:p w:rsidR="00EB0F97" w:rsidRPr="00637460" w:rsidRDefault="00EB0F97" w:rsidP="00720505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32,2</w:t>
            </w:r>
          </w:p>
        </w:tc>
        <w:tc>
          <w:tcPr>
            <w:tcW w:w="90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32,2</w:t>
            </w:r>
          </w:p>
        </w:tc>
        <w:tc>
          <w:tcPr>
            <w:tcW w:w="933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20,2</w:t>
            </w:r>
          </w:p>
        </w:tc>
        <w:tc>
          <w:tcPr>
            <w:tcW w:w="900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B0F97" w:rsidRPr="00637460" w:rsidTr="004A57FA">
        <w:tc>
          <w:tcPr>
            <w:tcW w:w="889" w:type="dxa"/>
            <w:vMerge/>
          </w:tcPr>
          <w:p w:rsidR="00EB0F97" w:rsidRPr="00637460" w:rsidRDefault="00EB0F97" w:rsidP="00720505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720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687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8</w:t>
            </w:r>
          </w:p>
        </w:tc>
      </w:tr>
      <w:tr w:rsidR="00EB0F97" w:rsidRPr="00637460" w:rsidTr="008B7F2B">
        <w:tc>
          <w:tcPr>
            <w:tcW w:w="889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B0F97" w:rsidRPr="00637460" w:rsidTr="008B7F2B">
        <w:tc>
          <w:tcPr>
            <w:tcW w:w="889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90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933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00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B0F97" w:rsidRPr="00637460" w:rsidTr="004A57FA">
        <w:tc>
          <w:tcPr>
            <w:tcW w:w="889" w:type="dxa"/>
            <w:vMerge w:val="restart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0F97" w:rsidRPr="00637460" w:rsidRDefault="00EB0F97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720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687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EB0F97" w:rsidRPr="00637460" w:rsidTr="008B7F2B">
        <w:tc>
          <w:tcPr>
            <w:tcW w:w="889" w:type="dxa"/>
            <w:vMerge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720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687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8</w:t>
            </w:r>
          </w:p>
        </w:tc>
      </w:tr>
      <w:tr w:rsidR="00EB0F97" w:rsidRPr="00637460" w:rsidTr="004A57FA">
        <w:tc>
          <w:tcPr>
            <w:tcW w:w="889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EB0F97" w:rsidRPr="00637460" w:rsidRDefault="00EB0F97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B0F97" w:rsidRPr="00637460" w:rsidTr="004A57FA">
        <w:tc>
          <w:tcPr>
            <w:tcW w:w="889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1.2.3</w:t>
            </w:r>
          </w:p>
        </w:tc>
        <w:tc>
          <w:tcPr>
            <w:tcW w:w="4537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EB0F97" w:rsidRPr="00637460" w:rsidRDefault="00EB0F97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  <w:p w:rsidR="00EB0F97" w:rsidRPr="00637460" w:rsidRDefault="00EB0F97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EB0F97" w:rsidRPr="00637460" w:rsidTr="004A57FA">
        <w:tc>
          <w:tcPr>
            <w:tcW w:w="889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EB0F97" w:rsidRPr="00637460" w:rsidTr="008B7F2B">
        <w:tc>
          <w:tcPr>
            <w:tcW w:w="889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0F97" w:rsidRPr="00637460" w:rsidRDefault="00EB0F97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EB0F97" w:rsidRPr="00637460" w:rsidTr="008B7F2B">
        <w:tc>
          <w:tcPr>
            <w:tcW w:w="889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0F97" w:rsidRPr="00637460" w:rsidRDefault="00EB0F97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EB0F97" w:rsidRPr="00637460" w:rsidTr="008B7F2B">
        <w:tc>
          <w:tcPr>
            <w:tcW w:w="889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240</w:t>
            </w:r>
          </w:p>
        </w:tc>
        <w:tc>
          <w:tcPr>
            <w:tcW w:w="90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240</w:t>
            </w:r>
          </w:p>
        </w:tc>
        <w:tc>
          <w:tcPr>
            <w:tcW w:w="933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261</w:t>
            </w:r>
          </w:p>
        </w:tc>
        <w:tc>
          <w:tcPr>
            <w:tcW w:w="900" w:type="dxa"/>
          </w:tcPr>
          <w:p w:rsidR="00EB0F97" w:rsidRPr="00637460" w:rsidRDefault="00EB0F97" w:rsidP="00720505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EB0F97" w:rsidRPr="00637460" w:rsidTr="004A57FA">
        <w:tc>
          <w:tcPr>
            <w:tcW w:w="889" w:type="dxa"/>
          </w:tcPr>
          <w:p w:rsidR="00EB0F97" w:rsidRPr="00637460" w:rsidRDefault="00EB0F97" w:rsidP="00720505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EB0F97" w:rsidRPr="00637460" w:rsidRDefault="00EB0F97" w:rsidP="00720505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240</w:t>
            </w:r>
          </w:p>
        </w:tc>
        <w:tc>
          <w:tcPr>
            <w:tcW w:w="900" w:type="dxa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240</w:t>
            </w:r>
          </w:p>
        </w:tc>
        <w:tc>
          <w:tcPr>
            <w:tcW w:w="933" w:type="dxa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261</w:t>
            </w:r>
          </w:p>
        </w:tc>
        <w:tc>
          <w:tcPr>
            <w:tcW w:w="900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B0F97" w:rsidRPr="00637460" w:rsidTr="008B7F2B">
        <w:tc>
          <w:tcPr>
            <w:tcW w:w="889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EB0F97" w:rsidRPr="00637460" w:rsidRDefault="00EB0F97" w:rsidP="00181D09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EB0F97" w:rsidRPr="00637460" w:rsidRDefault="00EB0F97" w:rsidP="00720505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B0F97" w:rsidRPr="00637460" w:rsidTr="008B7F2B">
        <w:tc>
          <w:tcPr>
            <w:tcW w:w="889" w:type="dxa"/>
            <w:vMerge w:val="restart"/>
          </w:tcPr>
          <w:p w:rsidR="00EB0F97" w:rsidRPr="00637460" w:rsidRDefault="00EB0F97" w:rsidP="00720505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EB0F97" w:rsidRPr="00637460" w:rsidRDefault="00EB0F97" w:rsidP="00720505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288</w:t>
            </w:r>
          </w:p>
        </w:tc>
        <w:tc>
          <w:tcPr>
            <w:tcW w:w="900" w:type="dxa"/>
            <w:vAlign w:val="center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288</w:t>
            </w:r>
          </w:p>
        </w:tc>
        <w:tc>
          <w:tcPr>
            <w:tcW w:w="933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288</w:t>
            </w:r>
          </w:p>
        </w:tc>
        <w:tc>
          <w:tcPr>
            <w:tcW w:w="900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EB0F97" w:rsidRPr="00637460" w:rsidTr="008B7F2B">
        <w:tc>
          <w:tcPr>
            <w:tcW w:w="889" w:type="dxa"/>
            <w:vMerge/>
          </w:tcPr>
          <w:p w:rsidR="00EB0F97" w:rsidRPr="00637460" w:rsidRDefault="00EB0F97" w:rsidP="00720505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EB0F97" w:rsidRPr="00637460" w:rsidRDefault="00EB0F97" w:rsidP="00720505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  <w:vAlign w:val="center"/>
          </w:tcPr>
          <w:p w:rsidR="00EB0F97" w:rsidRPr="00637460" w:rsidRDefault="00EB0F97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  <w:vAlign w:val="center"/>
          </w:tcPr>
          <w:p w:rsidR="00EB0F97" w:rsidRPr="00637460" w:rsidRDefault="00EB0F97" w:rsidP="00720505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20505" w:rsidRPr="00637460" w:rsidTr="004A57FA">
        <w:tc>
          <w:tcPr>
            <w:tcW w:w="889" w:type="dxa"/>
            <w:vMerge/>
          </w:tcPr>
          <w:p w:rsidR="00720505" w:rsidRPr="00637460" w:rsidRDefault="00720505" w:rsidP="00720505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20505" w:rsidRPr="00637460" w:rsidRDefault="00720505" w:rsidP="00720505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720505" w:rsidRPr="00637460" w:rsidRDefault="00720505" w:rsidP="00720505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720505" w:rsidRPr="00637460" w:rsidRDefault="00720505" w:rsidP="00720505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720505" w:rsidRPr="00637460" w:rsidRDefault="00720505" w:rsidP="00720505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720505" w:rsidRPr="00637460" w:rsidRDefault="00720505" w:rsidP="00720505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720505" w:rsidRPr="00637460" w:rsidRDefault="00720505" w:rsidP="00720505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720505" w:rsidRPr="00637460" w:rsidRDefault="00720505" w:rsidP="00720505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720505" w:rsidRPr="00637460" w:rsidRDefault="00720505" w:rsidP="00720505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720505" w:rsidRPr="00637460" w:rsidRDefault="00720505" w:rsidP="00720505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720505" w:rsidRPr="00637460" w:rsidRDefault="00720505" w:rsidP="00720505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720505" w:rsidRPr="00637460" w:rsidRDefault="00720505" w:rsidP="00720505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720505" w:rsidRPr="00637460" w:rsidRDefault="00720505" w:rsidP="00720505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720505" w:rsidRPr="00637460" w:rsidRDefault="00720505" w:rsidP="00720505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720505" w:rsidRPr="00637460" w:rsidRDefault="00720505" w:rsidP="00720505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720505" w:rsidRPr="00637460" w:rsidRDefault="00720505" w:rsidP="00720505">
      <w:pPr>
        <w:widowControl/>
        <w:snapToGrid/>
        <w:spacing w:before="0" w:after="0"/>
        <w:jc w:val="center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 Содержание дисциплины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495"/>
        <w:gridCol w:w="6833"/>
      </w:tblGrid>
      <w:tr w:rsidR="00720505" w:rsidRPr="00637460" w:rsidTr="004A57FA">
        <w:trPr>
          <w:tblHeader/>
        </w:trPr>
        <w:tc>
          <w:tcPr>
            <w:tcW w:w="0" w:type="auto"/>
          </w:tcPr>
          <w:p w:rsidR="00720505" w:rsidRPr="00637460" w:rsidRDefault="00720505" w:rsidP="00720505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720505" w:rsidRPr="00637460" w:rsidTr="004A57FA">
        <w:tc>
          <w:tcPr>
            <w:tcW w:w="0" w:type="auto"/>
          </w:tcPr>
          <w:p w:rsidR="00720505" w:rsidRPr="00637460" w:rsidRDefault="00720505" w:rsidP="00720505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Понятие и система обеспечения финансового менеджмента</w:t>
            </w:r>
          </w:p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 xml:space="preserve">Финансовый менеджмент и его роль в системе управления компанией. Цель, задачи и механизм финансового менеджмента. Объекты и субъекты финансового менеджмента. Правовые аспекты функционирования компаний в рыночной среде. </w:t>
            </w:r>
          </w:p>
        </w:tc>
      </w:tr>
      <w:tr w:rsidR="00720505" w:rsidRPr="00637460" w:rsidTr="004A57FA">
        <w:tc>
          <w:tcPr>
            <w:tcW w:w="0" w:type="auto"/>
          </w:tcPr>
          <w:p w:rsidR="00720505" w:rsidRPr="00637460" w:rsidRDefault="00720505" w:rsidP="00720505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Финансовый менеджмент в управлении корпоративной стратегией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>Финансовая стратегия как инструмент корпоративного управления. Методы разработки финансовой стратегии организации. Оценка финансовой стратегии и управление ее реализацией.</w:t>
            </w:r>
          </w:p>
        </w:tc>
      </w:tr>
      <w:tr w:rsidR="00720505" w:rsidRPr="00637460" w:rsidTr="004A57FA">
        <w:trPr>
          <w:trHeight w:val="422"/>
        </w:trPr>
        <w:tc>
          <w:tcPr>
            <w:tcW w:w="0" w:type="auto"/>
          </w:tcPr>
          <w:p w:rsidR="00720505" w:rsidRPr="00637460" w:rsidRDefault="00720505" w:rsidP="00720505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Финансовый анализ, планирование и контроль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Анализ финансовой и управленческой отчетности в системе управления компанией. Методический инструментарий финансовых вычислений. Финансовое планирование и бюджетирование. Система внутреннего финансового контроля и </w:t>
            </w:r>
            <w:proofErr w:type="spellStart"/>
            <w:r w:rsidRPr="00637460">
              <w:rPr>
                <w:color w:val="000000" w:themeColor="text1"/>
                <w:sz w:val="20"/>
              </w:rPr>
              <w:t>контроллинга</w:t>
            </w:r>
            <w:proofErr w:type="spellEnd"/>
            <w:r w:rsidRPr="00637460">
              <w:rPr>
                <w:color w:val="000000" w:themeColor="text1"/>
                <w:sz w:val="20"/>
              </w:rPr>
              <w:t>.</w:t>
            </w:r>
          </w:p>
        </w:tc>
      </w:tr>
      <w:tr w:rsidR="00720505" w:rsidRPr="00637460" w:rsidTr="004A57FA">
        <w:trPr>
          <w:trHeight w:val="422"/>
        </w:trPr>
        <w:tc>
          <w:tcPr>
            <w:tcW w:w="0" w:type="auto"/>
          </w:tcPr>
          <w:p w:rsidR="00720505" w:rsidRPr="00637460" w:rsidRDefault="00720505" w:rsidP="00720505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Управление активами и денежными потоками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Общие основы управления активами фирмы. Экономическая сущность и классификация активов коммерческой организации. Анализ оборотных активов. Управление </w:t>
            </w:r>
            <w:proofErr w:type="spellStart"/>
            <w:r w:rsidRPr="00637460">
              <w:rPr>
                <w:color w:val="000000" w:themeColor="text1"/>
                <w:sz w:val="20"/>
              </w:rPr>
              <w:t>внеоборотными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активами. Общие основы управления денежными потоками фирмы. Экономическая сущность и классификация денежных потоков. Анализ денежных потоков. Планирование и методы оптимизации денежных потоков.</w:t>
            </w:r>
          </w:p>
        </w:tc>
      </w:tr>
      <w:tr w:rsidR="00720505" w:rsidRPr="00637460" w:rsidTr="004A57FA">
        <w:trPr>
          <w:trHeight w:val="422"/>
        </w:trPr>
        <w:tc>
          <w:tcPr>
            <w:tcW w:w="0" w:type="auto"/>
          </w:tcPr>
          <w:p w:rsidR="00720505" w:rsidRPr="00637460" w:rsidRDefault="00720505" w:rsidP="00720505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Управление капиталом и инвестициями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Основы управления капиталом компании. Анализ затрат на капитал. Управление стоимостью капитала компании. Долгосрочные источники финансирования и управление структурой капитала. Оценка и управление стоимостью компании. Общие основы управления инвестициями коммерческой организации. Экономическая сущность и классификация инвестиций. Управление реальными инвестициями. Оценка эффективности инвестиционных проектов. Формы финансовых инвестиций и особенности управления ими. Оценка акций и облигаций. Дивидендная политика </w:t>
            </w:r>
            <w:r w:rsidRPr="00637460">
              <w:rPr>
                <w:color w:val="000000" w:themeColor="text1"/>
                <w:sz w:val="20"/>
              </w:rPr>
              <w:lastRenderedPageBreak/>
              <w:t>корпорации. Оценка производных финансовых активов.</w:t>
            </w:r>
          </w:p>
        </w:tc>
      </w:tr>
      <w:tr w:rsidR="00720505" w:rsidRPr="00637460" w:rsidTr="004A57FA">
        <w:trPr>
          <w:trHeight w:val="422"/>
        </w:trPr>
        <w:tc>
          <w:tcPr>
            <w:tcW w:w="0" w:type="auto"/>
          </w:tcPr>
          <w:p w:rsidR="00720505" w:rsidRPr="00637460" w:rsidRDefault="00720505" w:rsidP="00720505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6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Управление затратами и финансовыми результатами деятельности компании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Управление затратами. Управление операционной прибылью. Управление рентабельностью и финансовой устойчивостью компании.</w:t>
            </w:r>
          </w:p>
        </w:tc>
      </w:tr>
      <w:tr w:rsidR="00720505" w:rsidRPr="00637460" w:rsidTr="004A57FA">
        <w:trPr>
          <w:trHeight w:val="422"/>
        </w:trPr>
        <w:tc>
          <w:tcPr>
            <w:tcW w:w="0" w:type="auto"/>
          </w:tcPr>
          <w:p w:rsidR="00720505" w:rsidRPr="00637460" w:rsidRDefault="00720505" w:rsidP="00720505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Управление финансовыми рисками в системе финансового менеджмента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Экономическая сущность и классификация финансовых рисков организации. Сущность и задачи управления финансовыми рисками. Методический инструментарий оценки уровня финансового риска. Особенности интегральной оценки риска реальных инвестиционных проектов. Механизмы нейтрализации финансовых рисков.</w:t>
            </w:r>
          </w:p>
        </w:tc>
      </w:tr>
      <w:tr w:rsidR="00720505" w:rsidRPr="00637460" w:rsidTr="004A57FA">
        <w:trPr>
          <w:trHeight w:val="422"/>
        </w:trPr>
        <w:tc>
          <w:tcPr>
            <w:tcW w:w="0" w:type="auto"/>
          </w:tcPr>
          <w:p w:rsidR="00720505" w:rsidRPr="00637460" w:rsidRDefault="00720505" w:rsidP="00720505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Антикризисное финансовое управление и управление финансовой безопасностью</w:t>
            </w:r>
          </w:p>
        </w:tc>
        <w:tc>
          <w:tcPr>
            <w:tcW w:w="0" w:type="auto"/>
          </w:tcPr>
          <w:p w:rsidR="00720505" w:rsidRPr="00637460" w:rsidRDefault="00720505" w:rsidP="00720505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Сущность, особенности и задачи антикризисного финансового управления. Диагностика финансового кризиса коммерческой организации. Финансовое управление процессами стабилизации, реорганизации и ликвидации фирмы. Понятие финансовой безопасности коммерческой организации. Сущность и задачи управления финансовой безопасностью организации. Управление финансовыми инновациями. Использование современных финансовых инструментов.</w:t>
            </w:r>
          </w:p>
        </w:tc>
      </w:tr>
    </w:tbl>
    <w:p w:rsidR="00720505" w:rsidRPr="00637460" w:rsidRDefault="00720505" w:rsidP="00720505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720505" w:rsidRPr="00637460" w:rsidRDefault="00720505" w:rsidP="00720505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1  «Понятие и система обеспечения финансового менеджмента»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Финансовый менеджмент и его роль в системе управления компанией. 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Cs/>
          <w:color w:val="000000" w:themeColor="text1"/>
          <w:sz w:val="20"/>
        </w:rPr>
      </w:pP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2. «Финансовый менеджмент в управлении корпоративной стратегией».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Финансовая стратегия как инструмент корпоративного управления. 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2. Методы разработки финансовой стратегии организации.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Cs/>
          <w:color w:val="000000" w:themeColor="text1"/>
          <w:sz w:val="20"/>
        </w:rPr>
      </w:pP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3 «Финансовый анализ, планирование и контроль».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1. Анализ финансовой и управленческой отчетности в системе управления компанией. Методический инструментарий финансовых вычислений.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4 «Управление активами и денежными потоками»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1. Общие основы управления активами фирмы. Экономическая сущность и классификация активов коммерческой организации.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2. Общие основы управления денежными потоками фирмы. Экономическая сущность и классификация денежных потоков.</w:t>
      </w: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5 «Управление капиталом и инвестициями».</w:t>
      </w: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1. Общие основы управления инвестициями коммерческой организации. Экономическая сущность и классификация инвестиций.</w:t>
      </w: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6 «Управление затратами и финансовыми результатами деятельности компании:</w:t>
      </w: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1. Управление затратами и операционной прибылью.</w:t>
      </w: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2. Управление рентабельностью и финансовой устойчивостью компании.</w:t>
      </w: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7 «Управление финансовыми рисками в системе финансового менеджмента».</w:t>
      </w: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1. Сущность и задачи управления финансовыми рисками.</w:t>
      </w: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8. «Антикризисное финансовое управление и управление финансовой безопасностью».</w:t>
      </w: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1. Сущность, особенности и задачи антикризисного финансового управления.</w:t>
      </w: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2. Сущность и задачи управления финансовой безопасностью организации.</w:t>
      </w:r>
    </w:p>
    <w:p w:rsidR="00720505" w:rsidRPr="00637460" w:rsidRDefault="00720505" w:rsidP="00720505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5.2.2 Вопросы для обсуждения на семинарах и практических занятиях </w:t>
      </w:r>
    </w:p>
    <w:p w:rsidR="00720505" w:rsidRPr="00637460" w:rsidRDefault="00720505" w:rsidP="00720505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«Понятие и система обеспечения финансового менеджмента». </w:t>
      </w:r>
    </w:p>
    <w:p w:rsidR="00720505" w:rsidRPr="00637460" w:rsidRDefault="00720505" w:rsidP="00720505">
      <w:pPr>
        <w:widowControl/>
        <w:numPr>
          <w:ilvl w:val="0"/>
          <w:numId w:val="1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цель и задачи финансового менеджмента?</w:t>
      </w:r>
    </w:p>
    <w:p w:rsidR="00720505" w:rsidRPr="00637460" w:rsidRDefault="00720505" w:rsidP="00720505">
      <w:pPr>
        <w:widowControl/>
        <w:numPr>
          <w:ilvl w:val="0"/>
          <w:numId w:val="1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Функции финансового менеджмента.</w:t>
      </w:r>
    </w:p>
    <w:p w:rsidR="00720505" w:rsidRPr="00637460" w:rsidRDefault="00720505" w:rsidP="00720505">
      <w:pPr>
        <w:widowControl/>
        <w:numPr>
          <w:ilvl w:val="0"/>
          <w:numId w:val="1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Эволюция функций финансового менеджмента.</w:t>
      </w:r>
    </w:p>
    <w:p w:rsidR="00720505" w:rsidRPr="00637460" w:rsidRDefault="00720505" w:rsidP="00720505">
      <w:pPr>
        <w:widowControl/>
        <w:numPr>
          <w:ilvl w:val="0"/>
          <w:numId w:val="1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Альтернативные цели финансового менеджмента.</w:t>
      </w:r>
    </w:p>
    <w:p w:rsidR="00720505" w:rsidRPr="00637460" w:rsidRDefault="00720505" w:rsidP="00720505">
      <w:pPr>
        <w:widowControl/>
        <w:numPr>
          <w:ilvl w:val="0"/>
          <w:numId w:val="1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Охарактеризуйте субъект и объект управления в финансовом менеджменте.</w:t>
      </w:r>
    </w:p>
    <w:p w:rsidR="00720505" w:rsidRPr="00637460" w:rsidRDefault="00720505" w:rsidP="00720505">
      <w:pPr>
        <w:widowControl/>
        <w:numPr>
          <w:ilvl w:val="0"/>
          <w:numId w:val="1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 основе каких научных дисциплин сформировался финансовый менеджмент?</w:t>
      </w:r>
    </w:p>
    <w:p w:rsidR="00720505" w:rsidRPr="00637460" w:rsidRDefault="00720505" w:rsidP="00720505">
      <w:pPr>
        <w:widowControl/>
        <w:numPr>
          <w:ilvl w:val="0"/>
          <w:numId w:val="1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>Выделите основные этапы эволюции финансового менеджмента.</w:t>
      </w:r>
    </w:p>
    <w:p w:rsidR="00720505" w:rsidRPr="00637460" w:rsidRDefault="00720505" w:rsidP="00720505">
      <w:pPr>
        <w:widowControl/>
        <w:numPr>
          <w:ilvl w:val="0"/>
          <w:numId w:val="1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подсистемы и элементы включаются в систему управления финансами хозяйствующих субъектов?</w:t>
      </w:r>
    </w:p>
    <w:p w:rsidR="00720505" w:rsidRPr="00637460" w:rsidRDefault="00720505" w:rsidP="00720505">
      <w:pPr>
        <w:widowControl/>
        <w:numPr>
          <w:ilvl w:val="0"/>
          <w:numId w:val="1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органы государственной власти и управления регулируют финансово-хозяйственную деятельность компаний в России?</w:t>
      </w:r>
    </w:p>
    <w:p w:rsidR="00720505" w:rsidRPr="00637460" w:rsidRDefault="00720505" w:rsidP="00720505">
      <w:pPr>
        <w:widowControl/>
        <w:numPr>
          <w:ilvl w:val="0"/>
          <w:numId w:val="14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Правовая среда финансового менеджмента.</w:t>
      </w:r>
    </w:p>
    <w:p w:rsidR="00720505" w:rsidRPr="00637460" w:rsidRDefault="00720505" w:rsidP="00720505">
      <w:pPr>
        <w:widowControl/>
        <w:tabs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2. Финансовый менеджмент в управлении корпоративной стратегией»</w:t>
      </w:r>
    </w:p>
    <w:p w:rsidR="00720505" w:rsidRPr="00637460" w:rsidRDefault="00720505" w:rsidP="00720505">
      <w:pPr>
        <w:widowControl/>
        <w:numPr>
          <w:ilvl w:val="0"/>
          <w:numId w:val="15"/>
        </w:numPr>
        <w:tabs>
          <w:tab w:val="left" w:pos="993"/>
          <w:tab w:val="left" w:pos="1080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Каковы принципы разработки корпоративной стратегии?</w:t>
      </w:r>
    </w:p>
    <w:p w:rsidR="00720505" w:rsidRPr="00637460" w:rsidRDefault="00720505" w:rsidP="00720505">
      <w:pPr>
        <w:widowControl/>
        <w:numPr>
          <w:ilvl w:val="0"/>
          <w:numId w:val="15"/>
        </w:numPr>
        <w:tabs>
          <w:tab w:val="left" w:pos="993"/>
          <w:tab w:val="left" w:pos="1080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чем проявляется роль финансового менеджмента в формировании и реализации корпоративной стратегии компании?</w:t>
      </w:r>
    </w:p>
    <w:p w:rsidR="00720505" w:rsidRPr="00637460" w:rsidRDefault="00720505" w:rsidP="00720505">
      <w:pPr>
        <w:widowControl/>
        <w:numPr>
          <w:ilvl w:val="0"/>
          <w:numId w:val="15"/>
        </w:numPr>
        <w:tabs>
          <w:tab w:val="left" w:pos="993"/>
          <w:tab w:val="left" w:pos="1080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методы формирования и реализации финансовой стратегии организации вы знаете?</w:t>
      </w:r>
    </w:p>
    <w:p w:rsidR="00720505" w:rsidRPr="00637460" w:rsidRDefault="00720505" w:rsidP="00720505">
      <w:pPr>
        <w:widowControl/>
        <w:numPr>
          <w:ilvl w:val="0"/>
          <w:numId w:val="15"/>
        </w:numPr>
        <w:tabs>
          <w:tab w:val="left" w:pos="993"/>
          <w:tab w:val="left" w:pos="1080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показатели характеризуют эффективность реализации финансовой стратегии?</w:t>
      </w:r>
    </w:p>
    <w:p w:rsidR="00720505" w:rsidRPr="00637460" w:rsidRDefault="00720505" w:rsidP="00720505">
      <w:pPr>
        <w:widowControl/>
        <w:numPr>
          <w:ilvl w:val="0"/>
          <w:numId w:val="15"/>
        </w:numPr>
        <w:tabs>
          <w:tab w:val="left" w:pos="993"/>
          <w:tab w:val="left" w:pos="1080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Перечислите особенности эвристических методов при разработке финансовой стратегии компании.</w:t>
      </w:r>
    </w:p>
    <w:p w:rsidR="00720505" w:rsidRPr="00637460" w:rsidRDefault="00720505" w:rsidP="00720505">
      <w:pPr>
        <w:widowControl/>
        <w:numPr>
          <w:ilvl w:val="0"/>
          <w:numId w:val="15"/>
        </w:numPr>
        <w:tabs>
          <w:tab w:val="left" w:pos="993"/>
          <w:tab w:val="left" w:pos="1080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Процесс стратегического финансового планирования в организации.</w:t>
      </w:r>
    </w:p>
    <w:p w:rsidR="00720505" w:rsidRPr="00637460" w:rsidRDefault="00720505" w:rsidP="00720505">
      <w:pPr>
        <w:widowControl/>
        <w:numPr>
          <w:ilvl w:val="0"/>
          <w:numId w:val="15"/>
        </w:numPr>
        <w:tabs>
          <w:tab w:val="left" w:pos="993"/>
          <w:tab w:val="left" w:pos="1080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Факторы внешней среды финансово-хозяйственного развития компании.</w:t>
      </w:r>
    </w:p>
    <w:p w:rsidR="00720505" w:rsidRPr="00637460" w:rsidRDefault="00720505" w:rsidP="00720505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Факторы внутренней среды финансово-хозяйственного развития компании.</w:t>
      </w:r>
    </w:p>
    <w:p w:rsidR="00720505" w:rsidRPr="00637460" w:rsidRDefault="00720505" w:rsidP="00720505">
      <w:pPr>
        <w:widowControl/>
        <w:numPr>
          <w:ilvl w:val="0"/>
          <w:numId w:val="15"/>
        </w:numPr>
        <w:tabs>
          <w:tab w:val="left" w:pos="993"/>
          <w:tab w:val="left" w:pos="1080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lang w:val="en-US"/>
        </w:rPr>
        <w:t>SPACE</w:t>
      </w:r>
      <w:r w:rsidRPr="00637460">
        <w:rPr>
          <w:color w:val="000000" w:themeColor="text1"/>
          <w:sz w:val="20"/>
        </w:rPr>
        <w:t>-анализ.</w:t>
      </w:r>
    </w:p>
    <w:p w:rsidR="00720505" w:rsidRPr="00637460" w:rsidRDefault="00720505" w:rsidP="00720505">
      <w:pPr>
        <w:widowControl/>
        <w:numPr>
          <w:ilvl w:val="0"/>
          <w:numId w:val="15"/>
        </w:numPr>
        <w:tabs>
          <w:tab w:val="left" w:pos="993"/>
          <w:tab w:val="left" w:pos="1080"/>
          <w:tab w:val="left" w:pos="1134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Функции финансовой стратегии, сформулированные И.А. Бланком.</w:t>
      </w:r>
    </w:p>
    <w:p w:rsidR="00720505" w:rsidRPr="00637460" w:rsidRDefault="00720505" w:rsidP="00720505">
      <w:pPr>
        <w:widowControl/>
        <w:tabs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 «Финансовый анализ, планирование и контроль».</w:t>
      </w:r>
    </w:p>
    <w:p w:rsidR="00720505" w:rsidRPr="00637460" w:rsidRDefault="00720505" w:rsidP="00720505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представляет собой финансовое планирование и какова его цель?</w:t>
      </w:r>
    </w:p>
    <w:p w:rsidR="00720505" w:rsidRPr="00637460" w:rsidRDefault="00720505" w:rsidP="00720505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Объясните, в чем отличие планирования от прогнозирования.</w:t>
      </w:r>
    </w:p>
    <w:p w:rsidR="00720505" w:rsidRPr="00637460" w:rsidRDefault="00720505" w:rsidP="00720505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сущность и виды контроля?</w:t>
      </w:r>
    </w:p>
    <w:p w:rsidR="00720505" w:rsidRPr="00637460" w:rsidRDefault="00720505" w:rsidP="00720505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Расскажите особенности стратегического и оперативного </w:t>
      </w:r>
      <w:proofErr w:type="spellStart"/>
      <w:r w:rsidRPr="00637460">
        <w:rPr>
          <w:bCs/>
          <w:color w:val="000000" w:themeColor="text1"/>
          <w:sz w:val="20"/>
        </w:rPr>
        <w:t>контроллинга</w:t>
      </w:r>
      <w:proofErr w:type="spellEnd"/>
      <w:r w:rsidRPr="00637460">
        <w:rPr>
          <w:bCs/>
          <w:color w:val="000000" w:themeColor="text1"/>
          <w:sz w:val="20"/>
        </w:rPr>
        <w:t>.</w:t>
      </w:r>
    </w:p>
    <w:p w:rsidR="00720505" w:rsidRPr="00637460" w:rsidRDefault="00720505" w:rsidP="00720505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основные принципы планирования.</w:t>
      </w:r>
    </w:p>
    <w:p w:rsidR="00720505" w:rsidRPr="00637460" w:rsidRDefault="00720505" w:rsidP="00720505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Что выступает объектом </w:t>
      </w:r>
      <w:proofErr w:type="spellStart"/>
      <w:r w:rsidRPr="00637460">
        <w:rPr>
          <w:bCs/>
          <w:color w:val="000000" w:themeColor="text1"/>
          <w:sz w:val="20"/>
        </w:rPr>
        <w:t>контроллинга</w:t>
      </w:r>
      <w:proofErr w:type="spellEnd"/>
      <w:r w:rsidRPr="00637460">
        <w:rPr>
          <w:bCs/>
          <w:color w:val="000000" w:themeColor="text1"/>
          <w:sz w:val="20"/>
        </w:rPr>
        <w:t>?</w:t>
      </w:r>
    </w:p>
    <w:p w:rsidR="00720505" w:rsidRPr="00637460" w:rsidRDefault="00720505" w:rsidP="00720505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Анализ финансовой и управленческой отчетности в системе управления компанией.</w:t>
      </w:r>
    </w:p>
    <w:p w:rsidR="00720505" w:rsidRPr="00637460" w:rsidRDefault="00720505" w:rsidP="00720505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Методический инструментарий финансовых вычислений.</w:t>
      </w:r>
    </w:p>
    <w:p w:rsidR="00720505" w:rsidRPr="00637460" w:rsidRDefault="00720505" w:rsidP="00720505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Особенности внешнего финансового анализа.</w:t>
      </w:r>
    </w:p>
    <w:p w:rsidR="00720505" w:rsidRPr="00637460" w:rsidRDefault="00720505" w:rsidP="00720505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Особенности внутреннего финансового анализа.</w:t>
      </w:r>
    </w:p>
    <w:p w:rsidR="00720505" w:rsidRPr="00637460" w:rsidRDefault="00720505" w:rsidP="00720505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 «Управление активами и денежными потоками»</w:t>
      </w:r>
    </w:p>
    <w:p w:rsidR="00720505" w:rsidRPr="00637460" w:rsidRDefault="00720505" w:rsidP="00720505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Что включается в состав оборотный и </w:t>
      </w:r>
      <w:proofErr w:type="spellStart"/>
      <w:r w:rsidRPr="00637460">
        <w:rPr>
          <w:bCs/>
          <w:color w:val="000000" w:themeColor="text1"/>
          <w:sz w:val="20"/>
        </w:rPr>
        <w:t>внеоборотных</w:t>
      </w:r>
      <w:proofErr w:type="spellEnd"/>
      <w:r w:rsidRPr="00637460">
        <w:rPr>
          <w:bCs/>
          <w:color w:val="000000" w:themeColor="text1"/>
          <w:sz w:val="20"/>
        </w:rPr>
        <w:t xml:space="preserve"> активов организации?</w:t>
      </w:r>
    </w:p>
    <w:p w:rsidR="00720505" w:rsidRPr="00637460" w:rsidRDefault="00720505" w:rsidP="00720505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показатели оценки эффективности использования оборотных активов.</w:t>
      </w:r>
    </w:p>
    <w:p w:rsidR="00720505" w:rsidRPr="00637460" w:rsidRDefault="00720505" w:rsidP="00720505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рассчитать оптимальный средний размер заказа?</w:t>
      </w:r>
    </w:p>
    <w:p w:rsidR="00720505" w:rsidRPr="00637460" w:rsidRDefault="00720505" w:rsidP="00720505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определить влияние экстенсивности и интенсивности использования оборотных активов на динамику выручки от продаж?</w:t>
      </w:r>
    </w:p>
    <w:p w:rsidR="00720505" w:rsidRPr="00637460" w:rsidRDefault="00720505" w:rsidP="00720505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характеризует операционный цикл?</w:t>
      </w:r>
    </w:p>
    <w:p w:rsidR="00720505" w:rsidRPr="00637460" w:rsidRDefault="00720505" w:rsidP="00720505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заключается различие между операционным и финансовым циклом?</w:t>
      </w:r>
    </w:p>
    <w:p w:rsidR="00720505" w:rsidRPr="00637460" w:rsidRDefault="00720505" w:rsidP="00720505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представляет собой денежный поток?</w:t>
      </w:r>
    </w:p>
    <w:p w:rsidR="00720505" w:rsidRPr="00637460" w:rsidRDefault="00720505" w:rsidP="00720505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заключается различие между прямым и косвенным методами анализа денежных потоков?</w:t>
      </w:r>
    </w:p>
    <w:p w:rsidR="00720505" w:rsidRPr="00637460" w:rsidRDefault="00720505" w:rsidP="00720505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показатели характеризуют эффективность денежных потоков?</w:t>
      </w:r>
    </w:p>
    <w:p w:rsidR="00720505" w:rsidRPr="00637460" w:rsidRDefault="00720505" w:rsidP="00720505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показывает и как рассчитывается коэффициент платежеспособности?</w:t>
      </w:r>
    </w:p>
    <w:p w:rsidR="00720505" w:rsidRPr="00637460" w:rsidRDefault="00720505" w:rsidP="00720505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методы существуют для оптимизации кассового остатка денежных средств?</w:t>
      </w:r>
    </w:p>
    <w:p w:rsidR="00720505" w:rsidRPr="00637460" w:rsidRDefault="00720505" w:rsidP="00720505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 «Управление капиталом и инвестициями».</w:t>
      </w:r>
    </w:p>
    <w:p w:rsidR="00720505" w:rsidRPr="00637460" w:rsidRDefault="00720505" w:rsidP="00720505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заключается экономический смысл эффекта финансового рычага?</w:t>
      </w:r>
    </w:p>
    <w:p w:rsidR="00720505" w:rsidRPr="00637460" w:rsidRDefault="00720505" w:rsidP="00720505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представляет собой капитал и какие его виды вы знаете?</w:t>
      </w:r>
    </w:p>
    <w:p w:rsidR="00720505" w:rsidRPr="00637460" w:rsidRDefault="00720505" w:rsidP="00720505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методы используются для оптимизации структуры капитала?</w:t>
      </w:r>
    </w:p>
    <w:p w:rsidR="00720505" w:rsidRPr="00637460" w:rsidRDefault="00720505" w:rsidP="00720505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представляет собой стоимость капитала?</w:t>
      </w:r>
    </w:p>
    <w:p w:rsidR="00720505" w:rsidRPr="00637460" w:rsidRDefault="00720505" w:rsidP="00720505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методы используют для оценки стоимости компании?</w:t>
      </w:r>
    </w:p>
    <w:p w:rsidR="00720505" w:rsidRPr="00637460" w:rsidRDefault="00720505" w:rsidP="00720505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особенности осуществления реальных и финансовых инвестиций?</w:t>
      </w:r>
    </w:p>
    <w:p w:rsidR="00720505" w:rsidRPr="00637460" w:rsidRDefault="00720505" w:rsidP="00720505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основные показатели оценки эффективности реальных инвестиций.</w:t>
      </w:r>
    </w:p>
    <w:p w:rsidR="00720505" w:rsidRPr="00637460" w:rsidRDefault="00720505" w:rsidP="00720505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заключается экономический смысл показателя «внутренняя норма рентабельности»?</w:t>
      </w:r>
    </w:p>
    <w:p w:rsidR="00720505" w:rsidRPr="00637460" w:rsidRDefault="00720505" w:rsidP="00720505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рассчитывается доходность облигаций и акций?</w:t>
      </w:r>
    </w:p>
    <w:p w:rsidR="00720505" w:rsidRPr="00637460" w:rsidRDefault="00720505" w:rsidP="00720505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представляет собой финансовый инструмент и какие его виды вы знаете?</w:t>
      </w:r>
    </w:p>
    <w:p w:rsidR="00720505" w:rsidRPr="00637460" w:rsidRDefault="00720505" w:rsidP="00720505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заключаются особенности опционных контрактов?</w:t>
      </w:r>
    </w:p>
    <w:p w:rsidR="00720505" w:rsidRPr="00637460" w:rsidRDefault="00720505" w:rsidP="00720505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 «Управление затратами и финансовыми результатами деятельности компании:</w:t>
      </w:r>
    </w:p>
    <w:p w:rsidR="00720505" w:rsidRPr="00637460" w:rsidRDefault="00720505" w:rsidP="00720505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характеризует критический объем продаж и какими методами его можно определить?</w:t>
      </w:r>
    </w:p>
    <w:p w:rsidR="00720505" w:rsidRPr="00637460" w:rsidRDefault="00720505" w:rsidP="00720505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Какой уровень запаса финансовой прочности считается достаточным для осуществления безопасной финансово-хозяйственной деятельности?</w:t>
      </w:r>
    </w:p>
    <w:p w:rsidR="00720505" w:rsidRPr="00637460" w:rsidRDefault="00720505" w:rsidP="00720505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>Назовите показатели эффективности финансово-хозяйственной деятельности.</w:t>
      </w:r>
    </w:p>
    <w:p w:rsidR="00720505" w:rsidRPr="00637460" w:rsidRDefault="00720505" w:rsidP="00720505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представляет собой модель Дюпона и в каких целях она применяется?</w:t>
      </w:r>
    </w:p>
    <w:p w:rsidR="00720505" w:rsidRPr="00637460" w:rsidRDefault="00720505" w:rsidP="00720505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рассчитывается коэффициент долгосрочной финансовой независимости и что он характеризует?</w:t>
      </w:r>
    </w:p>
    <w:p w:rsidR="00720505" w:rsidRPr="00637460" w:rsidRDefault="00720505" w:rsidP="00720505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Маржинальный анализ – один из ключевых методов управления затратами.</w:t>
      </w:r>
    </w:p>
    <w:p w:rsidR="00720505" w:rsidRPr="00637460" w:rsidRDefault="00720505" w:rsidP="00720505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Операционный и финансовый рычаг.</w:t>
      </w:r>
    </w:p>
    <w:p w:rsidR="00720505" w:rsidRPr="00637460" w:rsidRDefault="00720505" w:rsidP="00720505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Управление операционной прибылью.</w:t>
      </w:r>
    </w:p>
    <w:p w:rsidR="00720505" w:rsidRPr="00637460" w:rsidRDefault="00720505" w:rsidP="00720505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Управление рентабельностью.</w:t>
      </w:r>
    </w:p>
    <w:p w:rsidR="00720505" w:rsidRPr="00637460" w:rsidRDefault="00720505" w:rsidP="00720505">
      <w:pPr>
        <w:widowControl/>
        <w:numPr>
          <w:ilvl w:val="0"/>
          <w:numId w:val="19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Управление финансовой устойчивостью.</w:t>
      </w:r>
    </w:p>
    <w:p w:rsidR="00720505" w:rsidRPr="00637460" w:rsidRDefault="00720505" w:rsidP="00720505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7 «Управление финансовыми рисками в системе финансового менеджмента».</w:t>
      </w:r>
    </w:p>
    <w:p w:rsidR="00720505" w:rsidRPr="00637460" w:rsidRDefault="00720505" w:rsidP="00720505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представляет собой риск и каковы его функции?</w:t>
      </w:r>
    </w:p>
    <w:p w:rsidR="00720505" w:rsidRPr="00637460" w:rsidRDefault="00720505" w:rsidP="00720505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методы оценки финансовых рисков вы можете назвать?</w:t>
      </w:r>
    </w:p>
    <w:p w:rsidR="00720505" w:rsidRPr="00637460" w:rsidRDefault="00720505" w:rsidP="00720505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способы нейтрализации финансовых рисков.</w:t>
      </w:r>
    </w:p>
    <w:p w:rsidR="00720505" w:rsidRPr="00637460" w:rsidRDefault="00720505" w:rsidP="00720505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достоинства и недостатки отказа от риска?</w:t>
      </w:r>
    </w:p>
    <w:p w:rsidR="00720505" w:rsidRPr="00637460" w:rsidRDefault="00720505" w:rsidP="00720505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заключаются особенности передачи рисков?</w:t>
      </w:r>
    </w:p>
    <w:p w:rsidR="00720505" w:rsidRPr="00637460" w:rsidRDefault="00720505" w:rsidP="00720505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Функции риска.</w:t>
      </w:r>
    </w:p>
    <w:p w:rsidR="00720505" w:rsidRPr="00637460" w:rsidRDefault="00720505" w:rsidP="00720505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Классификация финансовых рисков.</w:t>
      </w:r>
    </w:p>
    <w:p w:rsidR="00720505" w:rsidRPr="00637460" w:rsidRDefault="00720505" w:rsidP="00720505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Уровни риска в концепции приемлемого риска.</w:t>
      </w:r>
    </w:p>
    <w:p w:rsidR="00720505" w:rsidRPr="00637460" w:rsidRDefault="00720505" w:rsidP="00720505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Этапы управления риском.</w:t>
      </w:r>
    </w:p>
    <w:p w:rsidR="00720505" w:rsidRPr="00637460" w:rsidRDefault="00720505" w:rsidP="00720505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Качественная оценка риска инвестиционного проекта.</w:t>
      </w:r>
    </w:p>
    <w:p w:rsidR="00720505" w:rsidRPr="00637460" w:rsidRDefault="00720505" w:rsidP="00720505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8. «Антикризисное финансовое управление и управление финансовой безопасностью».</w:t>
      </w:r>
    </w:p>
    <w:p w:rsidR="00720505" w:rsidRPr="00637460" w:rsidRDefault="00720505" w:rsidP="00720505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Какими свойствами должна обладать система антикризисного финансового управления?</w:t>
      </w:r>
    </w:p>
    <w:p w:rsidR="00720505" w:rsidRPr="00637460" w:rsidRDefault="00720505" w:rsidP="00720505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Охарактеризуйте модель Альтмана для диагностики финансового состояния.</w:t>
      </w:r>
    </w:p>
    <w:p w:rsidR="00720505" w:rsidRPr="00637460" w:rsidRDefault="00720505" w:rsidP="00720505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чем заключается сущность финансового оздоровления как процедуры банкротства?</w:t>
      </w:r>
    </w:p>
    <w:p w:rsidR="00720505" w:rsidRPr="00637460" w:rsidRDefault="00720505" w:rsidP="00720505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полномочия переходят к внешнему управляющему при осуществлении процедуры внешнего управления?</w:t>
      </w:r>
    </w:p>
    <w:p w:rsidR="00720505" w:rsidRPr="00637460" w:rsidRDefault="00720505" w:rsidP="00720505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чем проявляется специфика конкурсного производства как процедуры банкротства?</w:t>
      </w:r>
    </w:p>
    <w:p w:rsidR="00720505" w:rsidRPr="00637460" w:rsidRDefault="00720505" w:rsidP="00720505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Каковы особенности наблюдения как процедуры банкротства?</w:t>
      </w:r>
    </w:p>
    <w:p w:rsidR="00720505" w:rsidRPr="00637460" w:rsidRDefault="00720505" w:rsidP="00720505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представляет собой управление финансовой безопасностью?</w:t>
      </w:r>
    </w:p>
    <w:p w:rsidR="00720505" w:rsidRPr="00637460" w:rsidRDefault="00720505" w:rsidP="00720505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вы можете назвать внешние опасности и угрозы, влияющие на потерю финансовой безопасности?</w:t>
      </w:r>
    </w:p>
    <w:p w:rsidR="00720505" w:rsidRPr="00637460" w:rsidRDefault="00720505" w:rsidP="00720505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чем сущность и отличительные особенности финансовых инноваций?</w:t>
      </w:r>
    </w:p>
    <w:p w:rsidR="00720505" w:rsidRPr="00637460" w:rsidRDefault="00720505" w:rsidP="00720505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Каковы содержание и структура механизма управления финансовой безопасностью?</w:t>
      </w:r>
    </w:p>
    <w:p w:rsidR="00720505" w:rsidRPr="00637460" w:rsidRDefault="00720505" w:rsidP="00720505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 инструментарий управления финансовой безопасностью?</w:t>
      </w:r>
    </w:p>
    <w:p w:rsidR="00720505" w:rsidRPr="00637460" w:rsidRDefault="00720505" w:rsidP="00720505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EB0F97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720505" w:rsidRPr="00637460" w:rsidRDefault="00720505" w:rsidP="00720505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720505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20505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720505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20505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20505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20505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10</w:t>
            </w:r>
          </w:p>
        </w:tc>
      </w:tr>
      <w:tr w:rsidR="00720505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20505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20505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20505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20505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</w:t>
            </w:r>
          </w:p>
        </w:tc>
      </w:tr>
    </w:tbl>
    <w:p w:rsidR="00720505" w:rsidRPr="00637460" w:rsidRDefault="00720505" w:rsidP="00720505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720505" w:rsidRPr="00637460" w:rsidRDefault="00720505" w:rsidP="00720505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EB0F97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38%</w:t>
      </w:r>
    </w:p>
    <w:p w:rsidR="00720505" w:rsidRPr="00637460" w:rsidRDefault="00720505" w:rsidP="00720505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720505" w:rsidRPr="00637460" w:rsidRDefault="00720505" w:rsidP="00720505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720505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20505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720505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20505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20505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Семинарского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типа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20505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</w:tr>
      <w:tr w:rsidR="00720505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20505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20505" w:rsidRPr="00637460" w:rsidRDefault="00720505" w:rsidP="00720505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20505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20505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05" w:rsidRPr="00637460" w:rsidRDefault="00720505" w:rsidP="00720505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20505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05" w:rsidRPr="00637460" w:rsidRDefault="00720505" w:rsidP="00720505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</w:tr>
    </w:tbl>
    <w:p w:rsidR="00720505" w:rsidRPr="00637460" w:rsidRDefault="00720505" w:rsidP="00720505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- 41%</w:t>
      </w:r>
    </w:p>
    <w:p w:rsidR="00720505" w:rsidRPr="00637460" w:rsidRDefault="00720505" w:rsidP="00720505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720505" w:rsidRPr="00637460" w:rsidRDefault="00720505" w:rsidP="00720505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720505" w:rsidRPr="00637460" w:rsidRDefault="00720505" w:rsidP="00720505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720505" w:rsidRPr="00637460" w:rsidRDefault="00720505" w:rsidP="00720505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720505" w:rsidRPr="00637460" w:rsidRDefault="00720505" w:rsidP="00720505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720505" w:rsidRPr="00637460" w:rsidRDefault="00720505" w:rsidP="00720505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720505" w:rsidRPr="00637460" w:rsidRDefault="00720505" w:rsidP="00720505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720505" w:rsidRPr="00637460" w:rsidRDefault="00720505" w:rsidP="00720505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720505" w:rsidRPr="00637460" w:rsidRDefault="00720505" w:rsidP="00720505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720505" w:rsidRPr="00637460" w:rsidRDefault="00720505" w:rsidP="00720505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720505" w:rsidRPr="00637460" w:rsidRDefault="00720505" w:rsidP="00720505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720505" w:rsidRPr="00637460" w:rsidRDefault="00720505" w:rsidP="00720505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720505" w:rsidRPr="00637460" w:rsidRDefault="00720505" w:rsidP="00720505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720505" w:rsidRPr="00637460" w:rsidRDefault="00720505" w:rsidP="00720505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720505" w:rsidRPr="00637460" w:rsidRDefault="00720505" w:rsidP="00720505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720505" w:rsidRPr="00637460" w:rsidRDefault="00720505" w:rsidP="00720505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720505" w:rsidRPr="00637460" w:rsidRDefault="00720505" w:rsidP="00720505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720505" w:rsidRPr="00637460" w:rsidRDefault="00720505" w:rsidP="00720505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720505" w:rsidRPr="00637460" w:rsidRDefault="00720505" w:rsidP="00720505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720505" w:rsidRPr="00637460" w:rsidRDefault="00720505" w:rsidP="00720505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720505" w:rsidRPr="00637460" w:rsidRDefault="00720505" w:rsidP="00720505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A3720D" w:rsidRDefault="00A3720D" w:rsidP="00A3720D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A3720D" w:rsidRDefault="00A3720D" w:rsidP="00A3720D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A3720D" w:rsidRDefault="00A3720D" w:rsidP="00A3720D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A3720D" w:rsidRDefault="00A3720D" w:rsidP="00A3720D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A3720D" w:rsidRDefault="00A3720D" w:rsidP="00A3720D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имеется в наличии информационная система "Исток" для слабослышащих коллективного </w:t>
      </w:r>
      <w:r>
        <w:rPr>
          <w:sz w:val="20"/>
        </w:rPr>
        <w:lastRenderedPageBreak/>
        <w:t>пользования;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A3720D" w:rsidRDefault="00A3720D" w:rsidP="00A3720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A3720D" w:rsidRDefault="00A3720D" w:rsidP="00A3720D">
      <w:pPr>
        <w:widowControl/>
        <w:snapToGrid/>
        <w:spacing w:before="0" w:after="0"/>
        <w:ind w:firstLine="709"/>
        <w:jc w:val="both"/>
        <w:rPr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A3720D" w:rsidRDefault="00A3720D" w:rsidP="00A3720D">
      <w:pPr>
        <w:widowControl/>
        <w:snapToGrid/>
        <w:spacing w:before="0" w:after="0"/>
        <w:ind w:firstLine="709"/>
        <w:jc w:val="both"/>
        <w:rPr>
          <w:sz w:val="20"/>
        </w:rPr>
      </w:pPr>
    </w:p>
    <w:p w:rsidR="00720505" w:rsidRPr="00637460" w:rsidRDefault="00720505" w:rsidP="00A3720D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720505" w:rsidRPr="00637460" w:rsidRDefault="00720505" w:rsidP="00720505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720505" w:rsidRPr="00637460" w:rsidRDefault="00720505" w:rsidP="00720505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720505" w:rsidRPr="00637460" w:rsidRDefault="00720505" w:rsidP="00720505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720505" w:rsidRPr="00637460" w:rsidRDefault="00720505" w:rsidP="00720505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720505" w:rsidRPr="00637460" w:rsidRDefault="00720505" w:rsidP="00720505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720505" w:rsidRPr="00637460" w:rsidRDefault="00720505" w:rsidP="00720505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720505" w:rsidRPr="00637460" w:rsidRDefault="00720505" w:rsidP="00720505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720505" w:rsidRPr="00637460" w:rsidRDefault="00720505" w:rsidP="00720505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720505" w:rsidRPr="00637460" w:rsidRDefault="00720505" w:rsidP="00720505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720505" w:rsidRPr="00637460" w:rsidRDefault="00720505" w:rsidP="00720505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720505" w:rsidRPr="00637460" w:rsidRDefault="00720505" w:rsidP="00720505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720505" w:rsidRPr="00637460" w:rsidRDefault="00720505" w:rsidP="00720505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720505" w:rsidRPr="00637460" w:rsidRDefault="00720505" w:rsidP="00720505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720505" w:rsidRPr="00637460" w:rsidRDefault="00720505" w:rsidP="00720505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720505" w:rsidRPr="00637460" w:rsidRDefault="00720505" w:rsidP="00720505">
      <w:pPr>
        <w:numPr>
          <w:ilvl w:val="0"/>
          <w:numId w:val="12"/>
        </w:numPr>
        <w:shd w:val="clear" w:color="auto" w:fill="FFFFFF"/>
        <w:tabs>
          <w:tab w:val="left" w:pos="888"/>
          <w:tab w:val="left" w:pos="1085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720505" w:rsidRPr="00637460" w:rsidRDefault="00720505" w:rsidP="00720505">
      <w:pPr>
        <w:numPr>
          <w:ilvl w:val="0"/>
          <w:numId w:val="12"/>
        </w:numPr>
        <w:shd w:val="clear" w:color="auto" w:fill="FFFFFF"/>
        <w:tabs>
          <w:tab w:val="left" w:pos="888"/>
          <w:tab w:val="left" w:pos="1085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720505" w:rsidRPr="00637460" w:rsidRDefault="00720505" w:rsidP="00720505">
      <w:pPr>
        <w:widowControl/>
        <w:shd w:val="clear" w:color="auto" w:fill="FFFFFF"/>
        <w:tabs>
          <w:tab w:val="left" w:pos="970"/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720505" w:rsidRPr="00637460" w:rsidRDefault="00720505" w:rsidP="00720505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720505" w:rsidRPr="00637460" w:rsidRDefault="00720505" w:rsidP="00720505">
      <w:pPr>
        <w:widowControl/>
        <w:shd w:val="clear" w:color="auto" w:fill="FFFFFF"/>
        <w:tabs>
          <w:tab w:val="left" w:pos="984"/>
          <w:tab w:val="left" w:pos="1085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720505" w:rsidRPr="00637460" w:rsidRDefault="00720505" w:rsidP="00720505">
      <w:pPr>
        <w:widowControl/>
        <w:tabs>
          <w:tab w:val="left" w:pos="1085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1085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6.4.1. Формы самостоятельной работы обучающихся по разделам дисциплины</w:t>
      </w: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«Понятие и система обеспечения финансового менеджмента».</w:t>
      </w: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Орлов Алексей Андреевич ПРОБЛЕМЫ ФИНАНСОВОГО МЕНЕДЖМЕНТА В СОВРЕМЕННЫХ КОРПОРАЦИЯХ // </w:t>
      </w:r>
      <w:proofErr w:type="spellStart"/>
      <w:r w:rsidRPr="00637460">
        <w:rPr>
          <w:color w:val="000000" w:themeColor="text1"/>
          <w:sz w:val="20"/>
        </w:rPr>
        <w:t>StudNet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2020. №7. URL: </w:t>
      </w:r>
      <w:hyperlink r:id="rId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https://cyberleninka.ru/article/n/problemy-finansovogo-menedzhmenta-v-sovremennyh-korporatsiyah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Козлова Е. В., Иванова Л. Р. ПРИМЕНЕНИЕ ПРИНЦИПОВ МЕНЕДЖМЕНТА КАЧЕСТВА В ФИНАНСОВОЙ ДЕЯТЕЛЬНОСТИ ОРГАНИЗАЦИИ // Скиф. 2020. </w:t>
      </w:r>
      <w:r w:rsidRPr="00637460">
        <w:rPr>
          <w:color w:val="000000" w:themeColor="text1"/>
          <w:sz w:val="20"/>
          <w:lang w:val="en-US"/>
        </w:rPr>
        <w:t xml:space="preserve">№4 (44). URL: </w:t>
      </w:r>
      <w:hyperlink r:id="rId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https://cyberleninka.ru/article/n/primenenie-printsipov-menedzhmenta-kachestva-v-finansovoy-deyatelnosti-organizatsii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Гурнович</w:t>
      </w:r>
      <w:proofErr w:type="spellEnd"/>
      <w:r w:rsidRPr="00637460">
        <w:rPr>
          <w:color w:val="000000" w:themeColor="text1"/>
          <w:sz w:val="20"/>
        </w:rPr>
        <w:t xml:space="preserve"> Т. Г., Кара М. А. Конструкция финансового менеджмента организации // </w:t>
      </w:r>
      <w:proofErr w:type="spellStart"/>
      <w:r w:rsidRPr="00637460">
        <w:rPr>
          <w:color w:val="000000" w:themeColor="text1"/>
          <w:sz w:val="20"/>
        </w:rPr>
        <w:t>Colloquium-journal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2019. №3-6 (27). URL: </w:t>
      </w:r>
      <w:hyperlink r:id="rId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https://cyberleninka.ru/article/n/konstruktsiya-finansovogo-menedzhmenta-organizatsii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Гейбель</w:t>
      </w:r>
      <w:proofErr w:type="spellEnd"/>
      <w:r w:rsidRPr="00637460">
        <w:rPr>
          <w:color w:val="000000" w:themeColor="text1"/>
          <w:sz w:val="20"/>
        </w:rPr>
        <w:t xml:space="preserve"> Е.Э., </w:t>
      </w:r>
      <w:proofErr w:type="spellStart"/>
      <w:r w:rsidRPr="00637460">
        <w:rPr>
          <w:color w:val="000000" w:themeColor="text1"/>
          <w:sz w:val="20"/>
        </w:rPr>
        <w:t>Халяпин</w:t>
      </w:r>
      <w:proofErr w:type="spellEnd"/>
      <w:r w:rsidRPr="00637460">
        <w:rPr>
          <w:color w:val="000000" w:themeColor="text1"/>
          <w:sz w:val="20"/>
        </w:rPr>
        <w:t xml:space="preserve"> А.А. ФИНАНСОВЫЙ МЕНЕДЖМЕНТ В ОРГАНИЗАЦИИ // ЕГИ. 2019. </w:t>
      </w:r>
      <w:r w:rsidRPr="00637460">
        <w:rPr>
          <w:color w:val="000000" w:themeColor="text1"/>
          <w:sz w:val="20"/>
          <w:lang w:val="en-US"/>
        </w:rPr>
        <w:t xml:space="preserve">№24 (2). URL: </w:t>
      </w:r>
      <w:hyperlink r:id="rId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https://cyberleninka.ru/article/n/finansovyy-menedzhment-v-organizatsii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Суганова</w:t>
      </w:r>
      <w:proofErr w:type="spellEnd"/>
      <w:r w:rsidRPr="00637460">
        <w:rPr>
          <w:color w:val="000000" w:themeColor="text1"/>
          <w:sz w:val="20"/>
        </w:rPr>
        <w:t xml:space="preserve"> Валерия Артёмовна. ПОНЯТИЕ ФИНАНСОВОГО МЕНЕДЖМЕНТА // Скиф. 2019. №12-1 (40). URL: </w:t>
      </w:r>
      <w:hyperlink r:id="rId10" w:history="1">
        <w:r w:rsidRPr="00637460">
          <w:rPr>
            <w:rStyle w:val="ab"/>
            <w:color w:val="000000" w:themeColor="text1"/>
            <w:sz w:val="20"/>
          </w:rPr>
          <w:t>https://cyberleninka.ru/article/n/ponyatie-finansovogo-menedzhmenta</w:t>
        </w:r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З. Н. </w:t>
      </w:r>
      <w:proofErr w:type="spellStart"/>
      <w:r w:rsidRPr="00637460">
        <w:rPr>
          <w:color w:val="000000" w:themeColor="text1"/>
          <w:sz w:val="20"/>
        </w:rPr>
        <w:t>Шалбузова</w:t>
      </w:r>
      <w:proofErr w:type="spellEnd"/>
      <w:r w:rsidRPr="00637460">
        <w:rPr>
          <w:color w:val="000000" w:themeColor="text1"/>
          <w:sz w:val="20"/>
        </w:rPr>
        <w:t xml:space="preserve"> ИНФОРМАЦИОННЫЕ ТЕХНОЛОГИИ В ФИНАНСОВОМ МЕНЕДЖМЕНТЕ ПРЕДПРИЯТИЙ // Международный журнал гуманитарных и естественных наук. </w:t>
      </w:r>
      <w:r w:rsidRPr="00637460">
        <w:rPr>
          <w:color w:val="000000" w:themeColor="text1"/>
          <w:sz w:val="20"/>
          <w:lang w:val="en-US"/>
        </w:rPr>
        <w:t xml:space="preserve">2019. №11-1. URL: </w:t>
      </w:r>
      <w:hyperlink r:id="rId1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https://cyberleninka.ru/article/n/informatsionnye-tehnologii-v-finansovom-menedzhmente-predpriyatiy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Быкова Татьяна Евгеньевна, </w:t>
      </w:r>
      <w:proofErr w:type="spellStart"/>
      <w:r w:rsidRPr="00637460">
        <w:rPr>
          <w:color w:val="000000" w:themeColor="text1"/>
          <w:sz w:val="20"/>
        </w:rPr>
        <w:t>Матяш</w:t>
      </w:r>
      <w:proofErr w:type="spellEnd"/>
      <w:r w:rsidRPr="00637460">
        <w:rPr>
          <w:color w:val="000000" w:themeColor="text1"/>
          <w:sz w:val="20"/>
        </w:rPr>
        <w:t xml:space="preserve"> Ирина </w:t>
      </w:r>
      <w:proofErr w:type="spellStart"/>
      <w:r w:rsidRPr="00637460">
        <w:rPr>
          <w:color w:val="000000" w:themeColor="text1"/>
          <w:sz w:val="20"/>
        </w:rPr>
        <w:t>Васильенва</w:t>
      </w:r>
      <w:proofErr w:type="spellEnd"/>
      <w:r w:rsidRPr="00637460">
        <w:rPr>
          <w:color w:val="000000" w:themeColor="text1"/>
          <w:sz w:val="20"/>
        </w:rPr>
        <w:t xml:space="preserve"> ИНФОРМАЦИОННОЕ ОБЕСПЕЧЕНИЕ ФИНАНСОВЫХ РЕШЕНИЙ В ОПТИМИЗАЦИИ ФИНАНСОВОГО МЕНЕДЖМЕНТА КОМПАНИЙ // Скиф. 2019. </w:t>
      </w:r>
      <w:r w:rsidRPr="00637460">
        <w:rPr>
          <w:color w:val="000000" w:themeColor="text1"/>
          <w:sz w:val="20"/>
          <w:lang w:val="en-US"/>
        </w:rPr>
        <w:t xml:space="preserve">№3 (31). URL: </w:t>
      </w:r>
      <w:hyperlink r:id="rId1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https://cyberleninka.ru/article/n/informatsionnoe-obespechenie-finansovyh-resheniy-v-optimizatsii-finansovogo-menedzhmenta-kompaniy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Агадуллина</w:t>
      </w:r>
      <w:proofErr w:type="spellEnd"/>
      <w:r w:rsidRPr="00637460">
        <w:rPr>
          <w:color w:val="000000" w:themeColor="text1"/>
          <w:sz w:val="20"/>
        </w:rPr>
        <w:t xml:space="preserve"> А.А. Основные характеристики финансового менеджмента: понятие и оценка эффективности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2018. №3. URL: </w:t>
      </w:r>
      <w:hyperlink r:id="rId1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https://cyberleninka.ru/article/n/osnovnye-harakteristiki-finansovogo-menedzhmenta-ponyatie-i-otsenka-effektivnosti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Т. В. Зайцева, Е. П. Зуева Инструменты финансового менеджмента в обеспечении эффективной деятельности коммерческого банка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2018. №10-1. URL: </w:t>
      </w:r>
      <w:hyperlink r:id="rId1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https://cyberleninka.ru/article/n/instrumenty-finansovogo-menedzhmenta-v-obespechenii-effektivnoy-deyatelnosti-kommercheskogo-banka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Задорожний</w:t>
      </w:r>
      <w:proofErr w:type="spellEnd"/>
      <w:r w:rsidRPr="00637460">
        <w:rPr>
          <w:color w:val="000000" w:themeColor="text1"/>
          <w:sz w:val="20"/>
        </w:rPr>
        <w:t xml:space="preserve"> С.В. ПРИМЕНЕНИЕ ИНСТРУМЕНТОВ ФИНАНСОВОГО МЕНЕДЖМЕНТА В УПРАВЛЕНИИ БЮДЖЕТОМ ПУБЛИЧНО-ПРАВОВОГО ОБРАЗОВАНИЯ // Инновации и инвестиции. </w:t>
      </w:r>
      <w:r w:rsidRPr="00637460">
        <w:rPr>
          <w:color w:val="000000" w:themeColor="text1"/>
          <w:sz w:val="20"/>
          <w:lang w:val="en-US"/>
        </w:rPr>
        <w:t xml:space="preserve">2019. №4. URL: </w:t>
      </w:r>
      <w:hyperlink r:id="rId1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https://cyberleninka.ru/article/n/primenenie-instrumentov-finansovogo-menedzhmenta-v-upravlenii-byudzhetom-publichno-pravovogo-obrazovaniya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Алеева</w:t>
      </w:r>
      <w:proofErr w:type="spellEnd"/>
      <w:r w:rsidRPr="00637460">
        <w:rPr>
          <w:color w:val="000000" w:themeColor="text1"/>
          <w:sz w:val="20"/>
        </w:rPr>
        <w:t xml:space="preserve"> А.Х., </w:t>
      </w:r>
      <w:proofErr w:type="spellStart"/>
      <w:r w:rsidRPr="00637460">
        <w:rPr>
          <w:color w:val="000000" w:themeColor="text1"/>
          <w:sz w:val="20"/>
        </w:rPr>
        <w:t>Начичко</w:t>
      </w:r>
      <w:proofErr w:type="spellEnd"/>
      <w:r w:rsidRPr="00637460">
        <w:rPr>
          <w:color w:val="000000" w:themeColor="text1"/>
          <w:sz w:val="20"/>
        </w:rPr>
        <w:t xml:space="preserve"> И.Э. ТРАЕКТОРИИ РАЗВИТИЯ ФИНАНСОВОГО МЕНЕДЖМЕНТА КОРПОРАЦИЙ В УСЛОВИЯХ ЦИФРОВОЙ ЭКОНОМИКИ // </w:t>
      </w:r>
      <w:proofErr w:type="spellStart"/>
      <w:r w:rsidRPr="00637460">
        <w:rPr>
          <w:color w:val="000000" w:themeColor="text1"/>
          <w:sz w:val="20"/>
        </w:rPr>
        <w:t>Хроноэкономика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2018. №2 (10). URL: </w:t>
      </w:r>
      <w:hyperlink r:id="rId1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https://cyberleninka.ru/article/n/traektorii-razvitiya-finansovogo-menedzhmenta-korporatsiy-v-usloviyah-tsifrovoy-ekonomiki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Широкова М.С., Днепров С.А. </w:t>
      </w:r>
      <w:proofErr w:type="spellStart"/>
      <w:r w:rsidRPr="00637460">
        <w:rPr>
          <w:color w:val="000000" w:themeColor="text1"/>
          <w:sz w:val="20"/>
        </w:rPr>
        <w:t>Сформированность</w:t>
      </w:r>
      <w:proofErr w:type="spellEnd"/>
      <w:r w:rsidRPr="00637460">
        <w:rPr>
          <w:color w:val="000000" w:themeColor="text1"/>
          <w:sz w:val="20"/>
        </w:rPr>
        <w:t xml:space="preserve"> профессионально-нравственных ценностей будущих бакалавров по профилю "финансовый менеджмент" // Сибирский педагогический журнал. 2018. №6.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hyperlink r:id="rId17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sformirovannost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professionalno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nravstvennyh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tsennostey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buduschih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bakalavrov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po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profilyu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finansovyy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menedzhment</w:t>
        </w:r>
        <w:proofErr w:type="spellEnd"/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Герасимов К.Б., Белякова А.А. Структура финансового менеджмента предприятия // Международный журнал гуманитарных и естественных наук. </w:t>
      </w:r>
      <w:r w:rsidRPr="00637460">
        <w:rPr>
          <w:color w:val="000000" w:themeColor="text1"/>
          <w:sz w:val="20"/>
          <w:lang w:val="en-US"/>
        </w:rPr>
        <w:t xml:space="preserve">2016. №3. URL: </w:t>
      </w:r>
      <w:hyperlink r:id="rId1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https://cyberleninka.ru/article/n/struktura-finansovogo-menedzhmenta-predpriyatiya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Курилова Анастасия Александровна Современные концепции финансовой устойчивости в финансовом менеджменте // КНЖ. 2017. </w:t>
      </w:r>
      <w:r w:rsidRPr="00637460">
        <w:rPr>
          <w:color w:val="000000" w:themeColor="text1"/>
          <w:sz w:val="20"/>
          <w:lang w:val="en-US"/>
        </w:rPr>
        <w:t xml:space="preserve">№1 (18). URL: </w:t>
      </w:r>
      <w:hyperlink r:id="rId1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https://cyberleninka.ru/article/n/sovremennye-kontseptsii-finansovoy-ustoychivosti-v-finansovom-menedzhmente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Гладкова Вера Егоровна, </w:t>
      </w:r>
      <w:proofErr w:type="spellStart"/>
      <w:r w:rsidRPr="00637460">
        <w:rPr>
          <w:color w:val="000000" w:themeColor="text1"/>
          <w:sz w:val="20"/>
        </w:rPr>
        <w:t>Репкина</w:t>
      </w:r>
      <w:proofErr w:type="spellEnd"/>
      <w:r w:rsidRPr="00637460">
        <w:rPr>
          <w:color w:val="000000" w:themeColor="text1"/>
          <w:sz w:val="20"/>
        </w:rPr>
        <w:t xml:space="preserve"> Ольга </w:t>
      </w:r>
      <w:proofErr w:type="spellStart"/>
      <w:r w:rsidRPr="00637460">
        <w:rPr>
          <w:color w:val="000000" w:themeColor="text1"/>
          <w:sz w:val="20"/>
        </w:rPr>
        <w:t>Брониславовна</w:t>
      </w:r>
      <w:proofErr w:type="spellEnd"/>
      <w:r w:rsidRPr="00637460">
        <w:rPr>
          <w:color w:val="000000" w:themeColor="text1"/>
          <w:sz w:val="20"/>
        </w:rPr>
        <w:t xml:space="preserve"> Инновации в системе финансового менеджмента // Сервис +. </w:t>
      </w:r>
      <w:r w:rsidRPr="00637460">
        <w:rPr>
          <w:color w:val="000000" w:themeColor="text1"/>
          <w:sz w:val="20"/>
          <w:lang w:val="en-US"/>
        </w:rPr>
        <w:t xml:space="preserve">2017. №2. URL: </w:t>
      </w:r>
      <w:hyperlink r:id="rId2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https://cyberleninka.ru/article/n/innovatsii-v-sisteme-finansovogo-menedzhmenta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Кривошапка</w:t>
      </w:r>
      <w:proofErr w:type="spellEnd"/>
      <w:r w:rsidRPr="00637460">
        <w:rPr>
          <w:color w:val="000000" w:themeColor="text1"/>
          <w:sz w:val="20"/>
        </w:rPr>
        <w:t xml:space="preserve"> Ирина Финансовый менеджмент: проблемы и решения // СРРМ. 2016. </w:t>
      </w:r>
      <w:r w:rsidRPr="00637460">
        <w:rPr>
          <w:color w:val="000000" w:themeColor="text1"/>
          <w:sz w:val="20"/>
          <w:lang w:val="en-US"/>
        </w:rPr>
        <w:t xml:space="preserve">№6 (99). URL: </w:t>
      </w:r>
      <w:hyperlink r:id="rId2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https://cyberleninka.ru/article/n/finansovyy-menedzhment-problemy-i-resheniya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Аникина Юлия Станиславовна, </w:t>
      </w:r>
      <w:proofErr w:type="spellStart"/>
      <w:r w:rsidRPr="00637460">
        <w:rPr>
          <w:color w:val="000000" w:themeColor="text1"/>
          <w:sz w:val="20"/>
        </w:rPr>
        <w:t>Марушкина</w:t>
      </w:r>
      <w:proofErr w:type="spellEnd"/>
      <w:r w:rsidRPr="00637460">
        <w:rPr>
          <w:color w:val="000000" w:themeColor="text1"/>
          <w:sz w:val="20"/>
        </w:rPr>
        <w:t xml:space="preserve"> Вера Алексеевна, </w:t>
      </w:r>
      <w:proofErr w:type="spellStart"/>
      <w:r w:rsidRPr="00637460">
        <w:rPr>
          <w:color w:val="000000" w:themeColor="text1"/>
          <w:sz w:val="20"/>
        </w:rPr>
        <w:t>Ронова</w:t>
      </w:r>
      <w:proofErr w:type="spellEnd"/>
      <w:r w:rsidRPr="00637460">
        <w:rPr>
          <w:color w:val="000000" w:themeColor="text1"/>
          <w:sz w:val="20"/>
        </w:rPr>
        <w:t xml:space="preserve"> Галина Николаевна ФИНАНСОВЫЙ МЕНЕДЖМЕНТ В РАЗВИТИИ ИННОВАЦИОННОГО БИЗНЕСА // Евразийский Союз Ученых. </w:t>
      </w:r>
      <w:r w:rsidRPr="00637460">
        <w:rPr>
          <w:color w:val="000000" w:themeColor="text1"/>
          <w:sz w:val="20"/>
          <w:lang w:val="en-US"/>
        </w:rPr>
        <w:t xml:space="preserve">2016. №2-3 (23). URL: </w:t>
      </w:r>
      <w:hyperlink r:id="rId2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https://cyberleninka.ru/article/n/finansovyy-menedzhment-v-razvitii-innovatsionnogo-biznesa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Коротков Андрей Константинович, </w:t>
      </w:r>
      <w:proofErr w:type="spellStart"/>
      <w:r w:rsidRPr="00637460">
        <w:rPr>
          <w:color w:val="000000" w:themeColor="text1"/>
          <w:sz w:val="20"/>
        </w:rPr>
        <w:t>Ладонкин</w:t>
      </w:r>
      <w:proofErr w:type="spellEnd"/>
      <w:r w:rsidRPr="00637460">
        <w:rPr>
          <w:color w:val="000000" w:themeColor="text1"/>
          <w:sz w:val="20"/>
        </w:rPr>
        <w:t xml:space="preserve"> Евгений Михайлович, Мирошник Александр Владимирович Повышение качества финансового менеджмента в организации // Вестник евразийской науки. </w:t>
      </w:r>
      <w:r w:rsidRPr="00637460">
        <w:rPr>
          <w:color w:val="000000" w:themeColor="text1"/>
          <w:sz w:val="20"/>
          <w:lang w:val="en-US"/>
        </w:rPr>
        <w:t xml:space="preserve">2016. №2 (33). URL: </w:t>
      </w:r>
      <w:hyperlink r:id="rId2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https://cyberleninka.ru/article/n/povyshenie-kachestva-finansovogo-menedzhmenta-v-organizatsii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Быкова Татьяна Евгеньевна, </w:t>
      </w:r>
      <w:proofErr w:type="spellStart"/>
      <w:r w:rsidRPr="00637460">
        <w:rPr>
          <w:color w:val="000000" w:themeColor="text1"/>
          <w:sz w:val="20"/>
        </w:rPr>
        <w:t>Матяш</w:t>
      </w:r>
      <w:proofErr w:type="spellEnd"/>
      <w:r w:rsidRPr="00637460">
        <w:rPr>
          <w:color w:val="000000" w:themeColor="text1"/>
          <w:sz w:val="20"/>
        </w:rPr>
        <w:t xml:space="preserve"> Ирина </w:t>
      </w:r>
      <w:proofErr w:type="spellStart"/>
      <w:r w:rsidRPr="00637460">
        <w:rPr>
          <w:color w:val="000000" w:themeColor="text1"/>
          <w:sz w:val="20"/>
        </w:rPr>
        <w:t>Васильенва</w:t>
      </w:r>
      <w:proofErr w:type="spellEnd"/>
      <w:r w:rsidRPr="00637460">
        <w:rPr>
          <w:color w:val="000000" w:themeColor="text1"/>
          <w:sz w:val="20"/>
        </w:rPr>
        <w:t xml:space="preserve"> ИНФОРМАЦИОННОЕ ОБЕСПЕЧЕНИЕ ФИНАНСОВЫХ РЕШЕНИЙ В ОПТИМИЗАЦИИ ФИНАНСОВОГО МЕНЕДЖМЕНТА КОМПАНИЙ // Скиф. 2019. </w:t>
      </w:r>
      <w:r w:rsidRPr="00637460">
        <w:rPr>
          <w:color w:val="000000" w:themeColor="text1"/>
          <w:sz w:val="20"/>
          <w:lang w:val="en-US"/>
        </w:rPr>
        <w:t xml:space="preserve">№3 (31). URL: </w:t>
      </w:r>
      <w:hyperlink r:id="rId2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https://cyberleninka.ru/article/n/informatsionnoe-obespechenie-finansovyh-resheniy-v-optimizatsii-finansovogo-menedzhmenta-kompaniy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3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Гараева</w:t>
      </w:r>
      <w:proofErr w:type="spellEnd"/>
      <w:r w:rsidRPr="00637460">
        <w:rPr>
          <w:color w:val="000000" w:themeColor="text1"/>
          <w:sz w:val="20"/>
        </w:rPr>
        <w:t xml:space="preserve"> Лиана </w:t>
      </w:r>
      <w:proofErr w:type="spellStart"/>
      <w:r w:rsidRPr="00637460">
        <w:rPr>
          <w:color w:val="000000" w:themeColor="text1"/>
          <w:sz w:val="20"/>
        </w:rPr>
        <w:t>Радиковна</w:t>
      </w:r>
      <w:proofErr w:type="spellEnd"/>
      <w:r w:rsidRPr="00637460">
        <w:rPr>
          <w:color w:val="000000" w:themeColor="text1"/>
          <w:sz w:val="20"/>
        </w:rPr>
        <w:t xml:space="preserve"> СОВЕРШЕНСТВОВАНИЕ ОРГАНИЗАЦИИ ФИНАНСОВОГО МЕНЕДЖМЕНТА МАЛОГО ПРЕДПРИЯТИЯ // Наука без границ. </w:t>
      </w:r>
      <w:r w:rsidRPr="00637460">
        <w:rPr>
          <w:color w:val="000000" w:themeColor="text1"/>
          <w:sz w:val="20"/>
          <w:lang w:val="en-US"/>
        </w:rPr>
        <w:t xml:space="preserve">2017. №4 (9). URL: </w:t>
      </w:r>
      <w:hyperlink r:id="rId2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https://cyberleninka.ru/article/n/sovershenstvovanie-organizatsii-finansovogo-menedzhmenta-malogo-predpriyatiya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«Финансовый менеджмент в управлении корпоративной стратегией».</w:t>
      </w: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Абуева</w:t>
      </w:r>
      <w:proofErr w:type="spellEnd"/>
      <w:r w:rsidRPr="00637460">
        <w:rPr>
          <w:color w:val="000000" w:themeColor="text1"/>
          <w:sz w:val="20"/>
        </w:rPr>
        <w:t xml:space="preserve"> Н. А. Стратегия корпоративного управления // Россия: тенденции и перспективы развития. 2018. №13-2. URL: </w:t>
      </w:r>
      <w:hyperlink r:id="rId26" w:history="1">
        <w:r w:rsidRPr="00637460">
          <w:rPr>
            <w:rStyle w:val="ab"/>
            <w:color w:val="000000" w:themeColor="text1"/>
            <w:sz w:val="20"/>
          </w:rPr>
          <w:t>https://cyberleninka.ru/article/n/strategiya-korporativnogo-upravleniya</w:t>
        </w:r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Перекатов Борис Алексеевич, </w:t>
      </w:r>
      <w:proofErr w:type="spellStart"/>
      <w:r w:rsidRPr="00637460">
        <w:rPr>
          <w:color w:val="000000" w:themeColor="text1"/>
          <w:sz w:val="20"/>
        </w:rPr>
        <w:t>Тютиков</w:t>
      </w:r>
      <w:proofErr w:type="spellEnd"/>
      <w:r w:rsidRPr="00637460">
        <w:rPr>
          <w:color w:val="000000" w:themeColor="text1"/>
          <w:sz w:val="20"/>
        </w:rPr>
        <w:t xml:space="preserve"> Юрий Павлович Подходы к разработке корпоративной стратегии // Известия </w:t>
      </w:r>
      <w:proofErr w:type="spellStart"/>
      <w:r w:rsidRPr="00637460">
        <w:rPr>
          <w:color w:val="000000" w:themeColor="text1"/>
          <w:sz w:val="20"/>
        </w:rPr>
        <w:t>СПбГЭУ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2017. №1-1 (103). URL: </w:t>
      </w:r>
      <w:hyperlink r:id="rId2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https://cyberleninka.ru/article/n/podhody-k-razrabotke-korporativnoy-strategii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Шаламова А.А., Кирьянов И.Д. Значение корпоративной стратегии для предприятия // Инновационная наука. </w:t>
      </w:r>
      <w:r w:rsidRPr="00637460">
        <w:rPr>
          <w:color w:val="000000" w:themeColor="text1"/>
          <w:sz w:val="20"/>
          <w:lang w:val="en-US"/>
        </w:rPr>
        <w:t xml:space="preserve">2017. №1-1. URL: </w:t>
      </w:r>
      <w:hyperlink r:id="rId2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https://cyberleninka.ru/article/n/znachenie-korporativnoy-strategii-dlya-predpriyatiya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Косулина Ксения Валерьевна ФОРМИРОВАНИЕ КОРПОРАТИВНОЙ СТРАТЕГИИ НА ПРИМЕРЕ "ЗАЛАНДО" // Современные инновации. </w:t>
      </w:r>
      <w:r w:rsidRPr="00637460">
        <w:rPr>
          <w:color w:val="000000" w:themeColor="text1"/>
          <w:sz w:val="20"/>
          <w:lang w:val="en-US"/>
        </w:rPr>
        <w:t xml:space="preserve">2019. №5 (33). URL: </w:t>
      </w:r>
      <w:hyperlink r:id="rId2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https://cyberleninka.ru/article/n/formirovanie-korporativnoy-strategii-na-primere-zalando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Будашова</w:t>
      </w:r>
      <w:proofErr w:type="spellEnd"/>
      <w:r w:rsidRPr="00637460">
        <w:rPr>
          <w:color w:val="000000" w:themeColor="text1"/>
          <w:sz w:val="20"/>
        </w:rPr>
        <w:t xml:space="preserve"> М.Д. СТРАТЕГИЯ КОРПОРАТИВНОЙ ДИВЕРСИФИКАЦИИ В ЮВЕЛИРНОЙ ОТРАСЛИ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№5-1. URL: </w:t>
      </w:r>
      <w:hyperlink r:id="rId3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https://cyberleninka.ru/article/n/strategiya-korporativnoy-diversifikatsii-v-yuvelirnoy-otrasli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Галкин Андрей Александрович, Бородкина Татьяна Александровна Направления корпоративных стратегий повышения конкурентоспособности бизнеса // Вестник НГИЭИ. </w:t>
      </w:r>
      <w:r w:rsidRPr="00637460">
        <w:rPr>
          <w:color w:val="000000" w:themeColor="text1"/>
          <w:sz w:val="20"/>
          <w:lang w:val="en-US"/>
        </w:rPr>
        <w:t xml:space="preserve">2018. №7 (86). URL: </w:t>
      </w:r>
      <w:hyperlink r:id="rId3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https://cyberleninka.ru/article/n/napravleniya-korporativnyh-strategiy-povysheniya-konkurentosposobnosti-biznesa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Березной Алексей Корпоративный Форсайт в стратегии транснационального бизнеса // Форсайт. </w:t>
      </w:r>
      <w:r w:rsidRPr="00637460">
        <w:rPr>
          <w:color w:val="000000" w:themeColor="text1"/>
          <w:sz w:val="20"/>
          <w:lang w:val="en-US"/>
        </w:rPr>
        <w:t xml:space="preserve">2017. №1. URL: </w:t>
      </w:r>
      <w:hyperlink r:id="rId3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https://cyberleninka.ru/article/n/korporativnyy-forsayt-v-strategii-transnatsionalnogo-biznesa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Бутов А.В. Основы формирования корпоративной стратегии компании </w:t>
      </w:r>
      <w:proofErr w:type="spellStart"/>
      <w:r w:rsidRPr="00637460">
        <w:rPr>
          <w:color w:val="000000" w:themeColor="text1"/>
          <w:sz w:val="20"/>
        </w:rPr>
        <w:t>икеа</w:t>
      </w:r>
      <w:proofErr w:type="spellEnd"/>
      <w:r w:rsidRPr="00637460">
        <w:rPr>
          <w:color w:val="000000" w:themeColor="text1"/>
          <w:sz w:val="20"/>
        </w:rPr>
        <w:t xml:space="preserve"> // Международная торговля и торговая политика. </w:t>
      </w:r>
      <w:r w:rsidRPr="00637460">
        <w:rPr>
          <w:color w:val="000000" w:themeColor="text1"/>
          <w:sz w:val="20"/>
          <w:lang w:val="en-US"/>
        </w:rPr>
        <w:t xml:space="preserve">2017. №4 (12). URL: </w:t>
      </w:r>
      <w:hyperlink r:id="rId3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https://cyberleninka.ru/article/n/osnovy-formirovaniya-korporativnoy-strategii-kompanii-ikea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Шпет</w:t>
      </w:r>
      <w:proofErr w:type="spellEnd"/>
      <w:r w:rsidRPr="00637460">
        <w:rPr>
          <w:color w:val="000000" w:themeColor="text1"/>
          <w:sz w:val="20"/>
        </w:rPr>
        <w:t xml:space="preserve"> Вячеслав Андреевич О роли и месте сбытовой стратегии в системе корпоративных стратегий компаний-автопроизводителей // </w:t>
      </w:r>
      <w:proofErr w:type="spellStart"/>
      <w:r w:rsidRPr="00637460">
        <w:rPr>
          <w:color w:val="000000" w:themeColor="text1"/>
          <w:sz w:val="20"/>
        </w:rPr>
        <w:t>Economics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2017. №1 (22). URL: </w:t>
      </w:r>
      <w:hyperlink r:id="rId3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https://cyberleninka.ru/article/n/o-roli-i-meste-sbytovoy-strategii-v-sisteme-korporativnyh-strategiy-kompaniy-</w:t>
        </w:r>
        <w:r w:rsidRPr="00637460">
          <w:rPr>
            <w:rStyle w:val="ab"/>
            <w:color w:val="000000" w:themeColor="text1"/>
            <w:sz w:val="20"/>
            <w:lang w:val="en-US"/>
          </w:rPr>
          <w:lastRenderedPageBreak/>
          <w:t>avtoproizvoditeley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Гусейнов </w:t>
      </w:r>
      <w:proofErr w:type="spellStart"/>
      <w:r w:rsidRPr="00637460">
        <w:rPr>
          <w:color w:val="000000" w:themeColor="text1"/>
          <w:sz w:val="20"/>
        </w:rPr>
        <w:t>Джамиль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Эхтибар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Оглы</w:t>
      </w:r>
      <w:proofErr w:type="spellEnd"/>
      <w:r w:rsidRPr="00637460">
        <w:rPr>
          <w:color w:val="000000" w:themeColor="text1"/>
          <w:sz w:val="20"/>
        </w:rPr>
        <w:t xml:space="preserve"> ВИДЫ СТРАТЕГИЙ И ПОДХОДЫ К ОЦЕНКЕ ЭФФЕКТИВНОСТИ СТРАТЕГИИ ИНТЕГРИРОВАННЫХ КОРПОРАТИВНЫХ СТРУКТУР // Инновации и инвестиции. </w:t>
      </w:r>
      <w:r w:rsidRPr="00637460">
        <w:rPr>
          <w:color w:val="000000" w:themeColor="text1"/>
          <w:sz w:val="20"/>
          <w:lang w:val="en-US"/>
        </w:rPr>
        <w:t xml:space="preserve">2017. №4. URL: </w:t>
      </w:r>
      <w:hyperlink r:id="rId3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https://cyberleninka.ru/article/n/vidy-strategiy-i-podhody-k-otsenke-effektivnosti-strategii-integrirovannyh-korporativnyh-struktur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Колбасенко</w:t>
      </w:r>
      <w:proofErr w:type="spellEnd"/>
      <w:r w:rsidRPr="00637460">
        <w:rPr>
          <w:color w:val="000000" w:themeColor="text1"/>
          <w:sz w:val="20"/>
        </w:rPr>
        <w:t xml:space="preserve"> Ольга Евгеньевна Корпоративное </w:t>
      </w:r>
      <w:proofErr w:type="spellStart"/>
      <w:r w:rsidRPr="00637460">
        <w:rPr>
          <w:color w:val="000000" w:themeColor="text1"/>
          <w:sz w:val="20"/>
        </w:rPr>
        <w:t>волонтерство</w:t>
      </w:r>
      <w:proofErr w:type="spellEnd"/>
      <w:r w:rsidRPr="00637460">
        <w:rPr>
          <w:color w:val="000000" w:themeColor="text1"/>
          <w:sz w:val="20"/>
        </w:rPr>
        <w:t xml:space="preserve"> - современный инструмент развития стратегии корпоративной социальной ответственности // Вестник Саратовского государственного социально-экономического университета. </w:t>
      </w:r>
      <w:r w:rsidRPr="00637460">
        <w:rPr>
          <w:color w:val="000000" w:themeColor="text1"/>
          <w:sz w:val="20"/>
          <w:lang w:val="en-US"/>
        </w:rPr>
        <w:t xml:space="preserve">2016. №3 (62). URL: </w:t>
      </w:r>
      <w:hyperlink r:id="rId3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https://cyberleninka.ru/article/n/korporativnoe-volonterstvo-sovremennyy-instrument-razvitiya-strategii-korporativnoy-sotsialnoy-otvetstvennosti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Аршба</w:t>
      </w:r>
      <w:proofErr w:type="spellEnd"/>
      <w:r w:rsidRPr="00637460">
        <w:rPr>
          <w:color w:val="000000" w:themeColor="text1"/>
          <w:sz w:val="20"/>
        </w:rPr>
        <w:t xml:space="preserve"> Людмила Николаевна, Овчинников Максим Петрович Организационный подход повышения результативности системы корпоративного управления // Символ науки. </w:t>
      </w:r>
      <w:r w:rsidRPr="00637460">
        <w:rPr>
          <w:color w:val="000000" w:themeColor="text1"/>
          <w:sz w:val="20"/>
          <w:lang w:val="en-US"/>
        </w:rPr>
        <w:t xml:space="preserve">2016. №12-1. URL: </w:t>
      </w:r>
      <w:hyperlink r:id="rId3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https://cyberleninka.ru/article/n/organizatsionnyy-podhod-povysheniya-rezultativnosti-sistemy-korporativnogo-upravleniya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Паули Юлия Сергеевна, </w:t>
      </w:r>
      <w:proofErr w:type="spellStart"/>
      <w:r w:rsidRPr="00637460">
        <w:rPr>
          <w:color w:val="000000" w:themeColor="text1"/>
          <w:sz w:val="20"/>
        </w:rPr>
        <w:t>Короткина</w:t>
      </w:r>
      <w:proofErr w:type="spellEnd"/>
      <w:r w:rsidRPr="00637460">
        <w:rPr>
          <w:color w:val="000000" w:themeColor="text1"/>
          <w:sz w:val="20"/>
        </w:rPr>
        <w:t xml:space="preserve"> Елизавета Сергеевна Дискурсивные стратегии построения корпоративного нарратива // Сибирский филологический журнал. </w:t>
      </w:r>
      <w:r w:rsidRPr="00637460">
        <w:rPr>
          <w:color w:val="000000" w:themeColor="text1"/>
          <w:sz w:val="20"/>
          <w:lang w:val="en-US"/>
        </w:rPr>
        <w:t xml:space="preserve">2017. №1. URL: </w:t>
      </w:r>
      <w:hyperlink r:id="rId3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https://cyberleninka.ru/article/n/diskursivnye-strategii-postroeniya-korporativnogo-narrativa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Потапчук</w:t>
      </w:r>
      <w:proofErr w:type="spellEnd"/>
      <w:r w:rsidRPr="00637460">
        <w:rPr>
          <w:color w:val="000000" w:themeColor="text1"/>
          <w:sz w:val="20"/>
        </w:rPr>
        <w:t xml:space="preserve"> Владимир Адамович Модель корпоративной коммуникации: смена модальностей или стратегий корпоративной политики? // </w:t>
      </w:r>
      <w:proofErr w:type="spellStart"/>
      <w:r w:rsidRPr="00637460">
        <w:rPr>
          <w:color w:val="000000" w:themeColor="text1"/>
          <w:sz w:val="20"/>
        </w:rPr>
        <w:t>Коммуникология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2017. №1. URL: </w:t>
      </w:r>
      <w:hyperlink r:id="rId3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https://cyberleninka.ru/article/n/model-korporativnoy-kommunikatsii-smena-modalnosti-ili-strategiy-korporativnoy-politiki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Кваша Михаил Владимирович, СТРАТЕГИЯ РАЗВИТИЯ КОРПОРАТИВНОЙ КУЛЬТУРЫ (НА ПРИМЕРЕ АО "МОСЭНЕРГОСБЫТ") // Скиф. 2019. </w:t>
      </w:r>
      <w:r w:rsidRPr="00637460">
        <w:rPr>
          <w:color w:val="000000" w:themeColor="text1"/>
          <w:sz w:val="20"/>
          <w:lang w:val="en-US"/>
        </w:rPr>
        <w:t xml:space="preserve">№7 (35). URL: </w:t>
      </w:r>
      <w:hyperlink r:id="rId4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https://cyberleninka.ru/article/n/strategiya-razvitiya-korporativnoy-kultury-na-primere-ao-mosenergosbyt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Кирюхина С.Е. Современные образовательные технологии в обосновании социально-интегрированных корпоративных стратегий // Вестник РУДН. Серия: Информатизация образования. 2016. №1.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hyperlink r:id="rId41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sovremennye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obrazovatelnye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tehnologii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r w:rsidRPr="00637460">
          <w:rPr>
            <w:rStyle w:val="ab"/>
            <w:color w:val="000000" w:themeColor="text1"/>
            <w:sz w:val="20"/>
            <w:lang w:val="en-US"/>
          </w:rPr>
          <w:t>v</w:t>
        </w:r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obosnovanii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sotsialno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integrirovannyh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korporativnyh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strategiy</w:t>
        </w:r>
        <w:proofErr w:type="spellEnd"/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Кузьмина И. В. Концептуальные основы управления корпорацией // Россия: тенденции и перспективы развития. </w:t>
      </w:r>
      <w:r w:rsidRPr="00637460">
        <w:rPr>
          <w:color w:val="000000" w:themeColor="text1"/>
          <w:sz w:val="20"/>
          <w:lang w:val="en-US"/>
        </w:rPr>
        <w:t xml:space="preserve">2018. №13-1. URL: </w:t>
      </w:r>
      <w:hyperlink r:id="rId4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https://cyberleninka.ru/article/n/kontseptualnye-osnovy-upravleniya-korporatsiey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Скворцова Татьяна Александровна, </w:t>
      </w:r>
      <w:proofErr w:type="spellStart"/>
      <w:r w:rsidRPr="00637460">
        <w:rPr>
          <w:color w:val="000000" w:themeColor="text1"/>
          <w:sz w:val="20"/>
        </w:rPr>
        <w:t>Вергун</w:t>
      </w:r>
      <w:proofErr w:type="spellEnd"/>
      <w:r w:rsidRPr="00637460">
        <w:rPr>
          <w:color w:val="000000" w:themeColor="text1"/>
          <w:sz w:val="20"/>
        </w:rPr>
        <w:t xml:space="preserve"> Светлана Сергеевна, </w:t>
      </w:r>
      <w:proofErr w:type="spellStart"/>
      <w:r w:rsidRPr="00637460">
        <w:rPr>
          <w:color w:val="000000" w:themeColor="text1"/>
          <w:sz w:val="20"/>
        </w:rPr>
        <w:t>Чакалова</w:t>
      </w:r>
      <w:proofErr w:type="spellEnd"/>
      <w:r w:rsidRPr="00637460">
        <w:rPr>
          <w:color w:val="000000" w:themeColor="text1"/>
          <w:sz w:val="20"/>
        </w:rPr>
        <w:t xml:space="preserve"> Лариса Геннадьевна Система органов управления в предпринимательской корпорации // Пробелы в российском законодательстве. </w:t>
      </w:r>
      <w:r w:rsidRPr="00637460">
        <w:rPr>
          <w:color w:val="000000" w:themeColor="text1"/>
          <w:sz w:val="20"/>
          <w:lang w:val="en-US"/>
        </w:rPr>
        <w:t xml:space="preserve">2017. №3. URL: </w:t>
      </w:r>
      <w:hyperlink r:id="rId4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https://cyberleninka.ru/article/n/sistema-organov-upravleniya-v-predprinimatelskoy-korporatsii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Арпентьева</w:t>
      </w:r>
      <w:proofErr w:type="spellEnd"/>
      <w:r w:rsidRPr="00637460">
        <w:rPr>
          <w:color w:val="000000" w:themeColor="text1"/>
          <w:sz w:val="20"/>
        </w:rPr>
        <w:t xml:space="preserve"> М.Р. </w:t>
      </w:r>
      <w:proofErr w:type="spellStart"/>
      <w:r w:rsidRPr="00637460">
        <w:rPr>
          <w:color w:val="000000" w:themeColor="text1"/>
          <w:sz w:val="20"/>
        </w:rPr>
        <w:t>Эвергетические</w:t>
      </w:r>
      <w:proofErr w:type="spellEnd"/>
      <w:r w:rsidRPr="00637460">
        <w:rPr>
          <w:color w:val="000000" w:themeColor="text1"/>
          <w:sz w:val="20"/>
        </w:rPr>
        <w:t xml:space="preserve"> стратегии в управлении // Вестник Уральского института экономики, управления и права. </w:t>
      </w:r>
      <w:r w:rsidRPr="00637460">
        <w:rPr>
          <w:color w:val="000000" w:themeColor="text1"/>
          <w:sz w:val="20"/>
          <w:lang w:val="en-US"/>
        </w:rPr>
        <w:t xml:space="preserve">2017. №1 (38). URL: </w:t>
      </w:r>
      <w:hyperlink r:id="rId4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https://cyberleninka.ru/article/n/evergeticheskie-strategii-v-upravlenii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4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Абуева</w:t>
      </w:r>
      <w:proofErr w:type="spellEnd"/>
      <w:r w:rsidRPr="00637460">
        <w:rPr>
          <w:color w:val="000000" w:themeColor="text1"/>
          <w:sz w:val="20"/>
        </w:rPr>
        <w:t xml:space="preserve"> Н. А. Стратегия корпоративного управления // Россия: тенденции и перспективы развития. 2018. №13-2. URL: </w:t>
      </w:r>
      <w:hyperlink r:id="rId45" w:history="1">
        <w:r w:rsidRPr="00637460">
          <w:rPr>
            <w:rStyle w:val="ab"/>
            <w:color w:val="000000" w:themeColor="text1"/>
            <w:sz w:val="20"/>
          </w:rPr>
          <w:t>https://cyberleninka.ru/article/n/strategiya-korporativnogo-upravleniya</w:t>
        </w:r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«Финансовый анализ, планирование и контроль».</w:t>
      </w: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Быкова Наталья Николаевна ФИНАНСОВЫЙ АНАЛИЗ КАК ИНСТРУМЕНТ ФИНАНСОВОГО МЕНЕДЖМЕНТА // КНЖ. 2018. </w:t>
      </w:r>
      <w:r w:rsidRPr="00637460">
        <w:rPr>
          <w:color w:val="000000" w:themeColor="text1"/>
          <w:sz w:val="20"/>
          <w:lang w:val="en-US"/>
        </w:rPr>
        <w:t xml:space="preserve">№3 (24). URL: </w:t>
      </w:r>
      <w:hyperlink r:id="rId4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https://cyberleninka.ru/article/n/finansovyy-analiz-kak-instrument-finansovogo-menedzhmenta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Скитёва</w:t>
      </w:r>
      <w:proofErr w:type="spellEnd"/>
      <w:r w:rsidRPr="00637460">
        <w:rPr>
          <w:color w:val="000000" w:themeColor="text1"/>
          <w:sz w:val="20"/>
        </w:rPr>
        <w:t xml:space="preserve"> Е.И., Гончаров А.И. СОВРЕМЕННЫЕ ПРОБЛЕМЫ ОЦЕНКИ ФИНАНСОВОГО СОСТОЯНИЯ ОРГАНИЗАЦИИ // Инновации и инвестиции. </w:t>
      </w:r>
      <w:r w:rsidRPr="00637460">
        <w:rPr>
          <w:color w:val="000000" w:themeColor="text1"/>
          <w:sz w:val="20"/>
          <w:lang w:val="en-US"/>
        </w:rPr>
        <w:t xml:space="preserve">2018. №7. URL: </w:t>
      </w:r>
      <w:hyperlink r:id="rId4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https://cyberleninka.ru/article/n/sovremennye-problemy-otsenki-finansovogo-sostoyaniya-organizatsii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Пучкова</w:t>
      </w:r>
      <w:proofErr w:type="spellEnd"/>
      <w:r w:rsidRPr="00637460">
        <w:rPr>
          <w:color w:val="000000" w:themeColor="text1"/>
          <w:sz w:val="20"/>
        </w:rPr>
        <w:t xml:space="preserve"> Надежда Викторовна Анализ методов оценки финансового состояния организации // Символ науки. </w:t>
      </w:r>
      <w:r w:rsidRPr="00637460">
        <w:rPr>
          <w:color w:val="000000" w:themeColor="text1"/>
          <w:sz w:val="20"/>
          <w:lang w:val="en-US"/>
        </w:rPr>
        <w:t xml:space="preserve">2016. №3-1. URL: </w:t>
      </w:r>
      <w:hyperlink r:id="rId4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https://cyberleninka.ru/article/n/analiz-metodov-otsenki-finansovogo-sostoyaniya-organizatsii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Каминская А. А. Финансовый анализ ПАО «Татнефть» // </w:t>
      </w:r>
      <w:proofErr w:type="spellStart"/>
      <w:r w:rsidRPr="00637460">
        <w:rPr>
          <w:color w:val="000000" w:themeColor="text1"/>
          <w:sz w:val="20"/>
        </w:rPr>
        <w:t>Colloquium-journal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2019. №17-1 (41). URL: </w:t>
      </w:r>
      <w:hyperlink r:id="rId4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https://cyberleninka.ru/article/n/finansovyy-analiz-pao-tatneft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Мордовская Диана Егоровна Финансовый анализ состояния организации // Вопросы науки и образования. </w:t>
      </w:r>
      <w:r w:rsidRPr="00637460">
        <w:rPr>
          <w:color w:val="000000" w:themeColor="text1"/>
          <w:sz w:val="20"/>
          <w:lang w:val="en-US"/>
        </w:rPr>
        <w:t xml:space="preserve">2016. №1. URL: </w:t>
      </w:r>
      <w:hyperlink r:id="rId5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https://cyberleninka.ru/article/n/finansovyy-analiz-sostoyaniya-organizatsii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Каширина Е.А. ОБЗОР МЕТОДОВ ФИНАНСОВОГО АНАЛИЗА // </w:t>
      </w:r>
      <w:proofErr w:type="spellStart"/>
      <w:r w:rsidRPr="00637460">
        <w:rPr>
          <w:color w:val="000000" w:themeColor="text1"/>
          <w:sz w:val="20"/>
        </w:rPr>
        <w:t>Контентус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2016. №3 (44). URL: </w:t>
      </w:r>
      <w:hyperlink r:id="rId5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https://cyberleninka.ru/article/n/obzor-metodov-finansovogo-analiza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Вахидов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Шами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Габил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Оглы</w:t>
      </w:r>
      <w:proofErr w:type="spellEnd"/>
      <w:r w:rsidRPr="00637460">
        <w:rPr>
          <w:color w:val="000000" w:themeColor="text1"/>
          <w:sz w:val="20"/>
        </w:rPr>
        <w:t xml:space="preserve"> Анализ финансовых результатов // </w:t>
      </w:r>
      <w:proofErr w:type="spellStart"/>
      <w:r w:rsidRPr="00637460">
        <w:rPr>
          <w:color w:val="000000" w:themeColor="text1"/>
          <w:sz w:val="20"/>
        </w:rPr>
        <w:t>Economics</w:t>
      </w:r>
      <w:proofErr w:type="spellEnd"/>
      <w:r w:rsidRPr="00637460">
        <w:rPr>
          <w:color w:val="000000" w:themeColor="text1"/>
          <w:sz w:val="20"/>
        </w:rPr>
        <w:t xml:space="preserve">. 2018. №5 (37). URL: </w:t>
      </w:r>
      <w:hyperlink r:id="rId52" w:history="1">
        <w:r w:rsidRPr="00637460">
          <w:rPr>
            <w:rStyle w:val="ab"/>
            <w:color w:val="000000" w:themeColor="text1"/>
            <w:sz w:val="20"/>
          </w:rPr>
          <w:t>https://cyberleninka.ru/article/n/analiz-finansovyh-rezultatov</w:t>
        </w:r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Криулин</w:t>
      </w:r>
      <w:proofErr w:type="spellEnd"/>
      <w:r w:rsidRPr="00637460">
        <w:rPr>
          <w:color w:val="000000" w:themeColor="text1"/>
          <w:sz w:val="20"/>
        </w:rPr>
        <w:t xml:space="preserve"> Виктор Александрович, </w:t>
      </w:r>
      <w:proofErr w:type="spellStart"/>
      <w:r w:rsidRPr="00637460">
        <w:rPr>
          <w:color w:val="000000" w:themeColor="text1"/>
          <w:sz w:val="20"/>
        </w:rPr>
        <w:t>Псарёва</w:t>
      </w:r>
      <w:proofErr w:type="spellEnd"/>
      <w:r w:rsidRPr="00637460">
        <w:rPr>
          <w:color w:val="000000" w:themeColor="text1"/>
          <w:sz w:val="20"/>
        </w:rPr>
        <w:t xml:space="preserve"> Юлия Александровна Анализ финансового состояния предприятия: практический аспект // Политика, экономика и инновации. </w:t>
      </w:r>
      <w:r w:rsidRPr="00637460">
        <w:rPr>
          <w:color w:val="000000" w:themeColor="text1"/>
          <w:sz w:val="20"/>
          <w:lang w:val="en-US"/>
        </w:rPr>
        <w:t xml:space="preserve">2017. №1. URL: </w:t>
      </w:r>
      <w:hyperlink r:id="rId5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https://cyberleninka.ru/article/n/analiz-finansovogo-sostoyaniya-predpriyatiya-prakticheskiy-aspekt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Таймазова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Аминат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Аннасовна</w:t>
      </w:r>
      <w:proofErr w:type="spellEnd"/>
      <w:r w:rsidRPr="00637460">
        <w:rPr>
          <w:color w:val="000000" w:themeColor="text1"/>
          <w:sz w:val="20"/>
        </w:rPr>
        <w:t xml:space="preserve"> РОЛЬ ФИНАНСОВОЙ ОТЧЕТНОСТИ В АНАЛИЗЕ ФИНАНСОВОЙ УСТОЙЧИВОСТИ ПРЕДПРИЯТИЯ // Вестник науки и образования. </w:t>
      </w:r>
      <w:r w:rsidRPr="00637460">
        <w:rPr>
          <w:color w:val="000000" w:themeColor="text1"/>
          <w:sz w:val="20"/>
          <w:lang w:val="en-US"/>
        </w:rPr>
        <w:t xml:space="preserve">2020. №6-1 (84). URL: </w:t>
      </w:r>
      <w:hyperlink r:id="rId5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https://cyberleninka.ru/article/n/rol-finansovoy-otchetnosti-v-analize-finansovoy-ustoychivosti-predpriyatiya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Садыков О.В. Финансовый анализ и его роль в формировании финансовой стратегии предприятия // Инновационная наука. </w:t>
      </w:r>
      <w:r w:rsidRPr="00637460">
        <w:rPr>
          <w:color w:val="000000" w:themeColor="text1"/>
          <w:sz w:val="20"/>
          <w:lang w:val="en-US"/>
        </w:rPr>
        <w:t xml:space="preserve">2016. №3-1 (15). URL: </w:t>
      </w:r>
      <w:hyperlink r:id="rId5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https://cyberleninka.ru/article/n/finansovyy-analiz-i-ego-rol-v-formirovanii-finansovoy-strategii-predpriyatiya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Карелина Е.Ю., </w:t>
      </w:r>
      <w:proofErr w:type="spellStart"/>
      <w:r w:rsidRPr="00637460">
        <w:rPr>
          <w:color w:val="000000" w:themeColor="text1"/>
          <w:sz w:val="20"/>
        </w:rPr>
        <w:t>Малеваник</w:t>
      </w:r>
      <w:proofErr w:type="spellEnd"/>
      <w:r w:rsidRPr="00637460">
        <w:rPr>
          <w:color w:val="000000" w:themeColor="text1"/>
          <w:sz w:val="20"/>
        </w:rPr>
        <w:t xml:space="preserve"> А.А. Анализ финансовых коэффициентов // Экономика и бизнес: теория и практика. 2017. №4-1. URL: </w:t>
      </w:r>
      <w:hyperlink r:id="rId56" w:history="1">
        <w:r w:rsidRPr="00637460">
          <w:rPr>
            <w:rStyle w:val="ab"/>
            <w:color w:val="000000" w:themeColor="text1"/>
            <w:sz w:val="20"/>
          </w:rPr>
          <w:t>https://cyberleninka.ru/article/n/analiz-finansovyh-koeffitsientov</w:t>
        </w:r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Сорокина К.О. Финансовое планирование в компании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2016. №5. URL: </w:t>
      </w:r>
      <w:hyperlink r:id="rId5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https://cyberleninka.ru/article/n/finansovoe-planirovanie-v-kompanii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Олейникова</w:t>
      </w:r>
      <w:proofErr w:type="spellEnd"/>
      <w:r w:rsidRPr="00637460">
        <w:rPr>
          <w:color w:val="000000" w:themeColor="text1"/>
          <w:sz w:val="20"/>
        </w:rPr>
        <w:t xml:space="preserve"> А.А. Финансовое планирование в управлении финансовыми ресурсами компании // Проблемы экономики и менеджмента. </w:t>
      </w:r>
      <w:r w:rsidRPr="00637460">
        <w:rPr>
          <w:color w:val="000000" w:themeColor="text1"/>
          <w:sz w:val="20"/>
          <w:lang w:val="en-US"/>
        </w:rPr>
        <w:t xml:space="preserve">2016. №11 (63). URL: </w:t>
      </w:r>
      <w:hyperlink r:id="rId5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https://cyberleninka.ru/article/n/finansovoe-planirovanie-v-upravlenii-finansovymi-resursami-kompanii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Соломахина Е.В. Финансовое планирование на российских предприятиях // Инновационная наука. </w:t>
      </w:r>
      <w:r w:rsidRPr="00637460">
        <w:rPr>
          <w:color w:val="000000" w:themeColor="text1"/>
          <w:sz w:val="20"/>
          <w:lang w:val="en-US"/>
        </w:rPr>
        <w:t xml:space="preserve">2016. №6-1. URL: </w:t>
      </w:r>
      <w:hyperlink r:id="rId5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https://cyberleninka.ru/article/n/finansovoe-planirovanie-na-rossiyskih-predpriyatiyah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Зайцева Ирина Станиславовна Роль финансового планирования в формировании финансовой политики корпорации // Политика, экономика и инновации. </w:t>
      </w:r>
      <w:r w:rsidRPr="00637460">
        <w:rPr>
          <w:color w:val="000000" w:themeColor="text1"/>
          <w:sz w:val="20"/>
          <w:lang w:val="en-US"/>
        </w:rPr>
        <w:t xml:space="preserve">2016. №8. URL: </w:t>
      </w:r>
      <w:hyperlink r:id="rId6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https://cyberleninka.ru/article/n/rol-finansovogo-planirovaniya-v-formirovanii-finansovoy-politiki-korporatsii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Напишите реферат-рецензию на статью: Кириченко В.В., Тарасенко И.О. Финансовое планирование в системе управления </w:t>
      </w:r>
      <w:proofErr w:type="spellStart"/>
      <w:r w:rsidRPr="00637460">
        <w:rPr>
          <w:color w:val="000000" w:themeColor="text1"/>
          <w:sz w:val="20"/>
        </w:rPr>
        <w:t>финансовими</w:t>
      </w:r>
      <w:proofErr w:type="spellEnd"/>
      <w:r w:rsidRPr="00637460">
        <w:rPr>
          <w:color w:val="000000" w:themeColor="text1"/>
          <w:sz w:val="20"/>
        </w:rPr>
        <w:t xml:space="preserve"> результатами предприятия // Формирование рыночных отношений в Украине. </w:t>
      </w:r>
      <w:r w:rsidRPr="00637460">
        <w:rPr>
          <w:color w:val="000000" w:themeColor="text1"/>
          <w:sz w:val="20"/>
          <w:lang w:val="en-US"/>
        </w:rPr>
        <w:t xml:space="preserve">2016. №7-8 (182-183). URL: </w:t>
      </w:r>
      <w:hyperlink r:id="rId6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https://cyberleninka.ru/article/n/finansovoe-planirovanie-v-sisteme-upravleniya-finansovimi-rezultatami-predpriyatiya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Батырева Алёна Михайловна, </w:t>
      </w:r>
      <w:proofErr w:type="spellStart"/>
      <w:r w:rsidRPr="00637460">
        <w:rPr>
          <w:color w:val="000000" w:themeColor="text1"/>
          <w:sz w:val="20"/>
        </w:rPr>
        <w:t>Молдован</w:t>
      </w:r>
      <w:proofErr w:type="spellEnd"/>
      <w:r w:rsidRPr="00637460">
        <w:rPr>
          <w:color w:val="000000" w:themeColor="text1"/>
          <w:sz w:val="20"/>
        </w:rPr>
        <w:t xml:space="preserve"> Артём Анатольевич ФИНАНСОВОЕ ПЛАНИРОВАНИЕ В СИСТЕМЕ УПРАВЛЕНИЯ БИЗНЕСОМ // Вестник науки и образования. </w:t>
      </w:r>
      <w:r w:rsidRPr="00637460">
        <w:rPr>
          <w:color w:val="000000" w:themeColor="text1"/>
          <w:sz w:val="20"/>
          <w:lang w:val="en-US"/>
        </w:rPr>
        <w:t xml:space="preserve">2020. №1-1 (79). URL: </w:t>
      </w:r>
      <w:hyperlink r:id="rId6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https://cyberleninka.ru/article/n/finansovoe-planirovanie-v-sisteme-upravleniya-biznesom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Котляр Екатерина Владимировна, Пушкарева Елизавета Максимовна Система финансового планирования в ПАО "Иркутскэнерго" // Бизнес-образование в экономике знаний. </w:t>
      </w:r>
      <w:r w:rsidRPr="00637460">
        <w:rPr>
          <w:color w:val="000000" w:themeColor="text1"/>
          <w:sz w:val="20"/>
          <w:lang w:val="en-US"/>
        </w:rPr>
        <w:t xml:space="preserve">2019. №2 (13). URL: </w:t>
      </w:r>
      <w:hyperlink r:id="rId6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https://cyberleninka.ru/article/n/sistema-finansovogo-planirovaniya-v-pao-irkutskenergo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Шептиева</w:t>
      </w:r>
      <w:proofErr w:type="spellEnd"/>
      <w:r w:rsidRPr="00637460">
        <w:rPr>
          <w:color w:val="000000" w:themeColor="text1"/>
          <w:sz w:val="20"/>
        </w:rPr>
        <w:t xml:space="preserve"> О.Е. Совершенствование системы финансового планирования на предприятиях // Актуальные проблемы гуманитарных и естественных наук. </w:t>
      </w:r>
      <w:r w:rsidRPr="00637460">
        <w:rPr>
          <w:color w:val="000000" w:themeColor="text1"/>
          <w:sz w:val="20"/>
          <w:lang w:val="en-US"/>
        </w:rPr>
        <w:t xml:space="preserve">2016. №2-3. URL: </w:t>
      </w:r>
      <w:hyperlink r:id="rId6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https://cyberleninka.ru/article/n/sovershenstvovanie-sistemy-finansovogo-planirovaniya-na-predpriyatiyah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5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Потаев</w:t>
      </w:r>
      <w:proofErr w:type="spellEnd"/>
      <w:r w:rsidRPr="00637460">
        <w:rPr>
          <w:color w:val="000000" w:themeColor="text1"/>
          <w:sz w:val="20"/>
        </w:rPr>
        <w:t xml:space="preserve"> В.М. Этапы финансового планирования в коммерческой организации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2018. №5-2. URL: </w:t>
      </w:r>
      <w:hyperlink r:id="rId6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https://cyberleninka.ru/article/n/etapy-finansovogo-planirovaniya-v-kommercheskoy-organizatsii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«Управление активами и денежными потоками».</w:t>
      </w: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Алексеев Сергей Юрьевич АНАЛИЗ ФИНАНСОВОГО СОСТОЯНИЯ КАК ЧАСТЬ СИСТЕМЫ УПРАВЛЕНИЯ ДЕНЕЖНЫМИ ПОТОКАМИ КОМПАНИИ // Бизнес-образование в экономике знаний. </w:t>
      </w:r>
      <w:r w:rsidRPr="00637460">
        <w:rPr>
          <w:color w:val="000000" w:themeColor="text1"/>
          <w:sz w:val="20"/>
          <w:lang w:val="en-US"/>
        </w:rPr>
        <w:t xml:space="preserve">2020. №2 (16). URL: </w:t>
      </w:r>
      <w:hyperlink r:id="rId6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https://cyberleninka.ru/article/n/analiz-finansovogo-sostoyaniya-kak-chast-sistemy-upravleniya-denezhnymi-potokami-kompanii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Винокур И.Р., Цветкова А.В. Портфельный подход к управлению активами // Вестник ПНИПУ. Социально-экономические науки. 2017. №4.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hyperlink r:id="rId67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portfelnyy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podhod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r w:rsidRPr="00637460">
          <w:rPr>
            <w:rStyle w:val="ab"/>
            <w:color w:val="000000" w:themeColor="text1"/>
            <w:sz w:val="20"/>
            <w:lang w:val="en-US"/>
          </w:rPr>
          <w:t>k</w:t>
        </w:r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upravleniyu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aktivami</w:t>
        </w:r>
        <w:proofErr w:type="spellEnd"/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Голикова Анна Евгеньевна Управление финансовыми активами компании // Проблемы науки. </w:t>
      </w:r>
      <w:r w:rsidRPr="00637460">
        <w:rPr>
          <w:color w:val="000000" w:themeColor="text1"/>
          <w:sz w:val="20"/>
          <w:lang w:val="en-US"/>
        </w:rPr>
        <w:t xml:space="preserve">2017. №9 (22). URL: </w:t>
      </w:r>
      <w:hyperlink r:id="rId6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https://cyberleninka.ru/article/n/upravlenie-finansovymi-aktivami-kompanii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Зайнуллин</w:t>
      </w:r>
      <w:proofErr w:type="spellEnd"/>
      <w:r w:rsidRPr="00637460">
        <w:rPr>
          <w:color w:val="000000" w:themeColor="text1"/>
          <w:sz w:val="20"/>
        </w:rPr>
        <w:t xml:space="preserve"> Сергей Булатович, </w:t>
      </w:r>
      <w:proofErr w:type="spellStart"/>
      <w:r w:rsidRPr="00637460">
        <w:rPr>
          <w:color w:val="000000" w:themeColor="text1"/>
          <w:sz w:val="20"/>
        </w:rPr>
        <w:t>Трачук</w:t>
      </w:r>
      <w:proofErr w:type="spellEnd"/>
      <w:r w:rsidRPr="00637460">
        <w:rPr>
          <w:color w:val="000000" w:themeColor="text1"/>
          <w:sz w:val="20"/>
        </w:rPr>
        <w:t xml:space="preserve"> Оксана Олеговна Совершенствование управления активами в нефтегазовом секторе // Вестник евразийской науки. </w:t>
      </w:r>
      <w:r w:rsidRPr="00637460">
        <w:rPr>
          <w:color w:val="000000" w:themeColor="text1"/>
          <w:sz w:val="20"/>
          <w:lang w:val="en-US"/>
        </w:rPr>
        <w:t xml:space="preserve">2017. №1 (38). URL: </w:t>
      </w:r>
      <w:hyperlink r:id="rId6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https://cyberleninka.ru/article/n/sovershenstvovanie-upravleniya-aktivami-v-neftegazovom-sektore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Оклей П.И. Трехсекторная система управления активами теплоэлектростанций // Экономический анализ: теория и практика. </w:t>
      </w:r>
      <w:r w:rsidRPr="00637460">
        <w:rPr>
          <w:color w:val="000000" w:themeColor="text1"/>
          <w:sz w:val="20"/>
          <w:lang w:val="en-US"/>
        </w:rPr>
        <w:t xml:space="preserve">2016. №2 (449). URL: </w:t>
      </w:r>
      <w:hyperlink r:id="rId7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https://cyberleninka.ru/article/n/trehsektornaya-sistema-upravleniya-aktivami-teploelektrostantsiy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Кремень Ольга Ивановна, </w:t>
      </w:r>
      <w:proofErr w:type="spellStart"/>
      <w:r w:rsidRPr="00637460">
        <w:rPr>
          <w:color w:val="000000" w:themeColor="text1"/>
          <w:sz w:val="20"/>
        </w:rPr>
        <w:t>Мосийчук</w:t>
      </w:r>
      <w:proofErr w:type="spellEnd"/>
      <w:r w:rsidRPr="00637460">
        <w:rPr>
          <w:color w:val="000000" w:themeColor="text1"/>
          <w:sz w:val="20"/>
        </w:rPr>
        <w:t xml:space="preserve"> Роман Леонидович, Кремень Виктория Михайловна КОМПЛЕКСНЫЙ АНАЛИЗ ЭФФЕКТИВНОСТИ УПРАВЛЕНИЯ АКТИВАМИ ПРЕДПРИЯТИЯ // БИ. 2019. </w:t>
      </w:r>
      <w:r w:rsidRPr="00637460">
        <w:rPr>
          <w:color w:val="000000" w:themeColor="text1"/>
          <w:sz w:val="20"/>
          <w:lang w:val="en-US"/>
        </w:rPr>
        <w:t xml:space="preserve">№8 (499). URL: </w:t>
      </w:r>
      <w:hyperlink r:id="rId7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https://cyberleninka.ru/article/n/kompleksnyy-analiz-effektivnosti-upravleniya-aktivami-predpriyatiya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Степанов Владимир Михайлович, Афиногенов Алексей Владимирович Формирование управления производственными активами // Известия </w:t>
      </w:r>
      <w:proofErr w:type="spellStart"/>
      <w:r w:rsidRPr="00637460">
        <w:rPr>
          <w:color w:val="000000" w:themeColor="text1"/>
          <w:sz w:val="20"/>
        </w:rPr>
        <w:t>ТулГУ</w:t>
      </w:r>
      <w:proofErr w:type="spellEnd"/>
      <w:r w:rsidRPr="00637460">
        <w:rPr>
          <w:color w:val="000000" w:themeColor="text1"/>
          <w:sz w:val="20"/>
        </w:rPr>
        <w:t xml:space="preserve">. Технические науки. 2016. №12-3.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hyperlink r:id="rId72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formirovanie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upravleniya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proizvodstvennymi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aktivami</w:t>
        </w:r>
        <w:proofErr w:type="spellEnd"/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Блажевич Олег Георгиевич, Сафонова Наталья Сергеевна Особенности управления </w:t>
      </w:r>
      <w:proofErr w:type="spellStart"/>
      <w:r w:rsidRPr="00637460">
        <w:rPr>
          <w:color w:val="000000" w:themeColor="text1"/>
          <w:sz w:val="20"/>
        </w:rPr>
        <w:t>внеоборотными</w:t>
      </w:r>
      <w:proofErr w:type="spellEnd"/>
      <w:r w:rsidRPr="00637460">
        <w:rPr>
          <w:color w:val="000000" w:themeColor="text1"/>
          <w:sz w:val="20"/>
        </w:rPr>
        <w:t xml:space="preserve"> и оборотными активами организации // Финансы и учетная политика. </w:t>
      </w:r>
      <w:r w:rsidRPr="00637460">
        <w:rPr>
          <w:color w:val="000000" w:themeColor="text1"/>
          <w:sz w:val="20"/>
          <w:lang w:val="en-US"/>
        </w:rPr>
        <w:t xml:space="preserve">2017. №1. URL: </w:t>
      </w:r>
      <w:hyperlink r:id="rId7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https://cyberleninka.ru/article/n/osobennosti-upravleniya-vneoborotnymi-i-oborotnymi-aktivami-</w:t>
        </w:r>
        <w:r w:rsidRPr="00637460">
          <w:rPr>
            <w:rStyle w:val="ab"/>
            <w:color w:val="000000" w:themeColor="text1"/>
            <w:sz w:val="20"/>
            <w:lang w:val="en-US"/>
          </w:rPr>
          <w:lastRenderedPageBreak/>
          <w:t>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Александров Андрей Владимирович Управление нематериальными активами субъектов предпринимательства // АНИ: экономика и управление. </w:t>
      </w:r>
      <w:r w:rsidRPr="00637460">
        <w:rPr>
          <w:color w:val="000000" w:themeColor="text1"/>
          <w:sz w:val="20"/>
          <w:lang w:val="en-US"/>
        </w:rPr>
        <w:t xml:space="preserve">2016. №3 (16). URL: </w:t>
      </w:r>
      <w:hyperlink r:id="rId7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https://cyberleninka.ru/article/n/upravlenie-nematerialnymi-aktivami-subektov-predprinimatelstva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Ю. А. Фурсова Управление денежными потоками // Экономика и бизнес: теория и практика. 2018. №10-2. URL: </w:t>
      </w:r>
      <w:hyperlink r:id="rId75" w:history="1">
        <w:r w:rsidRPr="00637460">
          <w:rPr>
            <w:rStyle w:val="ab"/>
            <w:color w:val="000000" w:themeColor="text1"/>
            <w:sz w:val="20"/>
          </w:rPr>
          <w:t>https://cyberleninka.ru/article/n/upravlenie-denezhnymi-potokami-1</w:t>
        </w:r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Зубарев А.А., Вуколова Т.И. УПРАВЛЕНИЕ ДЕНЕЖНЫМИ ПОТОКАМИ // Инновации и инвестиции. 2017. №10. URL: </w:t>
      </w:r>
      <w:hyperlink r:id="rId76" w:history="1">
        <w:r w:rsidRPr="00637460">
          <w:rPr>
            <w:rStyle w:val="ab"/>
            <w:color w:val="000000" w:themeColor="text1"/>
            <w:sz w:val="20"/>
          </w:rPr>
          <w:t>https://cyberleninka.ru/article/n/upravlenie-denezhnymi-potokami-5</w:t>
        </w:r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Окорокова</w:t>
      </w:r>
      <w:proofErr w:type="spellEnd"/>
      <w:r w:rsidRPr="00637460">
        <w:rPr>
          <w:color w:val="000000" w:themeColor="text1"/>
          <w:sz w:val="20"/>
        </w:rPr>
        <w:t xml:space="preserve"> О.А., </w:t>
      </w:r>
      <w:proofErr w:type="spellStart"/>
      <w:r w:rsidRPr="00637460">
        <w:rPr>
          <w:color w:val="000000" w:themeColor="text1"/>
          <w:sz w:val="20"/>
        </w:rPr>
        <w:t>Христославенко</w:t>
      </w:r>
      <w:proofErr w:type="spellEnd"/>
      <w:r w:rsidRPr="00637460">
        <w:rPr>
          <w:color w:val="000000" w:themeColor="text1"/>
          <w:sz w:val="20"/>
        </w:rPr>
        <w:t xml:space="preserve"> К.Э. Управление денежными потоками организации // Инновационная наука. </w:t>
      </w:r>
      <w:r w:rsidRPr="00637460">
        <w:rPr>
          <w:color w:val="000000" w:themeColor="text1"/>
          <w:sz w:val="20"/>
          <w:lang w:val="en-US"/>
        </w:rPr>
        <w:t xml:space="preserve">2016. №11-1. URL: </w:t>
      </w:r>
      <w:hyperlink r:id="rId7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https://cyberleninka.ru/article/n/upravlenie-denezhnymi-potokami-organizatsii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Волынкина</w:t>
      </w:r>
      <w:proofErr w:type="spellEnd"/>
      <w:r w:rsidRPr="00637460">
        <w:rPr>
          <w:color w:val="000000" w:themeColor="text1"/>
          <w:sz w:val="20"/>
        </w:rPr>
        <w:t xml:space="preserve"> А.А. Управление денежными потоками предприятия // Актуальные проблемы авиации и космонавтики. </w:t>
      </w:r>
      <w:r w:rsidRPr="00637460">
        <w:rPr>
          <w:color w:val="000000" w:themeColor="text1"/>
          <w:sz w:val="20"/>
          <w:lang w:val="en-US"/>
        </w:rPr>
        <w:t xml:space="preserve">2017. №13. URL: </w:t>
      </w:r>
      <w:hyperlink r:id="rId7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https://cyberleninka.ru/article/n/upravlenie-denezhnymi-potokami-predpriyatiya-4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Рындина Елена Сергеевна Управление денежными потоками на предприятии // Политика, экономика и инновации. </w:t>
      </w:r>
      <w:r w:rsidRPr="00637460">
        <w:rPr>
          <w:color w:val="000000" w:themeColor="text1"/>
          <w:sz w:val="20"/>
          <w:lang w:val="en-US"/>
        </w:rPr>
        <w:t xml:space="preserve">2016. №1. URL: </w:t>
      </w:r>
      <w:hyperlink r:id="rId7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https://cyberleninka.ru/article/n/upravlenie-denezhnymi-potokami-na-predpriyatii-1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Москалёва</w:t>
      </w:r>
      <w:proofErr w:type="spellEnd"/>
      <w:r w:rsidRPr="00637460">
        <w:rPr>
          <w:color w:val="000000" w:themeColor="text1"/>
          <w:sz w:val="20"/>
        </w:rPr>
        <w:t xml:space="preserve"> Е.О. Управление денежными потоками корпорации // Научные записки молодых исследователей. </w:t>
      </w:r>
      <w:r w:rsidRPr="00637460">
        <w:rPr>
          <w:color w:val="000000" w:themeColor="text1"/>
          <w:sz w:val="20"/>
          <w:lang w:val="en-US"/>
        </w:rPr>
        <w:t xml:space="preserve">2018. №4. URL: </w:t>
      </w:r>
      <w:hyperlink r:id="rId8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https://cyberleninka.ru/article/n/upravlenie-denezhnymi-potokami-korporatsii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Цукурова</w:t>
      </w:r>
      <w:proofErr w:type="spellEnd"/>
      <w:r w:rsidRPr="00637460">
        <w:rPr>
          <w:color w:val="000000" w:themeColor="text1"/>
          <w:sz w:val="20"/>
        </w:rPr>
        <w:t xml:space="preserve"> Анастасия Романовна, Сухова Анна Юрьевна, Управление денежными потоками организации // Политика, экономика и инновации. </w:t>
      </w:r>
      <w:r w:rsidRPr="00637460">
        <w:rPr>
          <w:color w:val="000000" w:themeColor="text1"/>
          <w:sz w:val="20"/>
          <w:lang w:val="en-US"/>
        </w:rPr>
        <w:t xml:space="preserve">2019. №2 (25). URL: </w:t>
      </w:r>
      <w:hyperlink r:id="rId8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https://cyberleninka.ru/article/n/upravlenie-denezhnymi-potokami-organizatsii-1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Долгова Мария Александровна Проблемы в управлении денежными потоками // Символ науки. </w:t>
      </w:r>
      <w:r w:rsidRPr="00637460">
        <w:rPr>
          <w:color w:val="000000" w:themeColor="text1"/>
          <w:sz w:val="20"/>
          <w:lang w:val="en-US"/>
        </w:rPr>
        <w:t xml:space="preserve">2017. №12. URL: </w:t>
      </w:r>
      <w:hyperlink r:id="rId8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https://cyberleninka.ru/article/n/problemy-v-upravlenii-denezhnymi-potokami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Гаджиев Г.М. УПРАВЛЕНИЕ ДЕНЕЖНЫМИ ПОТОКАМИ ПРЕДПРИЯТИЯ // Символ науки. </w:t>
      </w:r>
      <w:r w:rsidRPr="00637460">
        <w:rPr>
          <w:color w:val="000000" w:themeColor="text1"/>
          <w:sz w:val="20"/>
          <w:lang w:val="en-US"/>
        </w:rPr>
        <w:t xml:space="preserve">2020. №1-2. URL: </w:t>
      </w:r>
      <w:hyperlink r:id="rId8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https://cyberleninka.ru/article/n/upravlenie-denezhnymi-potokami-predpriyatiya-6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Безматерных</w:t>
      </w:r>
      <w:proofErr w:type="spellEnd"/>
      <w:r w:rsidRPr="00637460">
        <w:rPr>
          <w:color w:val="000000" w:themeColor="text1"/>
          <w:sz w:val="20"/>
        </w:rPr>
        <w:t xml:space="preserve"> Э.А. УПРАВЛЕНИЕ ДЕНЕЖНЫМИ ПОТОКАМИ ПРЕДПРИЯТИЯ // Скиф. 2019. </w:t>
      </w:r>
      <w:r w:rsidRPr="00637460">
        <w:rPr>
          <w:color w:val="000000" w:themeColor="text1"/>
          <w:sz w:val="20"/>
          <w:lang w:val="en-US"/>
        </w:rPr>
        <w:t xml:space="preserve">№12-2 (40). URL: </w:t>
      </w:r>
      <w:hyperlink r:id="rId8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https://cyberleninka.ru/article/n/upravlenie-denezhnymi-potokami-predpriyatiya-7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6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Сунгатуллина</w:t>
      </w:r>
      <w:proofErr w:type="spellEnd"/>
      <w:r w:rsidRPr="00637460">
        <w:rPr>
          <w:color w:val="000000" w:themeColor="text1"/>
          <w:sz w:val="20"/>
        </w:rPr>
        <w:t xml:space="preserve"> Л.Б., Салахова Ю.Р. Особенности управления денежными потоками организации // Бухгалтерский учет в бюджетных и некоммерческих организациях. </w:t>
      </w:r>
      <w:r w:rsidRPr="00637460">
        <w:rPr>
          <w:color w:val="000000" w:themeColor="text1"/>
          <w:sz w:val="20"/>
          <w:lang w:val="en-US"/>
        </w:rPr>
        <w:t xml:space="preserve">2018. №16 (448). URL: </w:t>
      </w:r>
      <w:hyperlink r:id="rId8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https://cyberleninka.ru/article/n/osobennosti-upravleniya-denezhnymi-potokami-organizatsii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«Управление капиталом и инвестициями».</w:t>
      </w: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Текеева</w:t>
      </w:r>
      <w:proofErr w:type="spellEnd"/>
      <w:r w:rsidRPr="00637460">
        <w:rPr>
          <w:color w:val="000000" w:themeColor="text1"/>
          <w:sz w:val="20"/>
        </w:rPr>
        <w:t xml:space="preserve"> Алина </w:t>
      </w:r>
      <w:proofErr w:type="spellStart"/>
      <w:r w:rsidRPr="00637460">
        <w:rPr>
          <w:color w:val="000000" w:themeColor="text1"/>
          <w:sz w:val="20"/>
        </w:rPr>
        <w:t>Алибековна</w:t>
      </w:r>
      <w:proofErr w:type="spellEnd"/>
      <w:r w:rsidRPr="00637460">
        <w:rPr>
          <w:color w:val="000000" w:themeColor="text1"/>
          <w:sz w:val="20"/>
        </w:rPr>
        <w:t xml:space="preserve">, Томилина Елена Петровна КАПИТАЛ. ЭФФЕКТИВНЫЕ СПОСОБЫ УПРАВЛЕНИЯ КАПИТАЛОМ // Финансы и учетная политика. 2019. №1 (5). </w:t>
      </w:r>
      <w:r w:rsidRPr="00637460">
        <w:rPr>
          <w:color w:val="000000" w:themeColor="text1"/>
          <w:sz w:val="20"/>
          <w:lang w:val="en-US"/>
        </w:rPr>
        <w:t>URL</w:t>
      </w:r>
      <w:r w:rsidRPr="005170C4">
        <w:rPr>
          <w:color w:val="000000" w:themeColor="text1"/>
          <w:sz w:val="20"/>
        </w:rPr>
        <w:t xml:space="preserve">: </w:t>
      </w:r>
      <w:hyperlink r:id="rId86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5170C4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5170C4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5170C4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5170C4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5170C4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kapital</w:t>
        </w:r>
        <w:proofErr w:type="spellEnd"/>
        <w:r w:rsidRPr="005170C4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effektivnye</w:t>
        </w:r>
        <w:proofErr w:type="spellEnd"/>
        <w:r w:rsidRPr="005170C4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sposoby</w:t>
        </w:r>
        <w:proofErr w:type="spellEnd"/>
        <w:r w:rsidRPr="005170C4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upravleniya</w:t>
        </w:r>
        <w:proofErr w:type="spellEnd"/>
        <w:r w:rsidRPr="005170C4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kapitalom</w:t>
        </w:r>
        <w:proofErr w:type="spellEnd"/>
      </w:hyperlink>
      <w:r w:rsidRPr="005170C4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Пудовкина Ольга Евгеньевна, </w:t>
      </w:r>
      <w:proofErr w:type="spellStart"/>
      <w:r w:rsidRPr="00637460">
        <w:rPr>
          <w:color w:val="000000" w:themeColor="text1"/>
          <w:sz w:val="20"/>
        </w:rPr>
        <w:t>Шарохина</w:t>
      </w:r>
      <w:proofErr w:type="spellEnd"/>
      <w:r w:rsidRPr="00637460">
        <w:rPr>
          <w:color w:val="000000" w:themeColor="text1"/>
          <w:sz w:val="20"/>
        </w:rPr>
        <w:t xml:space="preserve"> Светлана Владимировна УПРАВЛЕНИЕ СТРУКТУРОЙ КАПИТАЛА // E-</w:t>
      </w:r>
      <w:proofErr w:type="spellStart"/>
      <w:r w:rsidRPr="00637460">
        <w:rPr>
          <w:color w:val="000000" w:themeColor="text1"/>
          <w:sz w:val="20"/>
        </w:rPr>
        <w:t>Scio</w:t>
      </w:r>
      <w:proofErr w:type="spellEnd"/>
      <w:r w:rsidRPr="00637460">
        <w:rPr>
          <w:color w:val="000000" w:themeColor="text1"/>
          <w:sz w:val="20"/>
        </w:rPr>
        <w:t xml:space="preserve">. 2019. №10 (37). URL: </w:t>
      </w:r>
      <w:hyperlink r:id="rId87" w:history="1">
        <w:r w:rsidRPr="00637460">
          <w:rPr>
            <w:rStyle w:val="ab"/>
            <w:color w:val="000000" w:themeColor="text1"/>
            <w:sz w:val="20"/>
          </w:rPr>
          <w:t>https://cyberleninka.ru/article/n/upravlenie-strukturoy-kapitala</w:t>
        </w:r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Евстремская</w:t>
      </w:r>
      <w:proofErr w:type="spellEnd"/>
      <w:r w:rsidRPr="00637460">
        <w:rPr>
          <w:color w:val="000000" w:themeColor="text1"/>
          <w:sz w:val="20"/>
        </w:rPr>
        <w:t xml:space="preserve"> Анна Александровна Управление капиталом российских горнодобывающих компаний // Вестник науки и образования. </w:t>
      </w:r>
      <w:r w:rsidRPr="00637460">
        <w:rPr>
          <w:color w:val="000000" w:themeColor="text1"/>
          <w:sz w:val="20"/>
          <w:lang w:val="en-US"/>
        </w:rPr>
        <w:t xml:space="preserve">2019. №10-1 (64). URL: </w:t>
      </w:r>
      <w:hyperlink r:id="rId8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https://cyberleninka.ru/article/n/upravlenie-kapitalom-rossiyskih-gornodobyvayuschih-kompaniy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Захарян А.В., </w:t>
      </w:r>
      <w:proofErr w:type="spellStart"/>
      <w:r w:rsidRPr="00637460">
        <w:rPr>
          <w:color w:val="000000" w:themeColor="text1"/>
          <w:sz w:val="20"/>
        </w:rPr>
        <w:t>Данелян</w:t>
      </w:r>
      <w:proofErr w:type="spellEnd"/>
      <w:r w:rsidRPr="00637460">
        <w:rPr>
          <w:color w:val="000000" w:themeColor="text1"/>
          <w:sz w:val="20"/>
        </w:rPr>
        <w:t xml:space="preserve"> Э.А. Совершенствование методов управления капиталом ОАО «Юг» // Инновационная наука. </w:t>
      </w:r>
      <w:r w:rsidRPr="00637460">
        <w:rPr>
          <w:color w:val="000000" w:themeColor="text1"/>
          <w:sz w:val="20"/>
          <w:lang w:val="en-US"/>
        </w:rPr>
        <w:t xml:space="preserve">2016. №2-1 (14). URL: </w:t>
      </w:r>
      <w:hyperlink r:id="rId8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https://cyberleninka.ru/article/n/sovershenstvovanie-metodov-upravleniya-kapitalom-oao-yug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Свалова</w:t>
      </w:r>
      <w:proofErr w:type="spellEnd"/>
      <w:r w:rsidRPr="00637460">
        <w:rPr>
          <w:color w:val="000000" w:themeColor="text1"/>
          <w:sz w:val="20"/>
        </w:rPr>
        <w:t xml:space="preserve"> В.Е. ОЦЕНКА ЭФФЕКТИВНОСТИ УПРАВЛЕНИЯ КАПИТАЛОМ БРЕНДА // Научные труды Вольного экономического общества России. </w:t>
      </w:r>
      <w:r w:rsidRPr="00637460">
        <w:rPr>
          <w:color w:val="000000" w:themeColor="text1"/>
          <w:sz w:val="20"/>
          <w:lang w:val="en-US"/>
        </w:rPr>
        <w:t xml:space="preserve">2016. №5. URL: </w:t>
      </w:r>
      <w:hyperlink r:id="rId9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https://cyberleninka.ru/article/n/otsenka-effektivnosti-upravleniya-kapitalom-brenda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Щупак Л.В., Краснов К.И., Краснов А.И. Совершенствование управления основным капиталом на предприятии // ЭКОНОМИНФО. </w:t>
      </w:r>
      <w:r w:rsidRPr="00637460">
        <w:rPr>
          <w:color w:val="000000" w:themeColor="text1"/>
          <w:sz w:val="20"/>
          <w:lang w:val="en-US"/>
        </w:rPr>
        <w:t xml:space="preserve">2018. №2. URL: </w:t>
      </w:r>
      <w:hyperlink r:id="rId9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https://cyberleninka.ru/article/n/sovershenstvovanie-upravleniya-osnovnym-kapitalom-na-predpriyatii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Алексеева О.А., Науменко А.А. Управление заемным капиталом компании // Проблемы экономики и менеджмента. </w:t>
      </w:r>
      <w:r w:rsidRPr="00637460">
        <w:rPr>
          <w:color w:val="000000" w:themeColor="text1"/>
          <w:sz w:val="20"/>
          <w:lang w:val="en-US"/>
        </w:rPr>
        <w:t xml:space="preserve">2016. №3 (55). URL: </w:t>
      </w:r>
      <w:hyperlink r:id="rId9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https://cyberleninka.ru/article/n/upravlenie-zaemnym-kapitalom-kompanii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Кукса</w:t>
      </w:r>
      <w:proofErr w:type="spellEnd"/>
      <w:r w:rsidRPr="00637460">
        <w:rPr>
          <w:color w:val="000000" w:themeColor="text1"/>
          <w:sz w:val="20"/>
        </w:rPr>
        <w:t xml:space="preserve"> Екатерина Игоревна Управление структурой корпоративного капитала // Символ науки. </w:t>
      </w:r>
      <w:r w:rsidRPr="00637460">
        <w:rPr>
          <w:color w:val="000000" w:themeColor="text1"/>
          <w:sz w:val="20"/>
          <w:lang w:val="en-US"/>
        </w:rPr>
        <w:t xml:space="preserve">2017. №12. URL: </w:t>
      </w:r>
      <w:hyperlink r:id="rId9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https://cyberleninka.ru/article/n/upravlenie-strukturoy-korporativnogo-kapitala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Курилова Анастасия Александровна, Полтева Татьяна Владимировна К вопросу об управлении структурой капитала организации // КНЖ. 2017. </w:t>
      </w:r>
      <w:r w:rsidRPr="00637460">
        <w:rPr>
          <w:color w:val="000000" w:themeColor="text1"/>
          <w:sz w:val="20"/>
          <w:lang w:val="en-US"/>
        </w:rPr>
        <w:t xml:space="preserve">№4 (21). URL: </w:t>
      </w:r>
      <w:hyperlink r:id="rId9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https://cyberleninka.ru/article/n/k-voprosu-ob-upravlenii-strukturoy-kapitala-organizatsii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Дзюбанчук</w:t>
      </w:r>
      <w:proofErr w:type="spellEnd"/>
      <w:r w:rsidRPr="00637460">
        <w:rPr>
          <w:color w:val="000000" w:themeColor="text1"/>
          <w:sz w:val="20"/>
        </w:rPr>
        <w:t xml:space="preserve"> Юлия Александровна, Давыдова Юлия Юрьевна Проблемы совершенствования политики управления капиталом предприятия // Символ науки. </w:t>
      </w:r>
      <w:r w:rsidRPr="00637460">
        <w:rPr>
          <w:color w:val="000000" w:themeColor="text1"/>
          <w:sz w:val="20"/>
          <w:lang w:val="en-US"/>
        </w:rPr>
        <w:t xml:space="preserve">2017. №3. URL: </w:t>
      </w:r>
      <w:hyperlink r:id="rId9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https://cyberleninka.ru/article/n/problemy-sovershenstvovaniya-politiki-upravleniya-kapitalom-predpriyatiya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Хунагов</w:t>
      </w:r>
      <w:proofErr w:type="spellEnd"/>
      <w:r w:rsidRPr="00637460">
        <w:rPr>
          <w:color w:val="000000" w:themeColor="text1"/>
          <w:sz w:val="20"/>
        </w:rPr>
        <w:t xml:space="preserve"> Рашид </w:t>
      </w:r>
      <w:proofErr w:type="spellStart"/>
      <w:r w:rsidRPr="00637460">
        <w:rPr>
          <w:color w:val="000000" w:themeColor="text1"/>
          <w:sz w:val="20"/>
        </w:rPr>
        <w:t>Думаличевич</w:t>
      </w:r>
      <w:proofErr w:type="spellEnd"/>
      <w:r w:rsidRPr="00637460">
        <w:rPr>
          <w:color w:val="000000" w:themeColor="text1"/>
          <w:sz w:val="20"/>
        </w:rPr>
        <w:t xml:space="preserve">, </w:t>
      </w:r>
      <w:proofErr w:type="spellStart"/>
      <w:r w:rsidRPr="00637460">
        <w:rPr>
          <w:color w:val="000000" w:themeColor="text1"/>
          <w:sz w:val="20"/>
        </w:rPr>
        <w:t>Гурнович</w:t>
      </w:r>
      <w:proofErr w:type="spellEnd"/>
      <w:r w:rsidRPr="00637460">
        <w:rPr>
          <w:color w:val="000000" w:themeColor="text1"/>
          <w:sz w:val="20"/>
        </w:rPr>
        <w:t xml:space="preserve"> Татьяна Генриховна Инструментарий управления структурой капитала организации // Вестник Адыгейского государственного университета. Серия 5: Экономика. 2016. №1 (175). </w:t>
      </w:r>
      <w:r w:rsidRPr="00637460">
        <w:rPr>
          <w:color w:val="000000" w:themeColor="text1"/>
          <w:sz w:val="20"/>
          <w:lang w:val="en-US"/>
        </w:rPr>
        <w:t>URL</w:t>
      </w:r>
      <w:r w:rsidRPr="005170C4">
        <w:rPr>
          <w:color w:val="000000" w:themeColor="text1"/>
          <w:sz w:val="20"/>
        </w:rPr>
        <w:t xml:space="preserve">: </w:t>
      </w:r>
      <w:hyperlink r:id="rId96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5170C4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5170C4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5170C4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5170C4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5170C4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instrumentariy</w:t>
        </w:r>
        <w:proofErr w:type="spellEnd"/>
        <w:r w:rsidRPr="005170C4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upravleniya</w:t>
        </w:r>
        <w:proofErr w:type="spellEnd"/>
        <w:r w:rsidRPr="005170C4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strukturoy</w:t>
        </w:r>
        <w:proofErr w:type="spellEnd"/>
        <w:r w:rsidRPr="005170C4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kapitala</w:t>
        </w:r>
        <w:proofErr w:type="spellEnd"/>
        <w:r w:rsidRPr="005170C4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organizatsii</w:t>
        </w:r>
        <w:proofErr w:type="spellEnd"/>
      </w:hyperlink>
      <w:r w:rsidRPr="005170C4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Дзюбанчук</w:t>
      </w:r>
      <w:proofErr w:type="spellEnd"/>
      <w:r w:rsidRPr="00637460">
        <w:rPr>
          <w:color w:val="000000" w:themeColor="text1"/>
          <w:sz w:val="20"/>
        </w:rPr>
        <w:t xml:space="preserve"> Юлия Александровна, Давыдова Юлия Юрьевна Актуальные проблемы формирования и управления капиталом предприятия // Символ науки. </w:t>
      </w:r>
      <w:r w:rsidRPr="00637460">
        <w:rPr>
          <w:color w:val="000000" w:themeColor="text1"/>
          <w:sz w:val="20"/>
          <w:lang w:val="en-US"/>
        </w:rPr>
        <w:t xml:space="preserve">2017. №3. URL: </w:t>
      </w:r>
      <w:hyperlink r:id="rId9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https://cyberleninka.ru/article/n/aktualnye-problemy-formirovaniya-i-upravleniya-kapitalom-predpriyatiya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Напишите реферат-рецензию на статью: Тропин Александр Игоревич ОЦЕНКА ЭФФЕКТИВНОСТИ УПРАВЛЕНИЯ АКЦИОНЕРНЫМ КАПИТАЛОМ // E-</w:t>
      </w:r>
      <w:proofErr w:type="spellStart"/>
      <w:r w:rsidRPr="00637460">
        <w:rPr>
          <w:color w:val="000000" w:themeColor="text1"/>
          <w:sz w:val="20"/>
        </w:rPr>
        <w:t>Scio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2018. №5 (20). URL: </w:t>
      </w:r>
      <w:hyperlink r:id="rId9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https://cyberleninka.ru/article/n/otsenka-effektivnosti-upravleniya-aktsionernym-kapitalom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Луценко Евгений Вениаминович, </w:t>
      </w:r>
      <w:proofErr w:type="spellStart"/>
      <w:r w:rsidRPr="00637460">
        <w:rPr>
          <w:color w:val="000000" w:themeColor="text1"/>
          <w:sz w:val="20"/>
        </w:rPr>
        <w:t>Лойко</w:t>
      </w:r>
      <w:proofErr w:type="spellEnd"/>
      <w:r w:rsidRPr="00637460">
        <w:rPr>
          <w:color w:val="000000" w:themeColor="text1"/>
          <w:sz w:val="20"/>
        </w:rPr>
        <w:t xml:space="preserve"> Валерий Иванович, Барановская Татьяна Петровна От управления инвестициями к управлению с помощью инвестиций // Новые технологии. </w:t>
      </w:r>
      <w:r w:rsidRPr="00637460">
        <w:rPr>
          <w:color w:val="000000" w:themeColor="text1"/>
          <w:sz w:val="20"/>
          <w:lang w:val="en-US"/>
        </w:rPr>
        <w:t xml:space="preserve">2017. №4. URL: </w:t>
      </w:r>
      <w:hyperlink r:id="rId9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https://cyberleninka.ru/article/n/ot-upravleniya-investitsiyami-k-upravleniyu-s-pomoschyu-investitsiy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А. В. Попкова АНАЛИЗ ДЕНЕЖНЫХ ПОТОКОВ В РАМКАХ СТРАТЕГИЧЕСКОГО УПРАВЛЕНИЯ ОРГАНИЗАЦИИ // Международный журнал гуманитарных и естественных наук. </w:t>
      </w:r>
      <w:r w:rsidRPr="00637460">
        <w:rPr>
          <w:color w:val="000000" w:themeColor="text1"/>
          <w:sz w:val="20"/>
          <w:lang w:val="en-US"/>
        </w:rPr>
        <w:t xml:space="preserve">2020. №2-1. URL: </w:t>
      </w:r>
      <w:hyperlink r:id="rId10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https://cyberleninka.ru/article/n/analiz-denezhnyh-potokov-v-ramkah-strategicheskogo-upravleniya-organizatsii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Романова Анна Алексеевна, Романов Петр Александрович ИННОВАЦИОННЫЕ СПОСОБЫ ПРИВЛЕЧЕНИЯ КАПИТАЛА КАК ЭЛЕМЕНТ АНТИКРИЗИСНОЙ ПОЛИТИКИ ПРЕДПРИЯТИЯ // Большая Евразия: Развитие, безопасность, сотрудничество. </w:t>
      </w:r>
      <w:r w:rsidRPr="00637460">
        <w:rPr>
          <w:color w:val="000000" w:themeColor="text1"/>
          <w:sz w:val="20"/>
          <w:lang w:val="en-US"/>
        </w:rPr>
        <w:t xml:space="preserve">2020. №3-1. URL: </w:t>
      </w:r>
      <w:hyperlink r:id="rId10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https://cyberleninka.ru/article/n/innovatsionnye-sposoby-privlecheniya-kapitala-kak-element-antikrizisnoy-politiki-predpriyatiya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Карманович</w:t>
      </w:r>
      <w:proofErr w:type="spellEnd"/>
      <w:r w:rsidRPr="00637460">
        <w:rPr>
          <w:color w:val="000000" w:themeColor="text1"/>
          <w:sz w:val="20"/>
        </w:rPr>
        <w:t xml:space="preserve"> А. В., Мозгов С. А. ОБОСНОВАНИЕ ИНВЕСТИЦИЙ И ПРЕДПРОЕКТНАЯ ПРОРАБОТКА ИНВЕСТИЦИОННЫХ ПРОЕКТОВ В МЕТАЛЛУРГИИ НА ПРИМЕРЕ ОАО «БМЗ - УПРАВЛЯЮЩАЯ КОМПАНИЯ ХОЛДИНГА «БМК» // Литьё и металлургия. </w:t>
      </w:r>
      <w:r w:rsidRPr="00637460">
        <w:rPr>
          <w:color w:val="000000" w:themeColor="text1"/>
          <w:sz w:val="20"/>
          <w:lang w:val="en-US"/>
        </w:rPr>
        <w:t xml:space="preserve">2020. №2. URL: </w:t>
      </w:r>
      <w:hyperlink r:id="rId10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https://cyberleninka.ru/article/n/obosnovanie-investitsiy-i-predproektnaya-prorabotka-investitsionnyh-proektov-v-metallurgii-na-primere-oao-bmz-upravlyayuschaya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Шматко</w:t>
      </w:r>
      <w:proofErr w:type="spellEnd"/>
      <w:r w:rsidRPr="00637460">
        <w:rPr>
          <w:color w:val="000000" w:themeColor="text1"/>
          <w:sz w:val="20"/>
        </w:rPr>
        <w:t xml:space="preserve"> А.Д., </w:t>
      </w:r>
      <w:proofErr w:type="spellStart"/>
      <w:r w:rsidRPr="00637460">
        <w:rPr>
          <w:color w:val="000000" w:themeColor="text1"/>
          <w:sz w:val="20"/>
        </w:rPr>
        <w:t>Лю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Тяньян</w:t>
      </w:r>
      <w:proofErr w:type="spellEnd"/>
      <w:r w:rsidRPr="00637460">
        <w:rPr>
          <w:color w:val="000000" w:themeColor="text1"/>
          <w:sz w:val="20"/>
        </w:rPr>
        <w:t xml:space="preserve">, </w:t>
      </w:r>
      <w:proofErr w:type="spellStart"/>
      <w:r w:rsidRPr="00637460">
        <w:rPr>
          <w:color w:val="000000" w:themeColor="text1"/>
          <w:sz w:val="20"/>
        </w:rPr>
        <w:t>Лю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Сунхао</w:t>
      </w:r>
      <w:proofErr w:type="spellEnd"/>
      <w:r w:rsidRPr="00637460">
        <w:rPr>
          <w:color w:val="000000" w:themeColor="text1"/>
          <w:sz w:val="20"/>
        </w:rPr>
        <w:t xml:space="preserve"> СТАДИИ РАЗВИТИЯ ИННОВАЦИОННОГО ПРОЕКТА И ИСТОЧНИКИ ИХ ФИНАНСИРОВАНИЯ // Международный журнал гуманитарных и естественных наук. </w:t>
      </w:r>
      <w:r w:rsidRPr="00637460">
        <w:rPr>
          <w:color w:val="000000" w:themeColor="text1"/>
          <w:sz w:val="20"/>
          <w:lang w:val="en-US"/>
        </w:rPr>
        <w:t xml:space="preserve">2020. №4-3. URL: </w:t>
      </w:r>
      <w:hyperlink r:id="rId10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https://cyberleninka.ru/article/n/stadii-razvitiya-innovatsionnogo-proekta-i-istochniki-ih-finansirovaniya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Щелина А.В. ФОРМИРОВАНИЕ ЭФФЕКТИВНОЙ СТРАТЕГИИ ФИНАНСИРОВАНИЯ ИНВЕСТИЦИОННЫХ ПРОЕКТОВ // Инновации и инвестиции. </w:t>
      </w:r>
      <w:r w:rsidRPr="00637460">
        <w:rPr>
          <w:color w:val="000000" w:themeColor="text1"/>
          <w:sz w:val="20"/>
          <w:lang w:val="en-US"/>
        </w:rPr>
        <w:t xml:space="preserve">2020. №4. URL: </w:t>
      </w:r>
      <w:hyperlink r:id="rId10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https://cyberleninka.ru/article/n/formirovanie-effektivnoy-strategii-finansirovaniya-investitsionnyh-proektov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7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Гайдук В.И., </w:t>
      </w:r>
      <w:proofErr w:type="spellStart"/>
      <w:r w:rsidRPr="00637460">
        <w:rPr>
          <w:color w:val="000000" w:themeColor="text1"/>
          <w:sz w:val="20"/>
        </w:rPr>
        <w:t>Зазимко</w:t>
      </w:r>
      <w:proofErr w:type="spellEnd"/>
      <w:r w:rsidRPr="00637460">
        <w:rPr>
          <w:color w:val="000000" w:themeColor="text1"/>
          <w:sz w:val="20"/>
        </w:rPr>
        <w:t xml:space="preserve"> В.Л., Кондрашова А.В. АНАЛИЗ И УПРАВЛЕНИЕ ИНВЕСТИЦИОННЫМИ ПРОЕКТАМИ ТУРИСТИЧЕСКОЙ ФИРМЫ // Инновации и инвестиции. </w:t>
      </w:r>
      <w:r w:rsidRPr="00637460">
        <w:rPr>
          <w:color w:val="000000" w:themeColor="text1"/>
          <w:sz w:val="20"/>
          <w:lang w:val="en-US"/>
        </w:rPr>
        <w:t xml:space="preserve">2020. №2. URL: </w:t>
      </w:r>
      <w:hyperlink r:id="rId10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https://cyberleninka.ru/article/n/analiz-i-upravlenie-investitsionnymi-proektami-turisticheskoy-firmy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6. «Управление затратами и финансовыми результатами деятельности компании».</w:t>
      </w: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Сорокина С. М. ЭВОЛЮЦИЯ СИСТЕМЫ УПРАВЛЕНИЯ ЗАТРАТАМИ // Вестник </w:t>
      </w:r>
      <w:proofErr w:type="spellStart"/>
      <w:r w:rsidRPr="00637460">
        <w:rPr>
          <w:color w:val="000000" w:themeColor="text1"/>
          <w:sz w:val="20"/>
        </w:rPr>
        <w:t>ЧелГУ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2020. №2 (436). URL: </w:t>
      </w:r>
      <w:hyperlink r:id="rId10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https://cyberleninka.ru/article/n/evolyutsiya-sistemy-upravleniya-zatratami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Джаппарова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Нияра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Ленмаровна</w:t>
      </w:r>
      <w:proofErr w:type="spellEnd"/>
      <w:r w:rsidRPr="00637460">
        <w:rPr>
          <w:color w:val="000000" w:themeColor="text1"/>
          <w:sz w:val="20"/>
        </w:rPr>
        <w:t xml:space="preserve"> БЮДЖЕТИРОВАНИЕ, КАК ИНСТРУМЕНТ УПРАВЛЕНИЯ ЗАТРАТАМИ ПРЕДПРИЯТИЯ // Скиф. 2020. </w:t>
      </w:r>
      <w:r w:rsidRPr="00637460">
        <w:rPr>
          <w:color w:val="000000" w:themeColor="text1"/>
          <w:sz w:val="20"/>
          <w:lang w:val="en-US"/>
        </w:rPr>
        <w:t xml:space="preserve">№2 (42). URL: </w:t>
      </w:r>
      <w:hyperlink r:id="rId10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https://cyberleninka.ru/article/n/byudzhetirovanie-kak-instrument-upravleniya-zatratami-predpriyatiya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Баршакаева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Мадина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Жоломановна</w:t>
      </w:r>
      <w:proofErr w:type="spellEnd"/>
      <w:r w:rsidRPr="00637460">
        <w:rPr>
          <w:color w:val="000000" w:themeColor="text1"/>
          <w:sz w:val="20"/>
        </w:rPr>
        <w:t xml:space="preserve"> УПРАВЛЕНИЕ ЗАТРАТАМИ КАК ФАКТОР ПОВЫШЕНИЯ ЭФФЕКТИВНОСТИ ДЕЯТЕЛЬНОСТИ ПРЕДПРИЯТИЯ ОБЩЕСТВЕННОГО ПИТАНИЯ // Вопросы науки и образования. </w:t>
      </w:r>
      <w:r w:rsidRPr="00637460">
        <w:rPr>
          <w:color w:val="000000" w:themeColor="text1"/>
          <w:sz w:val="20"/>
          <w:lang w:val="en-US"/>
        </w:rPr>
        <w:t xml:space="preserve">2020. №17 (101). URL: </w:t>
      </w:r>
      <w:hyperlink r:id="rId10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https://cyberleninka.ru/article/n/upravlenie-zatratami-kak-faktor-povysheniya-effektivnosti-deyatelnosti-predpriyatiya-obschestvennogo-pitaniya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Ю. А. </w:t>
      </w:r>
      <w:proofErr w:type="spellStart"/>
      <w:r w:rsidRPr="00637460">
        <w:rPr>
          <w:color w:val="000000" w:themeColor="text1"/>
          <w:sz w:val="20"/>
        </w:rPr>
        <w:t>Григорьян</w:t>
      </w:r>
      <w:proofErr w:type="spellEnd"/>
      <w:r w:rsidRPr="00637460">
        <w:rPr>
          <w:color w:val="000000" w:themeColor="text1"/>
          <w:sz w:val="20"/>
        </w:rPr>
        <w:t xml:space="preserve"> АНАЛИТИЧЕСКИЙ ОБЗОР МЕТОДОВ УПРАВЛЕНИЯ ЗАТРАТАМИ И СЕБЕСТОИМОСТЬЮ ПРОДУКЦИИ ОРГАНИЗАЦИИ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№2-1. URL: </w:t>
      </w:r>
      <w:hyperlink r:id="rId10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https://cyberleninka.ru/article/n/analiticheskiy-obzor-metodov-upravleniya-zatratami-i-sebestoimostyu-produktsii-organizatsii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М. А. Пивкина, Н. П. Огарева Система управления затратами на предприятии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2019. №4-2. URL: </w:t>
      </w:r>
      <w:hyperlink r:id="rId11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https://cyberleninka.ru/article/n/sistema-upravleniya-zatratami-na-predpriyatii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Спивак</w:t>
      </w:r>
      <w:proofErr w:type="spellEnd"/>
      <w:r w:rsidRPr="00637460">
        <w:rPr>
          <w:color w:val="000000" w:themeColor="text1"/>
          <w:sz w:val="20"/>
        </w:rPr>
        <w:t xml:space="preserve"> Никита Сергеевич УПРАВЛЕНИЯ ЗАТРАТАМИ НА ПРОМЫШЛЕННЫХ ПРЕДПРИЯТИЯХ // E-</w:t>
      </w:r>
      <w:proofErr w:type="spellStart"/>
      <w:r w:rsidRPr="00637460">
        <w:rPr>
          <w:color w:val="000000" w:themeColor="text1"/>
          <w:sz w:val="20"/>
        </w:rPr>
        <w:t>Scio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2019. №6 (33). URL: </w:t>
      </w:r>
      <w:hyperlink r:id="rId11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https://cyberleninka.ru/article/n/upravleniya-zatratami-na-promyshlennyh-predpriyatiyah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Е. В. </w:t>
      </w:r>
      <w:proofErr w:type="spellStart"/>
      <w:r w:rsidRPr="00637460">
        <w:rPr>
          <w:color w:val="000000" w:themeColor="text1"/>
          <w:sz w:val="20"/>
        </w:rPr>
        <w:t>Просвирова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Контроллинг</w:t>
      </w:r>
      <w:proofErr w:type="spellEnd"/>
      <w:r w:rsidRPr="00637460">
        <w:rPr>
          <w:color w:val="000000" w:themeColor="text1"/>
          <w:sz w:val="20"/>
        </w:rPr>
        <w:t xml:space="preserve"> как система эффективного управления затратами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2018. №11-2. URL: </w:t>
      </w:r>
      <w:hyperlink r:id="rId11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https://cyberleninka.ru/article/n/kontrolling-kak-sistema-effektivnogo-upravleniya-zatratami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Хвостикова</w:t>
      </w:r>
      <w:proofErr w:type="spellEnd"/>
      <w:r w:rsidRPr="00637460">
        <w:rPr>
          <w:color w:val="000000" w:themeColor="text1"/>
          <w:sz w:val="20"/>
        </w:rPr>
        <w:t xml:space="preserve"> В.А., Китаева И.С. Организация управления ресурсами и затратами на предприятии // ЭКОНОМИНФО. </w:t>
      </w:r>
      <w:r w:rsidRPr="00637460">
        <w:rPr>
          <w:color w:val="000000" w:themeColor="text1"/>
          <w:sz w:val="20"/>
          <w:lang w:val="en-US"/>
        </w:rPr>
        <w:t xml:space="preserve">2019. №1. URL: </w:t>
      </w:r>
      <w:hyperlink r:id="rId11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https://cyberleninka.ru/article/n/organizatsiya-upravleniya-resursami-i-zatratami-na-predpriyatii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Напишите реферат-рецензию на статью: Подгорная А. Г., </w:t>
      </w:r>
      <w:proofErr w:type="spellStart"/>
      <w:r w:rsidRPr="00637460">
        <w:rPr>
          <w:color w:val="000000" w:themeColor="text1"/>
          <w:sz w:val="20"/>
        </w:rPr>
        <w:t>Тюрев</w:t>
      </w:r>
      <w:proofErr w:type="spellEnd"/>
      <w:r w:rsidRPr="00637460">
        <w:rPr>
          <w:color w:val="000000" w:themeColor="text1"/>
          <w:sz w:val="20"/>
        </w:rPr>
        <w:t xml:space="preserve"> В. К. Управление затратами на предприятии: вопросы теории и практики // Россия: тенденции и перспективы развития. </w:t>
      </w:r>
      <w:r w:rsidRPr="00637460">
        <w:rPr>
          <w:color w:val="000000" w:themeColor="text1"/>
          <w:sz w:val="20"/>
          <w:lang w:val="en-US"/>
        </w:rPr>
        <w:t xml:space="preserve">2018. №13-2. URL: </w:t>
      </w:r>
      <w:hyperlink r:id="rId11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https://cyberleninka.ru/article/n/upravlenie-zatratami-na-predpriyatii-voprosy-teorii-i-praktiki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Нехайчук</w:t>
      </w:r>
      <w:proofErr w:type="spellEnd"/>
      <w:r w:rsidRPr="00637460">
        <w:rPr>
          <w:color w:val="000000" w:themeColor="text1"/>
          <w:sz w:val="20"/>
        </w:rPr>
        <w:t xml:space="preserve"> Дмитрий Валериевич, </w:t>
      </w:r>
      <w:proofErr w:type="spellStart"/>
      <w:r w:rsidRPr="00637460">
        <w:rPr>
          <w:color w:val="000000" w:themeColor="text1"/>
          <w:sz w:val="20"/>
        </w:rPr>
        <w:t>Нехайчук</w:t>
      </w:r>
      <w:proofErr w:type="spellEnd"/>
      <w:r w:rsidRPr="00637460">
        <w:rPr>
          <w:color w:val="000000" w:themeColor="text1"/>
          <w:sz w:val="20"/>
        </w:rPr>
        <w:t xml:space="preserve"> Юлия Серафимовна, Минина Евгения Александровна Формирование информационной модели затрат предприятия в системе стратегического управления затратами (</w:t>
      </w:r>
      <w:proofErr w:type="spellStart"/>
      <w:r w:rsidRPr="00637460">
        <w:rPr>
          <w:color w:val="000000" w:themeColor="text1"/>
          <w:sz w:val="20"/>
        </w:rPr>
        <w:t>ссуз</w:t>
      </w:r>
      <w:proofErr w:type="spellEnd"/>
      <w:r w:rsidRPr="00637460">
        <w:rPr>
          <w:color w:val="000000" w:themeColor="text1"/>
          <w:sz w:val="20"/>
        </w:rPr>
        <w:t xml:space="preserve">) // АНИ: экономика и управление. </w:t>
      </w:r>
      <w:r w:rsidRPr="00637460">
        <w:rPr>
          <w:color w:val="000000" w:themeColor="text1"/>
          <w:sz w:val="20"/>
          <w:lang w:val="en-US"/>
        </w:rPr>
        <w:t xml:space="preserve">2019. №2 (27). URL: </w:t>
      </w:r>
      <w:hyperlink r:id="rId11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https://cyberleninka.ru/article/n/formirovanie-informatsionnoy-modeli-zatrat-predpriyatiya-v-sisteme-strategicheskogo-upravleniya-zatratami-ssuz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Марченко В.Н. Управление затратами в процессе формирования ценности проекта // Формирование рыночных отношений в Украине. </w:t>
      </w:r>
      <w:r w:rsidRPr="00637460">
        <w:rPr>
          <w:color w:val="000000" w:themeColor="text1"/>
          <w:sz w:val="20"/>
          <w:lang w:val="en-US"/>
        </w:rPr>
        <w:t xml:space="preserve">2018. №5 (204). URL: </w:t>
      </w:r>
      <w:hyperlink r:id="rId11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https://cyberleninka.ru/article/n/upravlenie-zatratami-v-protsesse-formirovaniya-tsennosti-proekta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Пахомов А.В., Пахомова Е.А., Рожкова О.В. ПРИМЕНЕНИЕ ЭКОНОМЕТРИЧЕСКОГО ИНСТРУМЕНТАРИЯ ДЛЯ АНАЛИЗА ПРОЦЕССА УПРАВЛЕНИЯ ЗАТРАТАМИ // Экономический анализ: теория и практика. </w:t>
      </w:r>
      <w:r w:rsidRPr="00637460">
        <w:rPr>
          <w:color w:val="000000" w:themeColor="text1"/>
          <w:sz w:val="20"/>
          <w:lang w:val="en-US"/>
        </w:rPr>
        <w:t xml:space="preserve">2018. №12 (483). URL: </w:t>
      </w:r>
      <w:hyperlink r:id="rId11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https://cyberleninka.ru/article/n/primenenie-ekonometricheskogo-instrumentariya-dlya-analiza-protsessa-upravleniya-zatratami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С. В. Довгань, В. В. Куликова УПРАВЛЕНИЕ ФИНАНСОВЫМИ РЕЗУЛЬТАТАМИ ДЕЯТЕЛЬНОСТИ ОРГАНИЗАЦИИ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№3-1. URL: </w:t>
      </w:r>
      <w:hyperlink r:id="rId11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https://cyberleninka.ru/article/n/upravlenie-finansovymi-rezultatami-deyatelnosti-organizatsii-1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Домнина С.В., Гусева Е.М. Управление финансовыми результатами // Международный журнал гуманитарных и естественных наук. 2018. №5-2. URL: </w:t>
      </w:r>
      <w:hyperlink r:id="rId119" w:history="1">
        <w:r w:rsidRPr="00637460">
          <w:rPr>
            <w:rStyle w:val="ab"/>
            <w:color w:val="000000" w:themeColor="text1"/>
            <w:sz w:val="20"/>
          </w:rPr>
          <w:t>https://cyberleninka.ru/article/n/upravlenie-finansovymi-rezultatami-1</w:t>
        </w:r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Конев П.А., </w:t>
      </w:r>
      <w:proofErr w:type="spellStart"/>
      <w:r w:rsidRPr="00637460">
        <w:rPr>
          <w:color w:val="000000" w:themeColor="text1"/>
          <w:sz w:val="20"/>
        </w:rPr>
        <w:t>Макушова</w:t>
      </w:r>
      <w:proofErr w:type="spellEnd"/>
      <w:r w:rsidRPr="00637460">
        <w:rPr>
          <w:color w:val="000000" w:themeColor="text1"/>
          <w:sz w:val="20"/>
        </w:rPr>
        <w:t xml:space="preserve"> О.М., Ткаченко В.А. Качественные аспекты управления финансовым результатом коммерческой организации // Известия </w:t>
      </w:r>
      <w:proofErr w:type="spellStart"/>
      <w:r w:rsidRPr="00637460">
        <w:rPr>
          <w:color w:val="000000" w:themeColor="text1"/>
          <w:sz w:val="20"/>
        </w:rPr>
        <w:t>СПбГАУ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2018. №3 (52). URL: </w:t>
      </w:r>
      <w:hyperlink r:id="rId12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https://cyberleninka.ru/article/n/kachestvennye-aspekty-upravleniya-finansovym-rezultatom-kommercheskoy-organizatsii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Мармуль</w:t>
      </w:r>
      <w:proofErr w:type="spellEnd"/>
      <w:r w:rsidRPr="00637460">
        <w:rPr>
          <w:color w:val="000000" w:themeColor="text1"/>
          <w:sz w:val="20"/>
        </w:rPr>
        <w:t xml:space="preserve"> Л.А. Финансовые результаты деятельности предприятий и их использование в управлении // Экономический вестник университета. Сборник научных трудов ученых и аспирантов. 2018. №39.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hyperlink r:id="rId121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finansovye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rezultaty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deyatelnosti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predpriyatiy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ih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ispolzovanie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r w:rsidRPr="00637460">
          <w:rPr>
            <w:rStyle w:val="ab"/>
            <w:color w:val="000000" w:themeColor="text1"/>
            <w:sz w:val="20"/>
            <w:lang w:val="en-US"/>
          </w:rPr>
          <w:t>v</w:t>
        </w:r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upravlenii</w:t>
        </w:r>
        <w:proofErr w:type="spellEnd"/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Э. Р. </w:t>
      </w:r>
      <w:proofErr w:type="spellStart"/>
      <w:r w:rsidRPr="00637460">
        <w:rPr>
          <w:color w:val="000000" w:themeColor="text1"/>
          <w:sz w:val="20"/>
        </w:rPr>
        <w:t>Цанцаева</w:t>
      </w:r>
      <w:proofErr w:type="spellEnd"/>
      <w:r w:rsidRPr="00637460">
        <w:rPr>
          <w:color w:val="000000" w:themeColor="text1"/>
          <w:sz w:val="20"/>
        </w:rPr>
        <w:t xml:space="preserve">, И. Ж. </w:t>
      </w:r>
      <w:proofErr w:type="spellStart"/>
      <w:r w:rsidRPr="00637460">
        <w:rPr>
          <w:color w:val="000000" w:themeColor="text1"/>
          <w:sz w:val="20"/>
        </w:rPr>
        <w:t>Мусханов</w:t>
      </w:r>
      <w:proofErr w:type="spellEnd"/>
      <w:r w:rsidRPr="00637460">
        <w:rPr>
          <w:color w:val="000000" w:themeColor="text1"/>
          <w:sz w:val="20"/>
        </w:rPr>
        <w:t xml:space="preserve"> Роль анализа прибыли в системе управления финансовыми результатами предприятия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2019. №9. URL: </w:t>
      </w:r>
      <w:hyperlink r:id="rId12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https://cyberleninka.ru/article/n/rol-analiza-pribyli-v-sisteme-upravleniya-finansovymi-rezultatami-predpriyatiya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М. М. Мусаев, Р. Б. </w:t>
      </w:r>
      <w:proofErr w:type="spellStart"/>
      <w:r w:rsidRPr="00637460">
        <w:rPr>
          <w:color w:val="000000" w:themeColor="text1"/>
          <w:sz w:val="20"/>
        </w:rPr>
        <w:t>Болгучева</w:t>
      </w:r>
      <w:proofErr w:type="spellEnd"/>
      <w:r w:rsidRPr="00637460">
        <w:rPr>
          <w:color w:val="000000" w:themeColor="text1"/>
          <w:sz w:val="20"/>
        </w:rPr>
        <w:t xml:space="preserve"> ОСОБЕННОСТИ АНТИИНФЛЯЦИОННОГО УПРАВЛЕНИЯ КОНЕЧНЫМИ РЕЗУЛЬТАТАМИ В УСЛОВИЯХ ИНФЛЯЦИОННОГО ВОЗДЕЙСТВИЯ // Вестник Академии знаний. </w:t>
      </w:r>
      <w:r w:rsidRPr="00637460">
        <w:rPr>
          <w:color w:val="000000" w:themeColor="text1"/>
          <w:sz w:val="20"/>
          <w:lang w:val="en-US"/>
        </w:rPr>
        <w:t xml:space="preserve">2020. №1 (36). URL: </w:t>
      </w:r>
      <w:hyperlink r:id="rId12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https://cyberleninka.ru/article/n/osobennosti-antiinflyatsionnogo-upravleniya-konechnymi-rezultatami-v-usloviyah-inflyatsionnogo-vozdeystviya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Л. А. Белозерова РАЗВИТИЕ МЕТОДИКИ УЧЕТНО-АНАЛИТИЧЕСКОГО ОБЕСПЕЧЕНИЯ УПРАВЛЕНИЯ ДОХОДАМИ И РАСХОДАМИ КОМПАНИЙ В ЦЕЛЯХ ОПТИМИЗАЦИИ ФИНАНСОВОГО РЕЗУЛЬТАТА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2019. №11-1. URL: </w:t>
      </w:r>
      <w:hyperlink r:id="rId12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https://cyberleninka.ru/article/n/razvitie-metodiki-uchetno-analiticheskogo-obespecheniya-upravleniya-dohodami-i-rashodami-kompaniy-v-tselyah-optimizatsii-finansovogo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8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Володина Светлана Геннадьевна Методический подход к увеличению финансовых результатов организации на основе управления ценами (на примере предприятия рыбной промышленности) // АНИ: экономика и управление. </w:t>
      </w:r>
      <w:r w:rsidRPr="00637460">
        <w:rPr>
          <w:color w:val="000000" w:themeColor="text1"/>
          <w:sz w:val="20"/>
          <w:lang w:val="en-US"/>
        </w:rPr>
        <w:t xml:space="preserve">2018. №4 (25). URL: </w:t>
      </w:r>
      <w:hyperlink r:id="rId12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https://cyberleninka.ru/article/n/metodicheskiy-podhod-k-uvelicheniyu-finansovyh-rezultatov-organizatsii-na-osnove-upravleniya-tsenami-na-primere-predpriyatiya-rybnoy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>Раздел 7. «Управление финансовыми рисками в системе финансового менеджмента».</w:t>
      </w:r>
    </w:p>
    <w:p w:rsidR="00720505" w:rsidRPr="00637460" w:rsidRDefault="00720505" w:rsidP="00720505">
      <w:pPr>
        <w:widowControl/>
        <w:tabs>
          <w:tab w:val="left" w:pos="1085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Конюкова</w:t>
      </w:r>
      <w:proofErr w:type="spellEnd"/>
      <w:r w:rsidRPr="00637460">
        <w:rPr>
          <w:color w:val="000000" w:themeColor="text1"/>
          <w:sz w:val="20"/>
        </w:rPr>
        <w:t xml:space="preserve"> О.Л., </w:t>
      </w:r>
      <w:proofErr w:type="spellStart"/>
      <w:r w:rsidRPr="00637460">
        <w:rPr>
          <w:color w:val="000000" w:themeColor="text1"/>
          <w:sz w:val="20"/>
        </w:rPr>
        <w:t>Платти</w:t>
      </w:r>
      <w:proofErr w:type="spellEnd"/>
      <w:r w:rsidRPr="00637460">
        <w:rPr>
          <w:color w:val="000000" w:themeColor="text1"/>
          <w:sz w:val="20"/>
        </w:rPr>
        <w:t xml:space="preserve"> А.М. СТРАХОВАНИЕ КАК МЕТОД УПРАВЛЕНИЯ РИСКАМИ ХОЛДИНГА ОАО «РЖД»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2020. №5-1. URL: </w:t>
      </w:r>
      <w:hyperlink r:id="rId12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https://cyberleninka.ru/article/n/strahovanie-kak-metod-upravleniya-riskami-holdinga-oao-rzhd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Митчина</w:t>
      </w:r>
      <w:proofErr w:type="spellEnd"/>
      <w:r w:rsidRPr="00637460">
        <w:rPr>
          <w:color w:val="000000" w:themeColor="text1"/>
          <w:sz w:val="20"/>
        </w:rPr>
        <w:t xml:space="preserve"> Т. Е., </w:t>
      </w:r>
      <w:proofErr w:type="spellStart"/>
      <w:r w:rsidRPr="00637460">
        <w:rPr>
          <w:color w:val="000000" w:themeColor="text1"/>
          <w:sz w:val="20"/>
        </w:rPr>
        <w:t>Патеева</w:t>
      </w:r>
      <w:proofErr w:type="spellEnd"/>
      <w:r w:rsidRPr="00637460">
        <w:rPr>
          <w:color w:val="000000" w:themeColor="text1"/>
          <w:sz w:val="20"/>
        </w:rPr>
        <w:t xml:space="preserve"> А. В. МОДЕЛЬ АЛЬТМАНА КАК МЕТОД ОЦЕНКИ СТЕПЕНИ РИСКА БАНКРОТСТВА НА ПРИМЕРЕ ПРЕДПРИЯТИЯ ООО «АГРОЭКО-ВОРОНЕЖ» // </w:t>
      </w:r>
      <w:proofErr w:type="spellStart"/>
      <w:r w:rsidRPr="00637460">
        <w:rPr>
          <w:color w:val="000000" w:themeColor="text1"/>
          <w:sz w:val="20"/>
        </w:rPr>
        <w:t>International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scientific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review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2020. №LXX. URL: </w:t>
      </w:r>
      <w:hyperlink r:id="rId12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https://cyberleninka.ru/article/n/model-altmana-kak-metod-otsenki-stepeni-riska-bankrotstva-na-primere-predpriyatiya-ooo-agroeko-voronezh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Тхагапсова</w:t>
      </w:r>
      <w:proofErr w:type="spellEnd"/>
      <w:r w:rsidRPr="00637460">
        <w:rPr>
          <w:color w:val="000000" w:themeColor="text1"/>
          <w:sz w:val="20"/>
        </w:rPr>
        <w:t xml:space="preserve"> С.К., </w:t>
      </w:r>
      <w:proofErr w:type="spellStart"/>
      <w:r w:rsidRPr="00637460">
        <w:rPr>
          <w:color w:val="000000" w:themeColor="text1"/>
          <w:sz w:val="20"/>
        </w:rPr>
        <w:t>Амадаев</w:t>
      </w:r>
      <w:proofErr w:type="spellEnd"/>
      <w:r w:rsidRPr="00637460">
        <w:rPr>
          <w:color w:val="000000" w:themeColor="text1"/>
          <w:sz w:val="20"/>
        </w:rPr>
        <w:t xml:space="preserve"> А.А., </w:t>
      </w:r>
      <w:proofErr w:type="spellStart"/>
      <w:r w:rsidRPr="00637460">
        <w:rPr>
          <w:color w:val="000000" w:themeColor="text1"/>
          <w:sz w:val="20"/>
        </w:rPr>
        <w:t>Газиева</w:t>
      </w:r>
      <w:proofErr w:type="spellEnd"/>
      <w:r w:rsidRPr="00637460">
        <w:rPr>
          <w:color w:val="000000" w:themeColor="text1"/>
          <w:sz w:val="20"/>
        </w:rPr>
        <w:t xml:space="preserve"> Л.Р. УПРАВЛЕНИЕ ФИНАНСОВЫМИ РИСКАМИ ОРГАНИЗАЦИИ // Вестник Академии знаний. </w:t>
      </w:r>
      <w:r w:rsidRPr="00637460">
        <w:rPr>
          <w:color w:val="000000" w:themeColor="text1"/>
          <w:sz w:val="20"/>
          <w:lang w:val="en-US"/>
        </w:rPr>
        <w:t xml:space="preserve">2019. №6 (35). URL: </w:t>
      </w:r>
      <w:hyperlink r:id="rId12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https://cyberleninka.ru/article/n/upravlenie-finansovymi-riskami-organizatsii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Артамонов Никита Алексеевич, </w:t>
      </w:r>
      <w:proofErr w:type="spellStart"/>
      <w:r w:rsidRPr="00637460">
        <w:rPr>
          <w:color w:val="000000" w:themeColor="text1"/>
          <w:sz w:val="20"/>
        </w:rPr>
        <w:t>Кургинян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Джони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Гарриевич</w:t>
      </w:r>
      <w:proofErr w:type="spellEnd"/>
      <w:r w:rsidRPr="00637460">
        <w:rPr>
          <w:color w:val="000000" w:themeColor="text1"/>
          <w:sz w:val="20"/>
        </w:rPr>
        <w:t xml:space="preserve">, </w:t>
      </w:r>
      <w:proofErr w:type="spellStart"/>
      <w:r w:rsidRPr="00637460">
        <w:rPr>
          <w:color w:val="000000" w:themeColor="text1"/>
          <w:sz w:val="20"/>
        </w:rPr>
        <w:t>Содиков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Абдухалик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Хамза</w:t>
      </w:r>
      <w:proofErr w:type="spellEnd"/>
      <w:r w:rsidRPr="00637460">
        <w:rPr>
          <w:color w:val="000000" w:themeColor="text1"/>
          <w:sz w:val="20"/>
        </w:rPr>
        <w:t xml:space="preserve"> Угли Анализ методов управления финансовым риском // Международный журнал прикладных наук и технологий «</w:t>
      </w:r>
      <w:proofErr w:type="spellStart"/>
      <w:r w:rsidRPr="00637460">
        <w:rPr>
          <w:color w:val="000000" w:themeColor="text1"/>
          <w:sz w:val="20"/>
        </w:rPr>
        <w:t>Integral</w:t>
      </w:r>
      <w:proofErr w:type="spellEnd"/>
      <w:r w:rsidRPr="00637460">
        <w:rPr>
          <w:color w:val="000000" w:themeColor="text1"/>
          <w:sz w:val="20"/>
        </w:rPr>
        <w:t xml:space="preserve">». </w:t>
      </w:r>
      <w:r w:rsidRPr="00637460">
        <w:rPr>
          <w:color w:val="000000" w:themeColor="text1"/>
          <w:sz w:val="20"/>
          <w:lang w:val="en-US"/>
        </w:rPr>
        <w:t xml:space="preserve">2019. №2. URL: </w:t>
      </w:r>
      <w:hyperlink r:id="rId12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https://cyberleninka.ru/article/n/analiz-metodov-upravleniya-finansovym-riskom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Лисина Юлия Борисовна, Миронова Маргарита Давыдовна Внутренние механизмы управления финансовыми рисками // Наука, техника и образование. </w:t>
      </w:r>
      <w:r w:rsidRPr="00637460">
        <w:rPr>
          <w:color w:val="000000" w:themeColor="text1"/>
          <w:sz w:val="20"/>
          <w:lang w:val="en-US"/>
        </w:rPr>
        <w:t xml:space="preserve">2018. №7 (48). URL: </w:t>
      </w:r>
      <w:hyperlink r:id="rId13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https://cyberleninka.ru/article/n/vnutrennie-mehanizmy-upravleniya-finansovymi-riskami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Гурфова</w:t>
      </w:r>
      <w:proofErr w:type="spellEnd"/>
      <w:r w:rsidRPr="00637460">
        <w:rPr>
          <w:color w:val="000000" w:themeColor="text1"/>
          <w:sz w:val="20"/>
        </w:rPr>
        <w:t xml:space="preserve"> С.А., </w:t>
      </w:r>
      <w:proofErr w:type="spellStart"/>
      <w:r w:rsidRPr="00637460">
        <w:rPr>
          <w:color w:val="000000" w:themeColor="text1"/>
          <w:sz w:val="20"/>
        </w:rPr>
        <w:t>Эльгайтарова</w:t>
      </w:r>
      <w:proofErr w:type="spellEnd"/>
      <w:r w:rsidRPr="00637460">
        <w:rPr>
          <w:color w:val="000000" w:themeColor="text1"/>
          <w:sz w:val="20"/>
        </w:rPr>
        <w:t xml:space="preserve"> Н.Т., </w:t>
      </w:r>
      <w:proofErr w:type="spellStart"/>
      <w:r w:rsidRPr="00637460">
        <w:rPr>
          <w:color w:val="000000" w:themeColor="text1"/>
          <w:sz w:val="20"/>
        </w:rPr>
        <w:t>Ялмаев</w:t>
      </w:r>
      <w:proofErr w:type="spellEnd"/>
      <w:r w:rsidRPr="00637460">
        <w:rPr>
          <w:color w:val="000000" w:themeColor="text1"/>
          <w:sz w:val="20"/>
        </w:rPr>
        <w:t xml:space="preserve"> Р.А. ОСОБЕННОСТИ УПРАВЛЕНИЯ ФИНАНСОВЫМИ РИСКАМИ ОРГАНИЗАЦИИ // Вестник Академии знаний. </w:t>
      </w:r>
      <w:r w:rsidRPr="00637460">
        <w:rPr>
          <w:color w:val="000000" w:themeColor="text1"/>
          <w:sz w:val="20"/>
          <w:lang w:val="en-US"/>
        </w:rPr>
        <w:t xml:space="preserve">2019. №6 (35). URL: </w:t>
      </w:r>
      <w:hyperlink r:id="rId13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https://cyberleninka.ru/article/n/osobennosti-upravleniya-finansovymi-riskami-organizatsii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Артамонов Никита Алексеевич, </w:t>
      </w:r>
      <w:proofErr w:type="spellStart"/>
      <w:r w:rsidRPr="00637460">
        <w:rPr>
          <w:color w:val="000000" w:themeColor="text1"/>
          <w:sz w:val="20"/>
        </w:rPr>
        <w:t>Кургинян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Джони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Гарриевич</w:t>
      </w:r>
      <w:proofErr w:type="spellEnd"/>
      <w:r w:rsidRPr="00637460">
        <w:rPr>
          <w:color w:val="000000" w:themeColor="text1"/>
          <w:sz w:val="20"/>
        </w:rPr>
        <w:t xml:space="preserve"> Финансовые риски в деятельности предприятия // Московский экономический журнал. </w:t>
      </w:r>
      <w:r w:rsidRPr="00637460">
        <w:rPr>
          <w:color w:val="000000" w:themeColor="text1"/>
          <w:sz w:val="20"/>
          <w:lang w:val="en-US"/>
        </w:rPr>
        <w:t xml:space="preserve">2019. №6. URL: </w:t>
      </w:r>
      <w:hyperlink r:id="rId13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https://cyberleninka.ru/article/n/finansovye-riski-v-deyatelnosti-predpriyatiya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О. А. </w:t>
      </w:r>
      <w:proofErr w:type="spellStart"/>
      <w:r w:rsidRPr="00637460">
        <w:rPr>
          <w:color w:val="000000" w:themeColor="text1"/>
          <w:sz w:val="20"/>
        </w:rPr>
        <w:t>Гутюк</w:t>
      </w:r>
      <w:proofErr w:type="spellEnd"/>
      <w:r w:rsidRPr="00637460">
        <w:rPr>
          <w:color w:val="000000" w:themeColor="text1"/>
          <w:sz w:val="20"/>
        </w:rPr>
        <w:t xml:space="preserve">, Е. Д. </w:t>
      </w:r>
      <w:proofErr w:type="spellStart"/>
      <w:r w:rsidRPr="00637460">
        <w:rPr>
          <w:color w:val="000000" w:themeColor="text1"/>
          <w:sz w:val="20"/>
        </w:rPr>
        <w:t>Грызунова</w:t>
      </w:r>
      <w:proofErr w:type="spellEnd"/>
      <w:r w:rsidRPr="00637460">
        <w:rPr>
          <w:color w:val="000000" w:themeColor="text1"/>
          <w:sz w:val="20"/>
        </w:rPr>
        <w:t xml:space="preserve"> Особенности управления финансовыми рисками в отечественной и зарубежной практике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2018. №10-1. URL: </w:t>
      </w:r>
      <w:hyperlink r:id="rId13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https://cyberleninka.ru/article/n/osobennosti-upravleniya-finansovymi-riskami-v-otechestvennoy-i-zarubezhnoy-praktike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Кувшинкина</w:t>
      </w:r>
      <w:proofErr w:type="spellEnd"/>
      <w:r w:rsidRPr="00637460">
        <w:rPr>
          <w:color w:val="000000" w:themeColor="text1"/>
          <w:sz w:val="20"/>
        </w:rPr>
        <w:t xml:space="preserve"> Евгения Борисовна ОСНОВЫ УПРАВЛЕНИЯ ФИНАНСОВЫМИ РИСКАМИ В ДЕЯТЕЛЬНОСТИ ОРГАНИЗАЦИИ // </w:t>
      </w:r>
      <w:proofErr w:type="spellStart"/>
      <w:r w:rsidRPr="00637460">
        <w:rPr>
          <w:color w:val="000000" w:themeColor="text1"/>
          <w:sz w:val="20"/>
        </w:rPr>
        <w:t>Colloquium-journal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2020. №1 (53). URL: </w:t>
      </w:r>
      <w:hyperlink r:id="rId13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https://cyberleninka.ru/article/n/osnovy-upravleniya-finansovymi-riskami-v-deyatelnosti-organizatsii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Козловская Анна Игоревна, Юдин Сергей Владимирович Направления системы управления финансовыми рисками организации // Концепт. </w:t>
      </w:r>
      <w:r w:rsidRPr="00637460">
        <w:rPr>
          <w:color w:val="000000" w:themeColor="text1"/>
          <w:sz w:val="20"/>
          <w:lang w:val="en-US"/>
        </w:rPr>
        <w:t xml:space="preserve">2019. №4. URL: </w:t>
      </w:r>
      <w:hyperlink r:id="rId13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https://cyberleninka.ru/article/n/napravleniya-sistemy-upravleniya-finansovymi-riskami-organizatsii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Зиновьева Екатерина Сергеевна, </w:t>
      </w:r>
      <w:proofErr w:type="spellStart"/>
      <w:r w:rsidRPr="00637460">
        <w:rPr>
          <w:color w:val="000000" w:themeColor="text1"/>
          <w:sz w:val="20"/>
        </w:rPr>
        <w:t>Теселкина</w:t>
      </w:r>
      <w:proofErr w:type="spellEnd"/>
      <w:r w:rsidRPr="00637460">
        <w:rPr>
          <w:color w:val="000000" w:themeColor="text1"/>
          <w:sz w:val="20"/>
        </w:rPr>
        <w:t xml:space="preserve"> Елена Алексеевна, </w:t>
      </w:r>
      <w:proofErr w:type="spellStart"/>
      <w:r w:rsidRPr="00637460">
        <w:rPr>
          <w:color w:val="000000" w:themeColor="text1"/>
          <w:sz w:val="20"/>
        </w:rPr>
        <w:t>Бухарова</w:t>
      </w:r>
      <w:proofErr w:type="spellEnd"/>
      <w:r w:rsidRPr="00637460">
        <w:rPr>
          <w:color w:val="000000" w:themeColor="text1"/>
          <w:sz w:val="20"/>
        </w:rPr>
        <w:t xml:space="preserve"> Екатерина Алексеевна, Синева Надежда Леонидовна, Вагин Дмитрий Юрьевич Стратегическое управление финансовыми рисками и методы их оценки // Инновационная экономика: перспективы развития и совершенствования. </w:t>
      </w:r>
      <w:r w:rsidRPr="00637460">
        <w:rPr>
          <w:color w:val="000000" w:themeColor="text1"/>
          <w:sz w:val="20"/>
          <w:lang w:val="en-US"/>
        </w:rPr>
        <w:t xml:space="preserve">2019. №2 (36). URL: </w:t>
      </w:r>
      <w:hyperlink r:id="rId13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https://cyberleninka.ru/article/n/strategicheskoe-upravlenie-finansovymi-riskami-i-metody-ih-otsenki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Овчаренко Н.А., Берлин С.И., Воинов А.С. АНАЛИЗ ОСОБЕННОСТЕЙ УПРАВЛЕНИЯ ФИНАНСОВЫМИ РИСКАМИ КОММЕРЧЕСКОЙ ОРГАНИЗАЦИИ В СФЕРЕ ЛИЗИНГА // Вестник Академии знаний. </w:t>
      </w:r>
      <w:r w:rsidRPr="00637460">
        <w:rPr>
          <w:color w:val="000000" w:themeColor="text1"/>
          <w:sz w:val="20"/>
          <w:lang w:val="en-US"/>
        </w:rPr>
        <w:t xml:space="preserve">2019. №1 (30). URL: </w:t>
      </w:r>
      <w:hyperlink r:id="rId13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https://cyberleninka.ru/article/n/analiz-osobennostey-upravleniya-finansovymi-riskami-kommercheskoy-organizatsii-v-sfere-lizinga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Хамитова</w:t>
      </w:r>
      <w:proofErr w:type="spellEnd"/>
      <w:r w:rsidRPr="00637460">
        <w:rPr>
          <w:color w:val="000000" w:themeColor="text1"/>
          <w:sz w:val="20"/>
        </w:rPr>
        <w:t xml:space="preserve"> Д.А. ОСОБЕННОСТИ УПРАВЛЕНИЯ И ОЦЕНКИ ФИНАНСОВЫХ РИСКОВ ПРОМЫШЛЕННЫХ ПРЕДПРИЯТИЙ // Инновации и инвестиции. </w:t>
      </w:r>
      <w:r w:rsidRPr="00637460">
        <w:rPr>
          <w:color w:val="000000" w:themeColor="text1"/>
          <w:sz w:val="20"/>
          <w:lang w:val="en-US"/>
        </w:rPr>
        <w:t xml:space="preserve">2019. №1. URL: </w:t>
      </w:r>
      <w:hyperlink r:id="rId13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https://cyberleninka.ru/article/n/osobennosti-upravleniya-i-otsenki-finansovyh-riskov-promyshlennyh-</w:t>
        </w:r>
        <w:r w:rsidRPr="00637460">
          <w:rPr>
            <w:rStyle w:val="ab"/>
            <w:color w:val="000000" w:themeColor="text1"/>
            <w:sz w:val="20"/>
            <w:lang w:val="en-US"/>
          </w:rPr>
          <w:lastRenderedPageBreak/>
          <w:t>predpriyatiy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Ярыгина Ирина </w:t>
      </w:r>
      <w:proofErr w:type="spellStart"/>
      <w:r w:rsidRPr="00637460">
        <w:rPr>
          <w:color w:val="000000" w:themeColor="text1"/>
          <w:sz w:val="20"/>
        </w:rPr>
        <w:t>Зотовна</w:t>
      </w:r>
      <w:proofErr w:type="spellEnd"/>
      <w:r w:rsidRPr="00637460">
        <w:rPr>
          <w:color w:val="000000" w:themeColor="text1"/>
          <w:sz w:val="20"/>
        </w:rPr>
        <w:t xml:space="preserve">, </w:t>
      </w:r>
      <w:proofErr w:type="spellStart"/>
      <w:r w:rsidRPr="00637460">
        <w:rPr>
          <w:color w:val="000000" w:themeColor="text1"/>
          <w:sz w:val="20"/>
        </w:rPr>
        <w:t>Гисин</w:t>
      </w:r>
      <w:proofErr w:type="spellEnd"/>
      <w:r w:rsidRPr="00637460">
        <w:rPr>
          <w:color w:val="000000" w:themeColor="text1"/>
          <w:sz w:val="20"/>
        </w:rPr>
        <w:t xml:space="preserve"> Владимир Борисович, </w:t>
      </w:r>
      <w:proofErr w:type="spellStart"/>
      <w:r w:rsidRPr="00637460">
        <w:rPr>
          <w:color w:val="000000" w:themeColor="text1"/>
          <w:sz w:val="20"/>
        </w:rPr>
        <w:t>Путко</w:t>
      </w:r>
      <w:proofErr w:type="spellEnd"/>
      <w:r w:rsidRPr="00637460">
        <w:rPr>
          <w:color w:val="000000" w:themeColor="text1"/>
          <w:sz w:val="20"/>
        </w:rPr>
        <w:t xml:space="preserve"> Борис Александрович ИСПОЛЬЗОВАНИЕ ФРАКТАЛЬНЫХ МОДЕЛЕЙ ЦЕНОВОЙ ДИНАМИКИ АКТИВОВ В ЦЕЛЯХ УПРАВЛЕНИЯ ФИНАНСОВЫМИ РИСКАМИ // Финансы: теория и практика. </w:t>
      </w:r>
      <w:r w:rsidRPr="00637460">
        <w:rPr>
          <w:color w:val="000000" w:themeColor="text1"/>
          <w:sz w:val="20"/>
          <w:lang w:val="en-US"/>
        </w:rPr>
        <w:t xml:space="preserve">2019. №6. URL: </w:t>
      </w:r>
      <w:hyperlink r:id="rId13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https://cyberleninka.ru/article/n/ispolzovanie-fraktalnyh-modeley-tsenovoy-dinamiki-aktivov-v-tselyah-upravleniya-finansovymi-riskami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Лихачева Людмила Николаевна Методы выявления финансовых рисков и устранения их последствий // Вестник науки и образования. </w:t>
      </w:r>
      <w:r w:rsidRPr="00637460">
        <w:rPr>
          <w:color w:val="000000" w:themeColor="text1"/>
          <w:sz w:val="20"/>
          <w:lang w:val="en-US"/>
        </w:rPr>
        <w:t xml:space="preserve">2019. №1-2 (55). URL: </w:t>
      </w:r>
      <w:hyperlink r:id="rId14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https://cyberleninka.ru/article/n/metody-vyyavleniya-finansovyh-riskov-i-ustraneniya-ih-posledstviy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Мануйленко Виктория Валерьевна, </w:t>
      </w:r>
      <w:proofErr w:type="spellStart"/>
      <w:r w:rsidRPr="00637460">
        <w:rPr>
          <w:color w:val="000000" w:themeColor="text1"/>
          <w:sz w:val="20"/>
        </w:rPr>
        <w:t>Рызин</w:t>
      </w:r>
      <w:proofErr w:type="spellEnd"/>
      <w:r w:rsidRPr="00637460">
        <w:rPr>
          <w:color w:val="000000" w:themeColor="text1"/>
          <w:sz w:val="20"/>
        </w:rPr>
        <w:t xml:space="preserve"> Денис Александрович Ожидаемые и неожидаемые потери в процессе управления финансовыми рисками корпораций: альтернативный взгляд // Проблемы экономики и юридической практики. </w:t>
      </w:r>
      <w:r w:rsidRPr="00637460">
        <w:rPr>
          <w:color w:val="000000" w:themeColor="text1"/>
          <w:sz w:val="20"/>
          <w:lang w:val="en-US"/>
        </w:rPr>
        <w:t xml:space="preserve">2018. №3. URL: </w:t>
      </w:r>
      <w:hyperlink r:id="rId14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https://cyberleninka.ru/article/n/ozhidaemye-i-neozhidaemye-poteri-v-protsesse-upravleniya-finansovymi-riskami-korporatsiy-alternativnyy-vzglyad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Алиева </w:t>
      </w:r>
      <w:proofErr w:type="spellStart"/>
      <w:r w:rsidRPr="00637460">
        <w:rPr>
          <w:color w:val="000000" w:themeColor="text1"/>
          <w:sz w:val="20"/>
        </w:rPr>
        <w:t>Кызы</w:t>
      </w:r>
      <w:proofErr w:type="spellEnd"/>
      <w:r w:rsidRPr="00637460">
        <w:rPr>
          <w:color w:val="000000" w:themeColor="text1"/>
          <w:sz w:val="20"/>
        </w:rPr>
        <w:t xml:space="preserve"> С. Т. УПРАВЛЕНИЕ ИНВЕСТИЦИОННЫМИ РИСКАМИ // ЭВД. 2020. №1 (59). URL: </w:t>
      </w:r>
      <w:hyperlink r:id="rId142" w:history="1">
        <w:r w:rsidRPr="00637460">
          <w:rPr>
            <w:rStyle w:val="ab"/>
            <w:color w:val="000000" w:themeColor="text1"/>
            <w:sz w:val="20"/>
          </w:rPr>
          <w:t>https://cyberleninka.ru/article/n/upravlenie-investitsionnymi-riskami-5</w:t>
        </w:r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Винокур И.Р. МЕТОДИКА АНАЛИЗА И УПРАВЛЕНИЯ РИСКАМИ. КОЛИЧЕСТВЕННАЯ ОЦЕНКА РИСКОВ // Вестник ПНИПУ. Социально-экономические науки. 2020. №1.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hyperlink r:id="rId143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metodika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analiza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upravleniya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riskami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kolichestvennaya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otsenka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riskov</w:t>
        </w:r>
        <w:proofErr w:type="spellEnd"/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Розиков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Абдусамад</w:t>
      </w:r>
      <w:proofErr w:type="spellEnd"/>
      <w:r w:rsidRPr="00637460">
        <w:rPr>
          <w:color w:val="000000" w:themeColor="text1"/>
          <w:sz w:val="20"/>
        </w:rPr>
        <w:t xml:space="preserve"> Якубович, </w:t>
      </w:r>
      <w:proofErr w:type="spellStart"/>
      <w:r w:rsidRPr="00637460">
        <w:rPr>
          <w:color w:val="000000" w:themeColor="text1"/>
          <w:sz w:val="20"/>
        </w:rPr>
        <w:t>Сидиков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Неъматджон</w:t>
      </w:r>
      <w:proofErr w:type="spellEnd"/>
      <w:r w:rsidRPr="00637460">
        <w:rPr>
          <w:color w:val="000000" w:themeColor="text1"/>
          <w:sz w:val="20"/>
        </w:rPr>
        <w:t xml:space="preserve"> АНАЛИЗ УПРАВЛЕНИЯ РИСКАМИ В ПРЕДПРИНИМАТЕЛЬСКОЙ ДЕЯТЕЛЬНОСТИ // Вестник ТГУПБП. </w:t>
      </w:r>
      <w:r w:rsidRPr="00637460">
        <w:rPr>
          <w:color w:val="000000" w:themeColor="text1"/>
          <w:sz w:val="20"/>
          <w:lang w:val="en-US"/>
        </w:rPr>
        <w:t xml:space="preserve">2020. №1 (82). URL: </w:t>
      </w:r>
      <w:hyperlink r:id="rId14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https://cyberleninka.ru/article/n/analiz-upravleniya-riskami-v-predprinimatelskoy-deyatelnosti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numPr>
          <w:ilvl w:val="0"/>
          <w:numId w:val="29"/>
        </w:numPr>
        <w:tabs>
          <w:tab w:val="left" w:pos="1085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Д. В. Николаев ПРОЦЕСС ВНЕДРЕНИЯ СИСТЕМЫ УПРАВЛЕНИЯ РИСКАМИ В ОРГАНИЗАЦИИ // ЕГИ. 2020. </w:t>
      </w:r>
      <w:r w:rsidRPr="00637460">
        <w:rPr>
          <w:color w:val="000000" w:themeColor="text1"/>
          <w:sz w:val="20"/>
          <w:lang w:val="en-US"/>
        </w:rPr>
        <w:t xml:space="preserve">№3 (29). URL: </w:t>
      </w:r>
      <w:hyperlink r:id="rId14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https://cyberleninka.ru/article/n/protsess-vnedreniya-sistemy-upravleniya-riskami-v-organizatsii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20505" w:rsidRPr="00637460" w:rsidRDefault="00720505" w:rsidP="00720505">
      <w:pPr>
        <w:widowControl/>
        <w:snapToGrid/>
        <w:spacing w:before="0" w:after="0"/>
        <w:ind w:left="927"/>
        <w:jc w:val="both"/>
        <w:rPr>
          <w:color w:val="000000" w:themeColor="text1"/>
          <w:sz w:val="20"/>
        </w:rPr>
      </w:pPr>
    </w:p>
    <w:p w:rsidR="00720505" w:rsidRPr="00637460" w:rsidRDefault="004C60F3" w:rsidP="00720505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720505" w:rsidRPr="00637460">
        <w:rPr>
          <w:b/>
          <w:color w:val="000000" w:themeColor="text1"/>
          <w:sz w:val="20"/>
        </w:rPr>
        <w:t>.  Учебно-методическое и информационное обеспечение дисциплины</w:t>
      </w:r>
    </w:p>
    <w:p w:rsidR="00720505" w:rsidRPr="00637460" w:rsidRDefault="004C60F3" w:rsidP="00720505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720505" w:rsidRPr="00637460">
        <w:rPr>
          <w:b/>
          <w:color w:val="000000" w:themeColor="text1"/>
          <w:sz w:val="20"/>
        </w:rPr>
        <w:t>.1 Рекомендуемая литература</w:t>
      </w:r>
    </w:p>
    <w:p w:rsidR="00720505" w:rsidRPr="00637460" w:rsidRDefault="00720505" w:rsidP="00720505">
      <w:pPr>
        <w:widowControl/>
        <w:tabs>
          <w:tab w:val="left" w:pos="108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CE39CD" w:rsidRPr="00CE39CD" w:rsidRDefault="00CE39CD" w:rsidP="00CE39CD">
      <w:pPr>
        <w:pStyle w:val="afffc"/>
        <w:numPr>
          <w:ilvl w:val="0"/>
          <w:numId w:val="38"/>
        </w:numPr>
        <w:tabs>
          <w:tab w:val="left" w:pos="1080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proofErr w:type="spellStart"/>
      <w:r w:rsidRPr="00CE39CD">
        <w:rPr>
          <w:rFonts w:ascii="Times New Roman" w:hAnsi="Times New Roman"/>
          <w:color w:val="000000" w:themeColor="text1"/>
        </w:rPr>
        <w:t>Балабин</w:t>
      </w:r>
      <w:proofErr w:type="spellEnd"/>
      <w:r w:rsidRPr="00CE39CD">
        <w:rPr>
          <w:rFonts w:ascii="Times New Roman" w:hAnsi="Times New Roman"/>
          <w:color w:val="000000" w:themeColor="text1"/>
        </w:rPr>
        <w:t xml:space="preserve">, А. А. Финансовый менеджмент: учебное пособие / А. А. </w:t>
      </w:r>
      <w:proofErr w:type="spellStart"/>
      <w:r w:rsidRPr="00CE39CD">
        <w:rPr>
          <w:rFonts w:ascii="Times New Roman" w:hAnsi="Times New Roman"/>
          <w:color w:val="000000" w:themeColor="text1"/>
        </w:rPr>
        <w:t>Балабин</w:t>
      </w:r>
      <w:proofErr w:type="spellEnd"/>
      <w:r w:rsidRPr="00CE39CD">
        <w:rPr>
          <w:rFonts w:ascii="Times New Roman" w:hAnsi="Times New Roman"/>
          <w:color w:val="000000" w:themeColor="text1"/>
        </w:rPr>
        <w:t>. — Новосибирск: Новосибирский государственный технический университет, 2019. — 163 c. — ISBN 978-5-7782-3820-6. — Текст: электронный // Электронно</w:t>
      </w:r>
      <w:r>
        <w:rPr>
          <w:rFonts w:ascii="Times New Roman" w:hAnsi="Times New Roman"/>
          <w:color w:val="000000" w:themeColor="text1"/>
        </w:rPr>
        <w:t>-библиотечная система IPR BOOKS</w:t>
      </w:r>
      <w:r w:rsidRPr="00CE39CD">
        <w:rPr>
          <w:rFonts w:ascii="Times New Roman" w:hAnsi="Times New Roman"/>
          <w:color w:val="000000" w:themeColor="text1"/>
        </w:rPr>
        <w:t xml:space="preserve">: [сайт]. — URL: http://www.iprbookshop.ru/99241.html </w:t>
      </w:r>
    </w:p>
    <w:p w:rsidR="00CE39CD" w:rsidRPr="00CE39CD" w:rsidRDefault="00CE39CD" w:rsidP="00CE39CD">
      <w:pPr>
        <w:pStyle w:val="afffc"/>
        <w:numPr>
          <w:ilvl w:val="0"/>
          <w:numId w:val="38"/>
        </w:numPr>
        <w:tabs>
          <w:tab w:val="left" w:pos="1080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proofErr w:type="spellStart"/>
      <w:r w:rsidRPr="00CE39CD">
        <w:rPr>
          <w:rFonts w:ascii="Times New Roman" w:hAnsi="Times New Roman"/>
          <w:color w:val="000000" w:themeColor="text1"/>
        </w:rPr>
        <w:t>Кандрашина</w:t>
      </w:r>
      <w:proofErr w:type="spellEnd"/>
      <w:r w:rsidRPr="00CE39CD">
        <w:rPr>
          <w:rFonts w:ascii="Times New Roman" w:hAnsi="Times New Roman"/>
          <w:color w:val="000000" w:themeColor="text1"/>
        </w:rPr>
        <w:t xml:space="preserve">, Е. А. Финансовый менеджмент: учебник / Е. А. </w:t>
      </w:r>
      <w:proofErr w:type="spellStart"/>
      <w:r w:rsidRPr="00CE39CD">
        <w:rPr>
          <w:rFonts w:ascii="Times New Roman" w:hAnsi="Times New Roman"/>
          <w:color w:val="000000" w:themeColor="text1"/>
        </w:rPr>
        <w:t>Кандрашина</w:t>
      </w:r>
      <w:proofErr w:type="spellEnd"/>
      <w:r w:rsidRPr="00CE39CD">
        <w:rPr>
          <w:rFonts w:ascii="Times New Roman" w:hAnsi="Times New Roman"/>
          <w:color w:val="000000" w:themeColor="text1"/>
        </w:rPr>
        <w:t xml:space="preserve">. — 2-е изд. — Саратов: Ай Пи Эр Медиа, 2019. — 200 c. — ISBN 978-5-4486-0461-4. — Текст: электронный // Электронно-библиотечная система IPR BOOKS: [сайт]. — URL: http://www.iprbookshop.ru/79827.html </w:t>
      </w:r>
    </w:p>
    <w:p w:rsidR="00CE39CD" w:rsidRPr="00CE39CD" w:rsidRDefault="00CE39CD" w:rsidP="00CE39CD">
      <w:pPr>
        <w:pStyle w:val="afffc"/>
        <w:numPr>
          <w:ilvl w:val="0"/>
          <w:numId w:val="38"/>
        </w:numPr>
        <w:tabs>
          <w:tab w:val="left" w:pos="1080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CE39CD">
        <w:rPr>
          <w:rFonts w:ascii="Times New Roman" w:hAnsi="Times New Roman"/>
          <w:color w:val="000000" w:themeColor="text1"/>
        </w:rPr>
        <w:t>Кускова Е.А. Основы финансового менеджмента [Электронный ресурс]: рабочий учебник / Кускова Е.А - 2022. - http://library.roweb.online</w:t>
      </w:r>
    </w:p>
    <w:p w:rsidR="00CE39CD" w:rsidRPr="00CE39CD" w:rsidRDefault="00CE39CD" w:rsidP="00CE39CD">
      <w:pPr>
        <w:pStyle w:val="afffc"/>
        <w:numPr>
          <w:ilvl w:val="0"/>
          <w:numId w:val="38"/>
        </w:numPr>
        <w:tabs>
          <w:tab w:val="left" w:pos="1080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CE39CD">
        <w:rPr>
          <w:rFonts w:ascii="Times New Roman" w:hAnsi="Times New Roman"/>
          <w:color w:val="000000" w:themeColor="text1"/>
        </w:rPr>
        <w:t xml:space="preserve">Кускова Е.А. Основные концепции финансового менеджмента. Международные аспекты </w:t>
      </w:r>
    </w:p>
    <w:p w:rsidR="00CE39CD" w:rsidRPr="00CE39CD" w:rsidRDefault="00CE39CD" w:rsidP="00CE39CD">
      <w:pPr>
        <w:pStyle w:val="afffc"/>
        <w:tabs>
          <w:tab w:val="left" w:pos="1080"/>
          <w:tab w:val="left" w:pos="1134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color w:val="000000" w:themeColor="text1"/>
        </w:rPr>
      </w:pPr>
      <w:r w:rsidRPr="00CE39CD">
        <w:rPr>
          <w:rFonts w:ascii="Times New Roman" w:hAnsi="Times New Roman"/>
          <w:color w:val="000000" w:themeColor="text1"/>
        </w:rPr>
        <w:t>финансового менеджмента. [Электронный ресурс]: рабочий учебник / Кускова Е.А - 2022</w:t>
      </w:r>
      <w:r>
        <w:rPr>
          <w:rFonts w:ascii="Times New Roman" w:hAnsi="Times New Roman"/>
          <w:color w:val="000000" w:themeColor="text1"/>
        </w:rPr>
        <w:t>. - http://library.roweb.online</w:t>
      </w:r>
    </w:p>
    <w:p w:rsidR="00CE39CD" w:rsidRPr="00CE39CD" w:rsidRDefault="00CE39CD" w:rsidP="00E23413">
      <w:pPr>
        <w:pStyle w:val="afffc"/>
        <w:numPr>
          <w:ilvl w:val="0"/>
          <w:numId w:val="38"/>
        </w:numPr>
        <w:tabs>
          <w:tab w:val="left" w:pos="1080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CE39CD">
        <w:rPr>
          <w:rFonts w:ascii="Times New Roman" w:hAnsi="Times New Roman"/>
          <w:color w:val="000000" w:themeColor="text1"/>
        </w:rPr>
        <w:t>Кускова Е.А. Управление финансами.</w:t>
      </w:r>
      <w:r>
        <w:rPr>
          <w:rFonts w:ascii="Times New Roman" w:hAnsi="Times New Roman"/>
          <w:color w:val="000000" w:themeColor="text1"/>
        </w:rPr>
        <w:t xml:space="preserve"> </w:t>
      </w:r>
      <w:r w:rsidRPr="00CE39CD">
        <w:rPr>
          <w:rFonts w:ascii="Times New Roman" w:hAnsi="Times New Roman"/>
          <w:color w:val="000000" w:themeColor="text1"/>
        </w:rPr>
        <w:t>[Электронный ресурс]: рабочий учебник / Кускова Е.А - 2022. - http://library.roweb.online</w:t>
      </w:r>
    </w:p>
    <w:p w:rsidR="00720505" w:rsidRPr="00CE39CD" w:rsidRDefault="00CE39CD" w:rsidP="00CE39CD">
      <w:pPr>
        <w:pStyle w:val="afffc"/>
        <w:numPr>
          <w:ilvl w:val="0"/>
          <w:numId w:val="38"/>
        </w:numPr>
        <w:tabs>
          <w:tab w:val="left" w:pos="1080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CE39CD">
        <w:rPr>
          <w:rFonts w:ascii="Times New Roman" w:hAnsi="Times New Roman"/>
          <w:color w:val="000000" w:themeColor="text1"/>
        </w:rPr>
        <w:t xml:space="preserve">Кускова Е.А. Финансовые решения по инвестиционным проектам и специальные вопросы финансового менеджмента.  [Электронный ресурс]: рабочий учебник / Кускова Е.А - 2022. - </w:t>
      </w:r>
      <w:hyperlink r:id="rId146" w:history="1">
        <w:r w:rsidRPr="00CE39CD">
          <w:rPr>
            <w:rStyle w:val="ab"/>
            <w:rFonts w:ascii="Times New Roman" w:hAnsi="Times New Roman"/>
          </w:rPr>
          <w:t>http://library.roweb.online</w:t>
        </w:r>
      </w:hyperlink>
    </w:p>
    <w:p w:rsidR="00CE39CD" w:rsidRPr="00637460" w:rsidRDefault="00CE39CD" w:rsidP="00CE39CD">
      <w:pPr>
        <w:widowControl/>
        <w:tabs>
          <w:tab w:val="left" w:pos="108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20505" w:rsidRPr="00637460" w:rsidRDefault="00720505" w:rsidP="00720505">
      <w:pPr>
        <w:widowControl/>
        <w:tabs>
          <w:tab w:val="left" w:pos="108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720505" w:rsidRPr="00637460" w:rsidRDefault="00720505" w:rsidP="00CE39CD">
      <w:pPr>
        <w:pStyle w:val="afffc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Моисеева Е.Г. Финансовый менеджмент [Электронный ресурс]: учебное пособие / Е.Г. Моисеева. — Электрон. текстовые данные. — Саратов: Вузовское образование, 2017. — 559 c. — 978-5-4487-0159-7. — Режим доступа: http://www.iprbookshop.ru/68734</w:t>
      </w:r>
    </w:p>
    <w:p w:rsidR="00720505" w:rsidRPr="00637460" w:rsidRDefault="00720505" w:rsidP="00CE39CD">
      <w:pPr>
        <w:pStyle w:val="afffc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lastRenderedPageBreak/>
        <w:t>Кухаренко О.Г. Финансовый менеджмент [Электронный ресурс]: учебное пособие / О.Г. Кухаренко. — Электрон. текстовые данные. — М.: Научный консультант, 2016. — 140 c. — 978-5-9908932-7-6. — Режим доступа: http://www.iprbookshop.ru/75124</w:t>
      </w:r>
    </w:p>
    <w:p w:rsidR="00720505" w:rsidRPr="00637460" w:rsidRDefault="00720505" w:rsidP="00720505">
      <w:pPr>
        <w:widowControl/>
        <w:tabs>
          <w:tab w:val="left" w:pos="1134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720505" w:rsidRPr="00637460" w:rsidRDefault="00084E92" w:rsidP="00720505">
      <w:pPr>
        <w:widowControl/>
        <w:tabs>
          <w:tab w:val="left" w:pos="108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720505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720505" w:rsidRPr="00637460" w:rsidRDefault="00720505" w:rsidP="00720505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hyperlink r:id="rId147" w:history="1">
        <w:r w:rsidRPr="00637460">
          <w:rPr>
            <w:rStyle w:val="ab"/>
            <w:bCs/>
            <w:color w:val="000000" w:themeColor="text1"/>
            <w:sz w:val="20"/>
          </w:rPr>
          <w:t>https://finacademy.net/materials/article/chto-takoe-finansovuj-menedgment</w:t>
        </w:r>
      </w:hyperlink>
    </w:p>
    <w:p w:rsidR="00720505" w:rsidRPr="00637460" w:rsidRDefault="00720505" w:rsidP="00720505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2. </w:t>
      </w:r>
      <w:hyperlink r:id="rId148" w:history="1">
        <w:r w:rsidRPr="00637460">
          <w:rPr>
            <w:rStyle w:val="ab"/>
            <w:bCs/>
            <w:color w:val="000000" w:themeColor="text1"/>
            <w:sz w:val="20"/>
          </w:rPr>
          <w:t>https://www.e-xecutive.ru/wiki/index.php/%D0%A4%D0%B8%D0%BD%D0%B0%D0%BD%D1%81%D0%BE%D0%B2%D1%8B%D0%B9_%D0%BC%D0%B5%D0%BD%D0%B5%D0%B4%D0%B6%D0%BC%D0%B5%D0%BD%D1%82</w:t>
        </w:r>
      </w:hyperlink>
    </w:p>
    <w:p w:rsidR="00720505" w:rsidRPr="00637460" w:rsidRDefault="00720505" w:rsidP="00720505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3. </w:t>
      </w:r>
      <w:hyperlink r:id="rId149" w:history="1">
        <w:r w:rsidRPr="00637460">
          <w:rPr>
            <w:rStyle w:val="ab"/>
            <w:bCs/>
            <w:color w:val="000000" w:themeColor="text1"/>
            <w:sz w:val="20"/>
          </w:rPr>
          <w:t>http://www.finman.ru/</w:t>
        </w:r>
      </w:hyperlink>
    </w:p>
    <w:p w:rsidR="00720505" w:rsidRPr="00637460" w:rsidRDefault="00A760AC" w:rsidP="00720505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4</w:t>
      </w:r>
      <w:r w:rsidR="00720505" w:rsidRPr="00637460">
        <w:rPr>
          <w:bCs/>
          <w:color w:val="000000" w:themeColor="text1"/>
          <w:sz w:val="20"/>
        </w:rPr>
        <w:t xml:space="preserve">. </w:t>
      </w:r>
      <w:hyperlink r:id="rId150" w:history="1">
        <w:r w:rsidR="00720505" w:rsidRPr="00637460">
          <w:rPr>
            <w:rStyle w:val="ab"/>
            <w:bCs/>
            <w:color w:val="000000" w:themeColor="text1"/>
            <w:sz w:val="20"/>
          </w:rPr>
          <w:t>https://www.fd.ru/articles/159145-finansovyy-menedjment</w:t>
        </w:r>
      </w:hyperlink>
    </w:p>
    <w:p w:rsidR="00720505" w:rsidRPr="00637460" w:rsidRDefault="00A760AC" w:rsidP="00720505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5</w:t>
      </w:r>
      <w:r w:rsidR="00720505" w:rsidRPr="00637460">
        <w:rPr>
          <w:bCs/>
          <w:color w:val="000000" w:themeColor="text1"/>
          <w:sz w:val="20"/>
        </w:rPr>
        <w:t xml:space="preserve">. </w:t>
      </w:r>
      <w:hyperlink r:id="rId151" w:history="1">
        <w:r w:rsidR="00720505" w:rsidRPr="00637460">
          <w:rPr>
            <w:rStyle w:val="ab"/>
            <w:bCs/>
            <w:color w:val="000000" w:themeColor="text1"/>
            <w:sz w:val="20"/>
          </w:rPr>
          <w:t>https://www.intuit.ru/studies/courses/3605/847/info</w:t>
        </w:r>
      </w:hyperlink>
    </w:p>
    <w:p w:rsidR="00720505" w:rsidRPr="00637460" w:rsidRDefault="00A760AC" w:rsidP="00720505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6</w:t>
      </w:r>
      <w:r w:rsidR="00720505" w:rsidRPr="00637460">
        <w:rPr>
          <w:bCs/>
          <w:color w:val="000000" w:themeColor="text1"/>
          <w:sz w:val="20"/>
        </w:rPr>
        <w:t xml:space="preserve">. </w:t>
      </w:r>
      <w:hyperlink r:id="rId152" w:history="1">
        <w:r w:rsidR="00720505" w:rsidRPr="00637460">
          <w:rPr>
            <w:rStyle w:val="ab"/>
            <w:bCs/>
            <w:color w:val="000000" w:themeColor="text1"/>
            <w:sz w:val="20"/>
          </w:rPr>
          <w:t>https://www.ou-link.ru/book/presid-3.html</w:t>
        </w:r>
      </w:hyperlink>
    </w:p>
    <w:p w:rsidR="00720505" w:rsidRPr="00637460" w:rsidRDefault="00A760AC" w:rsidP="00720505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7</w:t>
      </w:r>
      <w:r w:rsidR="00720505" w:rsidRPr="00637460">
        <w:rPr>
          <w:bCs/>
          <w:color w:val="000000" w:themeColor="text1"/>
          <w:sz w:val="20"/>
        </w:rPr>
        <w:t xml:space="preserve">. </w:t>
      </w:r>
      <w:hyperlink r:id="rId153" w:history="1">
        <w:r w:rsidR="00720505" w:rsidRPr="00637460">
          <w:rPr>
            <w:rStyle w:val="ab"/>
            <w:bCs/>
            <w:color w:val="000000" w:themeColor="text1"/>
            <w:sz w:val="20"/>
          </w:rPr>
          <w:t>https://www.cfin.ru/management/finance/</w:t>
        </w:r>
      </w:hyperlink>
    </w:p>
    <w:p w:rsidR="00720505" w:rsidRPr="00637460" w:rsidRDefault="00A760AC" w:rsidP="00720505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8</w:t>
      </w:r>
      <w:r w:rsidR="00720505" w:rsidRPr="00637460">
        <w:rPr>
          <w:bCs/>
          <w:color w:val="000000" w:themeColor="text1"/>
          <w:sz w:val="20"/>
        </w:rPr>
        <w:t xml:space="preserve">. </w:t>
      </w:r>
      <w:hyperlink r:id="rId154" w:history="1">
        <w:r w:rsidR="00720505" w:rsidRPr="00637460">
          <w:rPr>
            <w:rStyle w:val="ab"/>
            <w:bCs/>
            <w:color w:val="000000" w:themeColor="text1"/>
            <w:sz w:val="20"/>
          </w:rPr>
          <w:t>https://www.fin-izdat.ru/journal/rubriks.php?id=88</w:t>
        </w:r>
      </w:hyperlink>
    </w:p>
    <w:p w:rsidR="00720505" w:rsidRPr="00637460" w:rsidRDefault="00A760AC" w:rsidP="00720505">
      <w:pPr>
        <w:widowControl/>
        <w:snapToGrid/>
        <w:spacing w:before="0" w:after="0"/>
        <w:ind w:firstLine="709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9</w:t>
      </w:r>
      <w:r w:rsidR="00720505" w:rsidRPr="00637460">
        <w:rPr>
          <w:bCs/>
          <w:color w:val="000000" w:themeColor="text1"/>
          <w:sz w:val="20"/>
        </w:rPr>
        <w:t xml:space="preserve">. </w:t>
      </w:r>
      <w:hyperlink r:id="rId155" w:history="1">
        <w:r w:rsidR="00720505" w:rsidRPr="00637460">
          <w:rPr>
            <w:rStyle w:val="ab"/>
            <w:bCs/>
            <w:color w:val="000000" w:themeColor="text1"/>
            <w:sz w:val="20"/>
          </w:rPr>
          <w:t>https://fin-accounting.ru/financial-management</w:t>
        </w:r>
      </w:hyperlink>
    </w:p>
    <w:p w:rsidR="00720505" w:rsidRPr="00637460" w:rsidRDefault="00720505" w:rsidP="00720505">
      <w:pPr>
        <w:widowControl/>
        <w:tabs>
          <w:tab w:val="left" w:pos="1134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pacing w:val="-4"/>
          <w:sz w:val="20"/>
        </w:rPr>
      </w:pPr>
    </w:p>
    <w:p w:rsidR="00D11E48" w:rsidRDefault="004C60F3" w:rsidP="00D11E48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D11E48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D11E48" w:rsidRDefault="00D11E48" w:rsidP="00D11E4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2E156B" w:rsidRDefault="002E156B" w:rsidP="00D11E48">
      <w:pPr>
        <w:spacing w:before="0" w:after="0"/>
        <w:ind w:firstLine="709"/>
        <w:jc w:val="both"/>
        <w:rPr>
          <w:sz w:val="20"/>
        </w:rPr>
      </w:pPr>
      <w:r w:rsidRPr="002E156B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D11E48" w:rsidRDefault="00D11E48" w:rsidP="00D11E4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720505" w:rsidRPr="00637460" w:rsidRDefault="00D11E48" w:rsidP="00D11E4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720505" w:rsidRPr="00637460" w:rsidRDefault="00720505" w:rsidP="00720505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браузер – приложение операционной системы, предназначенное для просмотра </w:t>
      </w:r>
      <w:proofErr w:type="spellStart"/>
      <w:r w:rsidRPr="00637460">
        <w:rPr>
          <w:sz w:val="20"/>
        </w:rPr>
        <w:t>Web</w:t>
      </w:r>
      <w:proofErr w:type="spellEnd"/>
      <w:r w:rsidRPr="00637460">
        <w:rPr>
          <w:sz w:val="20"/>
        </w:rPr>
        <w:t>-страниц</w:t>
      </w:r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720505" w:rsidRPr="00637460" w:rsidRDefault="00720505" w:rsidP="00720505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720505" w:rsidRPr="00637460" w:rsidRDefault="00720505" w:rsidP="00720505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720505" w:rsidRPr="00637460" w:rsidRDefault="00720505" w:rsidP="00720505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720505" w:rsidRPr="00637460" w:rsidRDefault="005170C4" w:rsidP="00720505">
      <w:pPr>
        <w:spacing w:before="0" w:after="0"/>
        <w:ind w:firstLine="709"/>
        <w:rPr>
          <w:sz w:val="20"/>
          <w:lang w:val="en-US"/>
        </w:rPr>
      </w:pPr>
      <w:hyperlink r:id="rId156" w:history="1">
        <w:r w:rsidR="00720505" w:rsidRPr="00637460">
          <w:rPr>
            <w:sz w:val="20"/>
            <w:lang w:val="en-US"/>
          </w:rPr>
          <w:t>http://qsp.su/tools/onlinehelp/about_license_gpl_russian.html</w:t>
        </w:r>
      </w:hyperlink>
      <w:r w:rsidR="00720505" w:rsidRPr="00637460">
        <w:rPr>
          <w:sz w:val="20"/>
          <w:lang w:val="en-US"/>
        </w:rPr>
        <w:t xml:space="preserve"> </w:t>
      </w:r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720505" w:rsidRPr="00637460" w:rsidRDefault="005170C4" w:rsidP="00720505">
      <w:pPr>
        <w:spacing w:before="0" w:after="0"/>
        <w:ind w:firstLine="709"/>
        <w:rPr>
          <w:sz w:val="20"/>
        </w:rPr>
      </w:pPr>
      <w:hyperlink r:id="rId157" w:history="1">
        <w:r w:rsidR="00720505" w:rsidRPr="00637460">
          <w:rPr>
            <w:sz w:val="20"/>
          </w:rPr>
          <w:t>http://qsp.su/tools/onlinehelp/about_license_gpl_russian.html</w:t>
        </w:r>
      </w:hyperlink>
    </w:p>
    <w:p w:rsidR="00720505" w:rsidRPr="00637460" w:rsidRDefault="00720505" w:rsidP="00720505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720505" w:rsidRPr="00637460" w:rsidRDefault="005170C4" w:rsidP="00720505">
      <w:pPr>
        <w:spacing w:before="0" w:after="0"/>
        <w:ind w:firstLine="709"/>
        <w:rPr>
          <w:sz w:val="20"/>
          <w:lang w:val="en-US"/>
        </w:rPr>
      </w:pPr>
      <w:hyperlink r:id="rId158" w:history="1">
        <w:r w:rsidR="00720505" w:rsidRPr="00637460">
          <w:rPr>
            <w:sz w:val="20"/>
            <w:lang w:val="en-US"/>
          </w:rPr>
          <w:t>http://qsp.su/tools/onlinehelp/about_license_gpl_russian.html</w:t>
        </w:r>
      </w:hyperlink>
      <w:r w:rsidR="00720505" w:rsidRPr="00637460">
        <w:rPr>
          <w:sz w:val="20"/>
          <w:lang w:val="en-US"/>
        </w:rPr>
        <w:t xml:space="preserve"> </w:t>
      </w:r>
    </w:p>
    <w:p w:rsidR="00720505" w:rsidRPr="00637460" w:rsidRDefault="00720505" w:rsidP="00720505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720505" w:rsidRPr="00637460" w:rsidRDefault="005170C4" w:rsidP="00720505">
      <w:pPr>
        <w:spacing w:before="0" w:after="0"/>
        <w:ind w:firstLine="709"/>
        <w:rPr>
          <w:sz w:val="20"/>
          <w:lang w:val="en-US"/>
        </w:rPr>
      </w:pPr>
      <w:hyperlink r:id="rId159" w:history="1">
        <w:r w:rsidR="00720505" w:rsidRPr="00637460">
          <w:rPr>
            <w:sz w:val="20"/>
            <w:lang w:val="en-US"/>
          </w:rPr>
          <w:t>http://qsp.su/tools/onlinehelp/about_license_gpl_russian.html</w:t>
        </w:r>
      </w:hyperlink>
    </w:p>
    <w:p w:rsidR="00720505" w:rsidRPr="00637460" w:rsidRDefault="00720505" w:rsidP="00720505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720505" w:rsidRPr="00637460" w:rsidRDefault="005170C4" w:rsidP="00720505">
      <w:pPr>
        <w:spacing w:before="0" w:after="0"/>
        <w:ind w:firstLine="709"/>
        <w:rPr>
          <w:sz w:val="20"/>
          <w:lang w:val="en-US"/>
        </w:rPr>
      </w:pPr>
      <w:hyperlink r:id="rId160" w:history="1">
        <w:r w:rsidR="00720505" w:rsidRPr="00637460">
          <w:rPr>
            <w:sz w:val="20"/>
            <w:lang w:val="en-US"/>
          </w:rPr>
          <w:t>http://qsp.su/tools/onlinehelp/about_license_gpl_russian.html</w:t>
        </w:r>
      </w:hyperlink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</w:t>
      </w:r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предназначенное для работы с текстами;  </w:t>
      </w:r>
    </w:p>
    <w:p w:rsidR="00720505" w:rsidRPr="00637460" w:rsidRDefault="00720505" w:rsidP="00720505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Российский союз аудиторов </w:t>
      </w:r>
      <w:hyperlink r:id="rId161" w:history="1">
        <w:r w:rsidRPr="00637460">
          <w:rPr>
            <w:rStyle w:val="ab"/>
            <w:sz w:val="20"/>
          </w:rPr>
          <w:t>http://www.org-rsa.ru/</w:t>
        </w:r>
      </w:hyperlink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162" w:history="1">
        <w:r w:rsidRPr="00637460">
          <w:rPr>
            <w:rStyle w:val="ab"/>
            <w:sz w:val="20"/>
          </w:rPr>
          <w:t>https://arb.ru/</w:t>
        </w:r>
      </w:hyperlink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Бухгалтерия.Ру</w:t>
      </w:r>
      <w:proofErr w:type="spellEnd"/>
      <w:r w:rsidRPr="00637460">
        <w:rPr>
          <w:sz w:val="20"/>
        </w:rPr>
        <w:t xml:space="preserve"> https://www.buhgalteria.ru/</w:t>
      </w:r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163" w:history="1">
        <w:r w:rsidRPr="00637460">
          <w:rPr>
            <w:rStyle w:val="ab"/>
            <w:sz w:val="20"/>
          </w:rPr>
          <w:t>http://sf-rf.ru/</w:t>
        </w:r>
      </w:hyperlink>
    </w:p>
    <w:p w:rsidR="00720505" w:rsidRPr="00637460" w:rsidRDefault="00720505" w:rsidP="007205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64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720505" w:rsidRPr="00637460" w:rsidRDefault="00720505" w:rsidP="00720505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</w:t>
      </w:r>
      <w:r w:rsidRPr="00637460">
        <w:rPr>
          <w:sz w:val="20"/>
        </w:rPr>
        <w:lastRenderedPageBreak/>
        <w:t xml:space="preserve">отраслям знаний </w:t>
      </w:r>
      <w:hyperlink r:id="rId165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720505" w:rsidRPr="00637460" w:rsidRDefault="00720505" w:rsidP="00720505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5F7B23" w:rsidRPr="005F7B23" w:rsidRDefault="005F7B23" w:rsidP="005F7B23">
      <w:pPr>
        <w:spacing w:before="0" w:after="0"/>
        <w:rPr>
          <w:sz w:val="20"/>
        </w:rPr>
      </w:pPr>
      <w:r w:rsidRPr="005F7B23">
        <w:rPr>
          <w:sz w:val="20"/>
        </w:rPr>
        <w:t xml:space="preserve">Справочно-правовая система «Гарант»; </w:t>
      </w:r>
    </w:p>
    <w:p w:rsidR="006564D2" w:rsidRDefault="005F7B23" w:rsidP="005F7B23">
      <w:pPr>
        <w:spacing w:before="0" w:after="0"/>
      </w:pPr>
      <w:r w:rsidRPr="005F7B23">
        <w:rPr>
          <w:sz w:val="20"/>
        </w:rPr>
        <w:t>Справочно-правовая система «Консультант Плюс».</w:t>
      </w:r>
    </w:p>
    <w:sectPr w:rsidR="006564D2" w:rsidSect="0072050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2065FD1"/>
    <w:multiLevelType w:val="multilevel"/>
    <w:tmpl w:val="02065FD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24B2045"/>
    <w:multiLevelType w:val="multilevel"/>
    <w:tmpl w:val="024B2045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8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13AF495C"/>
    <w:multiLevelType w:val="multilevel"/>
    <w:tmpl w:val="13AF495C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0" w15:restartNumberingAfterBreak="0">
    <w:nsid w:val="14193020"/>
    <w:multiLevelType w:val="multilevel"/>
    <w:tmpl w:val="14193020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1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256745A"/>
    <w:multiLevelType w:val="multilevel"/>
    <w:tmpl w:val="2256745A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 w15:restartNumberingAfterBreak="0">
    <w:nsid w:val="2B341289"/>
    <w:multiLevelType w:val="multilevel"/>
    <w:tmpl w:val="2B341289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6" w15:restartNumberingAfterBreak="0">
    <w:nsid w:val="2C5E60B2"/>
    <w:multiLevelType w:val="multilevel"/>
    <w:tmpl w:val="2C5E60B2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 w15:restartNumberingAfterBreak="0">
    <w:nsid w:val="2D9436FF"/>
    <w:multiLevelType w:val="multilevel"/>
    <w:tmpl w:val="2D9436FF"/>
    <w:lvl w:ilvl="0">
      <w:start w:val="1"/>
      <w:numFmt w:val="bullet"/>
      <w:lvlText w:val="─"/>
      <w:lvlJc w:val="left"/>
      <w:pPr>
        <w:ind w:left="643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D21AC8"/>
    <w:multiLevelType w:val="multilevel"/>
    <w:tmpl w:val="38D21AC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9361A80"/>
    <w:multiLevelType w:val="multilevel"/>
    <w:tmpl w:val="39361A80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0" w15:restartNumberingAfterBreak="0">
    <w:nsid w:val="3A406450"/>
    <w:multiLevelType w:val="multilevel"/>
    <w:tmpl w:val="3A40645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3F8062DD"/>
    <w:multiLevelType w:val="multilevel"/>
    <w:tmpl w:val="3F8062DD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418E31CF"/>
    <w:multiLevelType w:val="multilevel"/>
    <w:tmpl w:val="418E31CF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3845CDB"/>
    <w:multiLevelType w:val="multilevel"/>
    <w:tmpl w:val="43845CDB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6E5013D"/>
    <w:multiLevelType w:val="hybridMultilevel"/>
    <w:tmpl w:val="57C6C3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7" w15:restartNumberingAfterBreak="0">
    <w:nsid w:val="501A2B00"/>
    <w:multiLevelType w:val="multilevel"/>
    <w:tmpl w:val="501A2B00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A87D5D"/>
    <w:multiLevelType w:val="multilevel"/>
    <w:tmpl w:val="50A87D5D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A51170"/>
    <w:multiLevelType w:val="multilevel"/>
    <w:tmpl w:val="57A51170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 w15:restartNumberingAfterBreak="0">
    <w:nsid w:val="64BF3154"/>
    <w:multiLevelType w:val="multilevel"/>
    <w:tmpl w:val="64BF3154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31" w15:restartNumberingAfterBreak="0">
    <w:nsid w:val="66B340F8"/>
    <w:multiLevelType w:val="multilevel"/>
    <w:tmpl w:val="66B340F8"/>
    <w:lvl w:ilvl="0">
      <w:start w:val="1"/>
      <w:numFmt w:val="decimal"/>
      <w:lvlText w:val="%1."/>
      <w:lvlJc w:val="left"/>
      <w:pPr>
        <w:tabs>
          <w:tab w:val="left" w:pos="57"/>
        </w:tabs>
        <w:ind w:left="5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ED4E7D"/>
    <w:multiLevelType w:val="multilevel"/>
    <w:tmpl w:val="6EED4E7D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105287E"/>
    <w:multiLevelType w:val="multilevel"/>
    <w:tmpl w:val="7105287E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7C17C4B"/>
    <w:multiLevelType w:val="multilevel"/>
    <w:tmpl w:val="77C17C4B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37" w15:restartNumberingAfterBreak="0">
    <w:nsid w:val="78743A9E"/>
    <w:multiLevelType w:val="multilevel"/>
    <w:tmpl w:val="78743A9E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32"/>
  </w:num>
  <w:num w:numId="3">
    <w:abstractNumId w:val="8"/>
  </w:num>
  <w:num w:numId="4">
    <w:abstractNumId w:val="26"/>
  </w:num>
  <w:num w:numId="5">
    <w:abstractNumId w:val="1"/>
  </w:num>
  <w:num w:numId="6">
    <w:abstractNumId w:val="11"/>
  </w:num>
  <w:num w:numId="7">
    <w:abstractNumId w:val="0"/>
  </w:num>
  <w:num w:numId="8">
    <w:abstractNumId w:val="4"/>
  </w:num>
  <w:num w:numId="9">
    <w:abstractNumId w:val="12"/>
  </w:num>
  <w:num w:numId="10">
    <w:abstractNumId w:val="35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17"/>
  </w:num>
  <w:num w:numId="14">
    <w:abstractNumId w:val="7"/>
  </w:num>
  <w:num w:numId="15">
    <w:abstractNumId w:val="23"/>
  </w:num>
  <w:num w:numId="16">
    <w:abstractNumId w:val="10"/>
  </w:num>
  <w:num w:numId="17">
    <w:abstractNumId w:val="9"/>
  </w:num>
  <w:num w:numId="18">
    <w:abstractNumId w:val="19"/>
  </w:num>
  <w:num w:numId="19">
    <w:abstractNumId w:val="36"/>
  </w:num>
  <w:num w:numId="20">
    <w:abstractNumId w:val="30"/>
  </w:num>
  <w:num w:numId="21">
    <w:abstractNumId w:val="15"/>
  </w:num>
  <w:num w:numId="22">
    <w:abstractNumId w:val="27"/>
  </w:num>
  <w:num w:numId="23">
    <w:abstractNumId w:val="18"/>
  </w:num>
  <w:num w:numId="24">
    <w:abstractNumId w:val="34"/>
  </w:num>
  <w:num w:numId="25">
    <w:abstractNumId w:val="16"/>
  </w:num>
  <w:num w:numId="26">
    <w:abstractNumId w:val="37"/>
  </w:num>
  <w:num w:numId="27">
    <w:abstractNumId w:val="14"/>
  </w:num>
  <w:num w:numId="28">
    <w:abstractNumId w:val="33"/>
  </w:num>
  <w:num w:numId="29">
    <w:abstractNumId w:val="29"/>
  </w:num>
  <w:num w:numId="30">
    <w:abstractNumId w:val="31"/>
  </w:num>
  <w:num w:numId="31">
    <w:abstractNumId w:val="20"/>
  </w:num>
  <w:num w:numId="32">
    <w:abstractNumId w:val="6"/>
  </w:num>
  <w:num w:numId="33">
    <w:abstractNumId w:val="22"/>
  </w:num>
  <w:num w:numId="34">
    <w:abstractNumId w:val="28"/>
  </w:num>
  <w:num w:numId="35">
    <w:abstractNumId w:val="21"/>
  </w:num>
  <w:num w:numId="36">
    <w:abstractNumId w:val="13"/>
  </w:num>
  <w:num w:numId="37">
    <w:abstractNumId w:val="24"/>
  </w:num>
  <w:num w:numId="38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720505"/>
    <w:rsid w:val="000733D5"/>
    <w:rsid w:val="00084B91"/>
    <w:rsid w:val="00084E92"/>
    <w:rsid w:val="000F5B73"/>
    <w:rsid w:val="0013753A"/>
    <w:rsid w:val="001878E8"/>
    <w:rsid w:val="002E156B"/>
    <w:rsid w:val="003C474F"/>
    <w:rsid w:val="004C60F3"/>
    <w:rsid w:val="005044E1"/>
    <w:rsid w:val="005170C4"/>
    <w:rsid w:val="005701AA"/>
    <w:rsid w:val="0059139C"/>
    <w:rsid w:val="005B31CE"/>
    <w:rsid w:val="005D2178"/>
    <w:rsid w:val="005F7B23"/>
    <w:rsid w:val="00626F4D"/>
    <w:rsid w:val="006564D2"/>
    <w:rsid w:val="0065717A"/>
    <w:rsid w:val="00674E04"/>
    <w:rsid w:val="006C1461"/>
    <w:rsid w:val="00720505"/>
    <w:rsid w:val="007A6BDB"/>
    <w:rsid w:val="00811F4E"/>
    <w:rsid w:val="00831313"/>
    <w:rsid w:val="008C1140"/>
    <w:rsid w:val="009023B7"/>
    <w:rsid w:val="00952061"/>
    <w:rsid w:val="009732B7"/>
    <w:rsid w:val="00A3720D"/>
    <w:rsid w:val="00A760AC"/>
    <w:rsid w:val="00A82094"/>
    <w:rsid w:val="00A93348"/>
    <w:rsid w:val="00B9490B"/>
    <w:rsid w:val="00BF2D3F"/>
    <w:rsid w:val="00C54611"/>
    <w:rsid w:val="00C66DB4"/>
    <w:rsid w:val="00C76F84"/>
    <w:rsid w:val="00CB043F"/>
    <w:rsid w:val="00CE39CD"/>
    <w:rsid w:val="00D01F8D"/>
    <w:rsid w:val="00D11E48"/>
    <w:rsid w:val="00D51CCC"/>
    <w:rsid w:val="00DF6B08"/>
    <w:rsid w:val="00E21DA6"/>
    <w:rsid w:val="00E3693B"/>
    <w:rsid w:val="00E82242"/>
    <w:rsid w:val="00EB0F97"/>
    <w:rsid w:val="00F20F9E"/>
    <w:rsid w:val="00F7676D"/>
    <w:rsid w:val="00FD66BB"/>
    <w:rsid w:val="00FE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DB24D"/>
  <w15:docId w15:val="{6A1CE63C-F421-4EE2-BD36-F1D27480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20505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720505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720505"/>
    <w:pPr>
      <w:outlineLvl w:val="1"/>
    </w:pPr>
  </w:style>
  <w:style w:type="paragraph" w:styleId="30">
    <w:name w:val="heading 3"/>
    <w:basedOn w:val="a2"/>
    <w:next w:val="a2"/>
    <w:link w:val="32"/>
    <w:qFormat/>
    <w:rsid w:val="00720505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720505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720505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720505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720505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720505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720505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7205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7205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720505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72050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720505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720505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720505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720505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720505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720505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720505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720505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720505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720505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720505"/>
    <w:rPr>
      <w:rFonts w:cs="Times New Roman"/>
    </w:rPr>
  </w:style>
  <w:style w:type="character" w:styleId="aa">
    <w:name w:val="Emphasis"/>
    <w:basedOn w:val="a3"/>
    <w:uiPriority w:val="99"/>
    <w:qFormat/>
    <w:rsid w:val="00720505"/>
    <w:rPr>
      <w:rFonts w:cs="Times New Roman"/>
      <w:i/>
    </w:rPr>
  </w:style>
  <w:style w:type="character" w:styleId="ab">
    <w:name w:val="Hyperlink"/>
    <w:basedOn w:val="a3"/>
    <w:qFormat/>
    <w:rsid w:val="00720505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720505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720505"/>
    <w:rPr>
      <w:rFonts w:cs="Times New Roman"/>
    </w:rPr>
  </w:style>
  <w:style w:type="character" w:styleId="ad">
    <w:name w:val="line number"/>
    <w:basedOn w:val="a3"/>
    <w:uiPriority w:val="99"/>
    <w:qFormat/>
    <w:rsid w:val="00720505"/>
    <w:rPr>
      <w:rFonts w:cs="Times New Roman"/>
    </w:rPr>
  </w:style>
  <w:style w:type="character" w:styleId="HTML2">
    <w:name w:val="HTML Definition"/>
    <w:basedOn w:val="a3"/>
    <w:uiPriority w:val="99"/>
    <w:qFormat/>
    <w:rsid w:val="00720505"/>
    <w:rPr>
      <w:rFonts w:cs="Times New Roman"/>
      <w:i/>
    </w:rPr>
  </w:style>
  <w:style w:type="character" w:styleId="HTML3">
    <w:name w:val="HTML Variable"/>
    <w:basedOn w:val="a3"/>
    <w:uiPriority w:val="99"/>
    <w:qFormat/>
    <w:rsid w:val="00720505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720505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720505"/>
    <w:rPr>
      <w:rFonts w:cs="Times New Roman"/>
      <w:b/>
    </w:rPr>
  </w:style>
  <w:style w:type="character" w:styleId="HTML5">
    <w:name w:val="HTML Cite"/>
    <w:basedOn w:val="a3"/>
    <w:uiPriority w:val="99"/>
    <w:qFormat/>
    <w:rsid w:val="00720505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720505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720505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720505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720505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720505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720505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720505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72050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720505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72050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72050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720505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720505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720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720505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720505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720505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720505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72050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720505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720505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720505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720505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720505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720505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720505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720505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720505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720505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720505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720505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720505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720505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7205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720505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720505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720505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720505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720505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720505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720505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720505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720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720505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720505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720505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720505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720505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720505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720505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720505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7205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720505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720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720505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720505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720505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720505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720505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720505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720505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720505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720505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720505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720505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720505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720505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7205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720505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720505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720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7205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720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7205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72050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72050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720505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720505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720505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720505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720505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720505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720505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72050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72050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72050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720505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720505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720505"/>
    <w:rPr>
      <w:rFonts w:cs="Times New Roman"/>
    </w:rPr>
  </w:style>
  <w:style w:type="character" w:customStyle="1" w:styleId="spelle">
    <w:name w:val="spelle"/>
    <w:uiPriority w:val="99"/>
    <w:qFormat/>
    <w:rsid w:val="00720505"/>
  </w:style>
  <w:style w:type="character" w:customStyle="1" w:styleId="FootnoteTextChar3">
    <w:name w:val="Footnote Text Char3"/>
    <w:uiPriority w:val="99"/>
    <w:qFormat/>
    <w:locked/>
    <w:rsid w:val="00720505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720505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720505"/>
  </w:style>
  <w:style w:type="character" w:customStyle="1" w:styleId="FootnoteTextChar">
    <w:name w:val="Footnote Text Char"/>
    <w:basedOn w:val="a3"/>
    <w:uiPriority w:val="99"/>
    <w:qFormat/>
    <w:locked/>
    <w:rsid w:val="00720505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72050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720505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720505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720505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720505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720505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720505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720505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720505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720505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720505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720505"/>
  </w:style>
  <w:style w:type="character" w:customStyle="1" w:styleId="DocumentMapChar">
    <w:name w:val="Document Map Char"/>
    <w:basedOn w:val="a3"/>
    <w:uiPriority w:val="99"/>
    <w:qFormat/>
    <w:locked/>
    <w:rsid w:val="00720505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720505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720505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720505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720505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720505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720505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720505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72050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720505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720505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720505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720505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720505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720505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720505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720505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720505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720505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720505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720505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720505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720505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720505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720505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720505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72050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7205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720505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720505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720505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720505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720505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720505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720505"/>
    <w:rPr>
      <w:rFonts w:cs="Times New Roman"/>
    </w:rPr>
  </w:style>
  <w:style w:type="paragraph" w:customStyle="1" w:styleId="ConsPlusNonformat">
    <w:name w:val="ConsPlusNonformat"/>
    <w:uiPriority w:val="99"/>
    <w:qFormat/>
    <w:rsid w:val="007205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720505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720505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72050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720505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720505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720505"/>
  </w:style>
  <w:style w:type="character" w:customStyle="1" w:styleId="110">
    <w:name w:val="Заголовок 1 Знак1"/>
    <w:uiPriority w:val="99"/>
    <w:qFormat/>
    <w:locked/>
    <w:rsid w:val="00720505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720505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720505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720505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720505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720505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720505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720505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720505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720505"/>
  </w:style>
  <w:style w:type="paragraph" w:customStyle="1" w:styleId="Style16">
    <w:name w:val="Style16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720505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720505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720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720505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720505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720505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720505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7205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720505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720505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720505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720505"/>
    <w:rPr>
      <w:sz w:val="24"/>
    </w:rPr>
  </w:style>
  <w:style w:type="character" w:customStyle="1" w:styleId="trb12">
    <w:name w:val="trb12"/>
    <w:basedOn w:val="a3"/>
    <w:uiPriority w:val="99"/>
    <w:qFormat/>
    <w:rsid w:val="00720505"/>
    <w:rPr>
      <w:rFonts w:cs="Times New Roman"/>
    </w:rPr>
  </w:style>
  <w:style w:type="character" w:customStyle="1" w:styleId="tbln12">
    <w:name w:val="tbln12"/>
    <w:basedOn w:val="a3"/>
    <w:uiPriority w:val="99"/>
    <w:qFormat/>
    <w:rsid w:val="00720505"/>
    <w:rPr>
      <w:rFonts w:cs="Times New Roman"/>
    </w:rPr>
  </w:style>
  <w:style w:type="character" w:customStyle="1" w:styleId="tbb12">
    <w:name w:val="tbb12"/>
    <w:basedOn w:val="a3"/>
    <w:uiPriority w:val="99"/>
    <w:qFormat/>
    <w:rsid w:val="00720505"/>
    <w:rPr>
      <w:rFonts w:cs="Times New Roman"/>
    </w:rPr>
  </w:style>
  <w:style w:type="paragraph" w:customStyle="1" w:styleId="Style9">
    <w:name w:val="Style9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720505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720505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720505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720505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720505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720505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720505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720505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720505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720505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720505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720505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720505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7205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72050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720505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720505"/>
    <w:rPr>
      <w:rFonts w:cs="Times New Roman"/>
    </w:rPr>
  </w:style>
  <w:style w:type="character" w:customStyle="1" w:styleId="161">
    <w:name w:val="Знак Знак16"/>
    <w:uiPriority w:val="99"/>
    <w:qFormat/>
    <w:locked/>
    <w:rsid w:val="00720505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720505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720505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720505"/>
    <w:rPr>
      <w:sz w:val="16"/>
    </w:rPr>
  </w:style>
  <w:style w:type="paragraph" w:customStyle="1" w:styleId="affff2">
    <w:name w:val="a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720505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7205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720505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720505"/>
  </w:style>
  <w:style w:type="character" w:customStyle="1" w:styleId="apple-style-span">
    <w:name w:val="apple-style-span"/>
    <w:uiPriority w:val="99"/>
    <w:qFormat/>
    <w:rsid w:val="00720505"/>
  </w:style>
  <w:style w:type="character" w:customStyle="1" w:styleId="orange">
    <w:name w:val="orange"/>
    <w:uiPriority w:val="99"/>
    <w:qFormat/>
    <w:rsid w:val="00720505"/>
  </w:style>
  <w:style w:type="character" w:customStyle="1" w:styleId="gray">
    <w:name w:val="gray"/>
    <w:uiPriority w:val="99"/>
    <w:qFormat/>
    <w:rsid w:val="00720505"/>
  </w:style>
  <w:style w:type="paragraph" w:customStyle="1" w:styleId="1KGK9">
    <w:name w:val="1KG=K9"/>
    <w:uiPriority w:val="99"/>
    <w:qFormat/>
    <w:rsid w:val="0072050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720505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720505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720505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720505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720505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720505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720505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720505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720505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720505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720505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720505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720505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72050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720505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720505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720505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720505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720505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720505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720505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720505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720505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720505"/>
    <w:rPr>
      <w:rFonts w:cs="Times New Roman"/>
    </w:rPr>
  </w:style>
  <w:style w:type="character" w:customStyle="1" w:styleId="ft523">
    <w:name w:val="ft523"/>
    <w:basedOn w:val="a3"/>
    <w:uiPriority w:val="99"/>
    <w:qFormat/>
    <w:rsid w:val="00720505"/>
    <w:rPr>
      <w:rFonts w:cs="Times New Roman"/>
    </w:rPr>
  </w:style>
  <w:style w:type="character" w:customStyle="1" w:styleId="ft459">
    <w:name w:val="ft459"/>
    <w:basedOn w:val="a3"/>
    <w:uiPriority w:val="99"/>
    <w:qFormat/>
    <w:rsid w:val="00720505"/>
    <w:rPr>
      <w:rFonts w:cs="Times New Roman"/>
    </w:rPr>
  </w:style>
  <w:style w:type="character" w:customStyle="1" w:styleId="ft553">
    <w:name w:val="ft553"/>
    <w:basedOn w:val="a3"/>
    <w:uiPriority w:val="99"/>
    <w:qFormat/>
    <w:rsid w:val="00720505"/>
    <w:rPr>
      <w:rFonts w:cs="Times New Roman"/>
    </w:rPr>
  </w:style>
  <w:style w:type="character" w:customStyle="1" w:styleId="ft672">
    <w:name w:val="ft672"/>
    <w:basedOn w:val="a3"/>
    <w:uiPriority w:val="99"/>
    <w:qFormat/>
    <w:rsid w:val="00720505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720505"/>
    <w:rPr>
      <w:rFonts w:cs="Times New Roman"/>
    </w:rPr>
  </w:style>
  <w:style w:type="character" w:customStyle="1" w:styleId="ft224">
    <w:name w:val="ft224"/>
    <w:basedOn w:val="a3"/>
    <w:uiPriority w:val="99"/>
    <w:qFormat/>
    <w:rsid w:val="00720505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720505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720505"/>
    <w:rPr>
      <w:sz w:val="16"/>
    </w:rPr>
  </w:style>
  <w:style w:type="paragraph" w:customStyle="1" w:styleId="affffb">
    <w:name w:val="Стиль"/>
    <w:uiPriority w:val="99"/>
    <w:qFormat/>
    <w:rsid w:val="007205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720505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720505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720505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720505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720505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720505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720505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720505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720505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720505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720505"/>
    <w:rPr>
      <w:rFonts w:cs="Times New Roman"/>
    </w:rPr>
  </w:style>
  <w:style w:type="character" w:customStyle="1" w:styleId="ft1168">
    <w:name w:val="ft1168"/>
    <w:basedOn w:val="a3"/>
    <w:uiPriority w:val="99"/>
    <w:qFormat/>
    <w:rsid w:val="00720505"/>
    <w:rPr>
      <w:rFonts w:cs="Times New Roman"/>
    </w:rPr>
  </w:style>
  <w:style w:type="character" w:customStyle="1" w:styleId="ft1237">
    <w:name w:val="ft1237"/>
    <w:basedOn w:val="a3"/>
    <w:uiPriority w:val="99"/>
    <w:qFormat/>
    <w:rsid w:val="00720505"/>
    <w:rPr>
      <w:rFonts w:cs="Times New Roman"/>
    </w:rPr>
  </w:style>
  <w:style w:type="character" w:customStyle="1" w:styleId="ft1245">
    <w:name w:val="ft1245"/>
    <w:basedOn w:val="a3"/>
    <w:uiPriority w:val="99"/>
    <w:qFormat/>
    <w:rsid w:val="00720505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720505"/>
    <w:rPr>
      <w:rFonts w:cs="Times New Roman"/>
    </w:rPr>
  </w:style>
  <w:style w:type="paragraph" w:customStyle="1" w:styleId="2f4">
    <w:name w:val="[О] Загол. 2 ур."/>
    <w:uiPriority w:val="99"/>
    <w:qFormat/>
    <w:rsid w:val="00720505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720505"/>
    <w:rPr>
      <w:rFonts w:cs="Times New Roman"/>
    </w:rPr>
  </w:style>
  <w:style w:type="character" w:customStyle="1" w:styleId="610">
    <w:name w:val="Знак Знак610"/>
    <w:uiPriority w:val="99"/>
    <w:qFormat/>
    <w:locked/>
    <w:rsid w:val="00720505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720505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720505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720505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720505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720505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720505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720505"/>
    <w:rPr>
      <w:rFonts w:cs="Times New Roman"/>
    </w:rPr>
  </w:style>
  <w:style w:type="character" w:customStyle="1" w:styleId="FontStyle33">
    <w:name w:val="Font Style33"/>
    <w:uiPriority w:val="99"/>
    <w:qFormat/>
    <w:rsid w:val="00720505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720505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720505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720505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720505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720505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720505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720505"/>
    <w:rPr>
      <w:rFonts w:cs="Times New Roman"/>
    </w:rPr>
  </w:style>
  <w:style w:type="character" w:customStyle="1" w:styleId="ft3162">
    <w:name w:val="ft3162"/>
    <w:basedOn w:val="a3"/>
    <w:uiPriority w:val="99"/>
    <w:qFormat/>
    <w:rsid w:val="00720505"/>
    <w:rPr>
      <w:rFonts w:cs="Times New Roman"/>
    </w:rPr>
  </w:style>
  <w:style w:type="character" w:customStyle="1" w:styleId="ft1373">
    <w:name w:val="ft1373"/>
    <w:basedOn w:val="a3"/>
    <w:uiPriority w:val="99"/>
    <w:qFormat/>
    <w:rsid w:val="00720505"/>
    <w:rPr>
      <w:rFonts w:cs="Times New Roman"/>
    </w:rPr>
  </w:style>
  <w:style w:type="character" w:customStyle="1" w:styleId="ft32">
    <w:name w:val="ft32"/>
    <w:basedOn w:val="a3"/>
    <w:uiPriority w:val="99"/>
    <w:qFormat/>
    <w:rsid w:val="00720505"/>
    <w:rPr>
      <w:rFonts w:cs="Times New Roman"/>
    </w:rPr>
  </w:style>
  <w:style w:type="character" w:customStyle="1" w:styleId="ft1433">
    <w:name w:val="ft1433"/>
    <w:basedOn w:val="a3"/>
    <w:uiPriority w:val="99"/>
    <w:qFormat/>
    <w:rsid w:val="00720505"/>
    <w:rPr>
      <w:rFonts w:cs="Times New Roman"/>
    </w:rPr>
  </w:style>
  <w:style w:type="character" w:customStyle="1" w:styleId="ft1481">
    <w:name w:val="ft1481"/>
    <w:basedOn w:val="a3"/>
    <w:uiPriority w:val="99"/>
    <w:qFormat/>
    <w:rsid w:val="00720505"/>
    <w:rPr>
      <w:rFonts w:cs="Times New Roman"/>
    </w:rPr>
  </w:style>
  <w:style w:type="character" w:customStyle="1" w:styleId="ft1536">
    <w:name w:val="ft1536"/>
    <w:basedOn w:val="a3"/>
    <w:uiPriority w:val="99"/>
    <w:qFormat/>
    <w:rsid w:val="00720505"/>
    <w:rPr>
      <w:rFonts w:cs="Times New Roman"/>
    </w:rPr>
  </w:style>
  <w:style w:type="character" w:customStyle="1" w:styleId="ft1543">
    <w:name w:val="ft1543"/>
    <w:basedOn w:val="a3"/>
    <w:uiPriority w:val="99"/>
    <w:qFormat/>
    <w:rsid w:val="00720505"/>
    <w:rPr>
      <w:rFonts w:cs="Times New Roman"/>
    </w:rPr>
  </w:style>
  <w:style w:type="character" w:customStyle="1" w:styleId="ft1">
    <w:name w:val="ft1"/>
    <w:basedOn w:val="a3"/>
    <w:uiPriority w:val="99"/>
    <w:qFormat/>
    <w:rsid w:val="00720505"/>
    <w:rPr>
      <w:rFonts w:cs="Times New Roman"/>
    </w:rPr>
  </w:style>
  <w:style w:type="character" w:customStyle="1" w:styleId="ft1546">
    <w:name w:val="ft1546"/>
    <w:basedOn w:val="a3"/>
    <w:uiPriority w:val="99"/>
    <w:qFormat/>
    <w:rsid w:val="00720505"/>
    <w:rPr>
      <w:rFonts w:cs="Times New Roman"/>
    </w:rPr>
  </w:style>
  <w:style w:type="character" w:customStyle="1" w:styleId="ft1550">
    <w:name w:val="ft1550"/>
    <w:basedOn w:val="a3"/>
    <w:uiPriority w:val="99"/>
    <w:qFormat/>
    <w:rsid w:val="00720505"/>
    <w:rPr>
      <w:rFonts w:cs="Times New Roman"/>
    </w:rPr>
  </w:style>
  <w:style w:type="character" w:customStyle="1" w:styleId="ft1571">
    <w:name w:val="ft1571"/>
    <w:basedOn w:val="a3"/>
    <w:uiPriority w:val="99"/>
    <w:qFormat/>
    <w:rsid w:val="00720505"/>
    <w:rPr>
      <w:rFonts w:cs="Times New Roman"/>
    </w:rPr>
  </w:style>
  <w:style w:type="character" w:customStyle="1" w:styleId="ft1577">
    <w:name w:val="ft1577"/>
    <w:basedOn w:val="a3"/>
    <w:uiPriority w:val="99"/>
    <w:qFormat/>
    <w:rsid w:val="00720505"/>
    <w:rPr>
      <w:rFonts w:cs="Times New Roman"/>
    </w:rPr>
  </w:style>
  <w:style w:type="character" w:customStyle="1" w:styleId="ft1583">
    <w:name w:val="ft1583"/>
    <w:basedOn w:val="a3"/>
    <w:uiPriority w:val="99"/>
    <w:qFormat/>
    <w:rsid w:val="00720505"/>
    <w:rPr>
      <w:rFonts w:cs="Times New Roman"/>
    </w:rPr>
  </w:style>
  <w:style w:type="character" w:customStyle="1" w:styleId="ft1593">
    <w:name w:val="ft1593"/>
    <w:basedOn w:val="a3"/>
    <w:uiPriority w:val="99"/>
    <w:qFormat/>
    <w:rsid w:val="00720505"/>
    <w:rPr>
      <w:rFonts w:cs="Times New Roman"/>
    </w:rPr>
  </w:style>
  <w:style w:type="character" w:customStyle="1" w:styleId="ft1641">
    <w:name w:val="ft1641"/>
    <w:basedOn w:val="a3"/>
    <w:uiPriority w:val="99"/>
    <w:qFormat/>
    <w:rsid w:val="00720505"/>
    <w:rPr>
      <w:rFonts w:cs="Times New Roman"/>
    </w:rPr>
  </w:style>
  <w:style w:type="character" w:customStyle="1" w:styleId="ft1671">
    <w:name w:val="ft1671"/>
    <w:basedOn w:val="a3"/>
    <w:uiPriority w:val="99"/>
    <w:qFormat/>
    <w:rsid w:val="00720505"/>
    <w:rPr>
      <w:rFonts w:cs="Times New Roman"/>
    </w:rPr>
  </w:style>
  <w:style w:type="character" w:customStyle="1" w:styleId="ft1723">
    <w:name w:val="ft1723"/>
    <w:basedOn w:val="a3"/>
    <w:uiPriority w:val="99"/>
    <w:qFormat/>
    <w:rsid w:val="00720505"/>
    <w:rPr>
      <w:rFonts w:cs="Times New Roman"/>
    </w:rPr>
  </w:style>
  <w:style w:type="character" w:customStyle="1" w:styleId="ft1786">
    <w:name w:val="ft1786"/>
    <w:basedOn w:val="a3"/>
    <w:uiPriority w:val="99"/>
    <w:qFormat/>
    <w:rsid w:val="00720505"/>
    <w:rPr>
      <w:rFonts w:cs="Times New Roman"/>
    </w:rPr>
  </w:style>
  <w:style w:type="character" w:customStyle="1" w:styleId="ft1809">
    <w:name w:val="ft1809"/>
    <w:basedOn w:val="a3"/>
    <w:uiPriority w:val="99"/>
    <w:qFormat/>
    <w:rsid w:val="00720505"/>
    <w:rPr>
      <w:rFonts w:cs="Times New Roman"/>
    </w:rPr>
  </w:style>
  <w:style w:type="character" w:customStyle="1" w:styleId="ft1814">
    <w:name w:val="ft1814"/>
    <w:basedOn w:val="a3"/>
    <w:uiPriority w:val="99"/>
    <w:qFormat/>
    <w:rsid w:val="00720505"/>
    <w:rPr>
      <w:rFonts w:cs="Times New Roman"/>
    </w:rPr>
  </w:style>
  <w:style w:type="character" w:customStyle="1" w:styleId="ft1827">
    <w:name w:val="ft1827"/>
    <w:basedOn w:val="a3"/>
    <w:uiPriority w:val="99"/>
    <w:qFormat/>
    <w:rsid w:val="00720505"/>
    <w:rPr>
      <w:rFonts w:cs="Times New Roman"/>
    </w:rPr>
  </w:style>
  <w:style w:type="character" w:customStyle="1" w:styleId="ft1831">
    <w:name w:val="ft1831"/>
    <w:basedOn w:val="a3"/>
    <w:uiPriority w:val="99"/>
    <w:qFormat/>
    <w:rsid w:val="00720505"/>
    <w:rPr>
      <w:rFonts w:cs="Times New Roman"/>
    </w:rPr>
  </w:style>
  <w:style w:type="character" w:customStyle="1" w:styleId="ft1837">
    <w:name w:val="ft1837"/>
    <w:basedOn w:val="a3"/>
    <w:uiPriority w:val="99"/>
    <w:qFormat/>
    <w:rsid w:val="00720505"/>
    <w:rPr>
      <w:rFonts w:cs="Times New Roman"/>
    </w:rPr>
  </w:style>
  <w:style w:type="character" w:customStyle="1" w:styleId="ft1857">
    <w:name w:val="ft1857"/>
    <w:basedOn w:val="a3"/>
    <w:uiPriority w:val="99"/>
    <w:qFormat/>
    <w:rsid w:val="00720505"/>
    <w:rPr>
      <w:rFonts w:cs="Times New Roman"/>
    </w:rPr>
  </w:style>
  <w:style w:type="character" w:customStyle="1" w:styleId="ft1873">
    <w:name w:val="ft1873"/>
    <w:basedOn w:val="a3"/>
    <w:uiPriority w:val="99"/>
    <w:qFormat/>
    <w:rsid w:val="00720505"/>
    <w:rPr>
      <w:rFonts w:cs="Times New Roman"/>
    </w:rPr>
  </w:style>
  <w:style w:type="character" w:customStyle="1" w:styleId="ft1932">
    <w:name w:val="ft1932"/>
    <w:basedOn w:val="a3"/>
    <w:uiPriority w:val="99"/>
    <w:qFormat/>
    <w:rsid w:val="00720505"/>
    <w:rPr>
      <w:rFonts w:cs="Times New Roman"/>
    </w:rPr>
  </w:style>
  <w:style w:type="character" w:customStyle="1" w:styleId="ft1995">
    <w:name w:val="ft1995"/>
    <w:basedOn w:val="a3"/>
    <w:uiPriority w:val="99"/>
    <w:qFormat/>
    <w:rsid w:val="00720505"/>
    <w:rPr>
      <w:rFonts w:cs="Times New Roman"/>
    </w:rPr>
  </w:style>
  <w:style w:type="character" w:customStyle="1" w:styleId="ft2033">
    <w:name w:val="ft2033"/>
    <w:basedOn w:val="a3"/>
    <w:uiPriority w:val="99"/>
    <w:qFormat/>
    <w:rsid w:val="00720505"/>
    <w:rPr>
      <w:rFonts w:cs="Times New Roman"/>
    </w:rPr>
  </w:style>
  <w:style w:type="character" w:customStyle="1" w:styleId="ft11943">
    <w:name w:val="ft11943"/>
    <w:basedOn w:val="a3"/>
    <w:uiPriority w:val="99"/>
    <w:qFormat/>
    <w:rsid w:val="00720505"/>
    <w:rPr>
      <w:rFonts w:cs="Times New Roman"/>
    </w:rPr>
  </w:style>
  <w:style w:type="character" w:customStyle="1" w:styleId="ft12010">
    <w:name w:val="ft12010"/>
    <w:basedOn w:val="a3"/>
    <w:uiPriority w:val="99"/>
    <w:qFormat/>
    <w:rsid w:val="00720505"/>
    <w:rPr>
      <w:rFonts w:cs="Times New Roman"/>
    </w:rPr>
  </w:style>
  <w:style w:type="character" w:customStyle="1" w:styleId="ft12050">
    <w:name w:val="ft12050"/>
    <w:basedOn w:val="a3"/>
    <w:uiPriority w:val="99"/>
    <w:qFormat/>
    <w:rsid w:val="00720505"/>
    <w:rPr>
      <w:rFonts w:cs="Times New Roman"/>
    </w:rPr>
  </w:style>
  <w:style w:type="character" w:customStyle="1" w:styleId="ft12104">
    <w:name w:val="ft12104"/>
    <w:basedOn w:val="a3"/>
    <w:uiPriority w:val="99"/>
    <w:qFormat/>
    <w:rsid w:val="00720505"/>
    <w:rPr>
      <w:rFonts w:cs="Times New Roman"/>
    </w:rPr>
  </w:style>
  <w:style w:type="character" w:customStyle="1" w:styleId="ft12139">
    <w:name w:val="ft12139"/>
    <w:basedOn w:val="a3"/>
    <w:uiPriority w:val="99"/>
    <w:qFormat/>
    <w:rsid w:val="00720505"/>
    <w:rPr>
      <w:rFonts w:cs="Times New Roman"/>
    </w:rPr>
  </w:style>
  <w:style w:type="character" w:customStyle="1" w:styleId="ft12166">
    <w:name w:val="ft12166"/>
    <w:basedOn w:val="a3"/>
    <w:uiPriority w:val="99"/>
    <w:qFormat/>
    <w:rsid w:val="00720505"/>
    <w:rPr>
      <w:rFonts w:cs="Times New Roman"/>
    </w:rPr>
  </w:style>
  <w:style w:type="character" w:customStyle="1" w:styleId="ft12184">
    <w:name w:val="ft12184"/>
    <w:basedOn w:val="a3"/>
    <w:uiPriority w:val="99"/>
    <w:qFormat/>
    <w:rsid w:val="00720505"/>
    <w:rPr>
      <w:rFonts w:cs="Times New Roman"/>
    </w:rPr>
  </w:style>
  <w:style w:type="character" w:customStyle="1" w:styleId="ft12250">
    <w:name w:val="ft12250"/>
    <w:basedOn w:val="a3"/>
    <w:uiPriority w:val="99"/>
    <w:qFormat/>
    <w:rsid w:val="00720505"/>
    <w:rPr>
      <w:rFonts w:cs="Times New Roman"/>
    </w:rPr>
  </w:style>
  <w:style w:type="character" w:customStyle="1" w:styleId="ft12278">
    <w:name w:val="ft12278"/>
    <w:basedOn w:val="a3"/>
    <w:uiPriority w:val="99"/>
    <w:qFormat/>
    <w:rsid w:val="00720505"/>
    <w:rPr>
      <w:rFonts w:cs="Times New Roman"/>
    </w:rPr>
  </w:style>
  <w:style w:type="character" w:customStyle="1" w:styleId="ft12329">
    <w:name w:val="ft12329"/>
    <w:basedOn w:val="a3"/>
    <w:uiPriority w:val="99"/>
    <w:qFormat/>
    <w:rsid w:val="00720505"/>
    <w:rPr>
      <w:rFonts w:cs="Times New Roman"/>
    </w:rPr>
  </w:style>
  <w:style w:type="character" w:customStyle="1" w:styleId="ft12373">
    <w:name w:val="ft12373"/>
    <w:basedOn w:val="a3"/>
    <w:uiPriority w:val="99"/>
    <w:qFormat/>
    <w:rsid w:val="00720505"/>
    <w:rPr>
      <w:rFonts w:cs="Times New Roman"/>
    </w:rPr>
  </w:style>
  <w:style w:type="character" w:customStyle="1" w:styleId="ft12374">
    <w:name w:val="ft12374"/>
    <w:basedOn w:val="a3"/>
    <w:uiPriority w:val="99"/>
    <w:qFormat/>
    <w:rsid w:val="00720505"/>
    <w:rPr>
      <w:rFonts w:cs="Times New Roman"/>
    </w:rPr>
  </w:style>
  <w:style w:type="character" w:customStyle="1" w:styleId="ft12429">
    <w:name w:val="ft12429"/>
    <w:basedOn w:val="a3"/>
    <w:uiPriority w:val="99"/>
    <w:qFormat/>
    <w:rsid w:val="00720505"/>
    <w:rPr>
      <w:rFonts w:cs="Times New Roman"/>
    </w:rPr>
  </w:style>
  <w:style w:type="character" w:customStyle="1" w:styleId="ft12471">
    <w:name w:val="ft12471"/>
    <w:basedOn w:val="a3"/>
    <w:uiPriority w:val="99"/>
    <w:qFormat/>
    <w:rsid w:val="00720505"/>
    <w:rPr>
      <w:rFonts w:cs="Times New Roman"/>
    </w:rPr>
  </w:style>
  <w:style w:type="character" w:customStyle="1" w:styleId="ft12500">
    <w:name w:val="ft12500"/>
    <w:basedOn w:val="a3"/>
    <w:uiPriority w:val="99"/>
    <w:qFormat/>
    <w:rsid w:val="00720505"/>
    <w:rPr>
      <w:rFonts w:cs="Times New Roman"/>
    </w:rPr>
  </w:style>
  <w:style w:type="character" w:customStyle="1" w:styleId="ft12501">
    <w:name w:val="ft12501"/>
    <w:basedOn w:val="a3"/>
    <w:uiPriority w:val="99"/>
    <w:qFormat/>
    <w:rsid w:val="00720505"/>
    <w:rPr>
      <w:rFonts w:cs="Times New Roman"/>
    </w:rPr>
  </w:style>
  <w:style w:type="character" w:customStyle="1" w:styleId="ft12561">
    <w:name w:val="ft12561"/>
    <w:basedOn w:val="a3"/>
    <w:uiPriority w:val="99"/>
    <w:qFormat/>
    <w:rsid w:val="00720505"/>
    <w:rPr>
      <w:rFonts w:cs="Times New Roman"/>
    </w:rPr>
  </w:style>
  <w:style w:type="character" w:customStyle="1" w:styleId="ft12562">
    <w:name w:val="ft12562"/>
    <w:basedOn w:val="a3"/>
    <w:uiPriority w:val="99"/>
    <w:qFormat/>
    <w:rsid w:val="00720505"/>
    <w:rPr>
      <w:rFonts w:cs="Times New Roman"/>
    </w:rPr>
  </w:style>
  <w:style w:type="character" w:customStyle="1" w:styleId="ft12589">
    <w:name w:val="ft12589"/>
    <w:basedOn w:val="a3"/>
    <w:uiPriority w:val="99"/>
    <w:qFormat/>
    <w:rsid w:val="00720505"/>
    <w:rPr>
      <w:rFonts w:cs="Times New Roman"/>
    </w:rPr>
  </w:style>
  <w:style w:type="character" w:customStyle="1" w:styleId="ft12609">
    <w:name w:val="ft12609"/>
    <w:basedOn w:val="a3"/>
    <w:uiPriority w:val="99"/>
    <w:qFormat/>
    <w:rsid w:val="00720505"/>
    <w:rPr>
      <w:rFonts w:cs="Times New Roman"/>
    </w:rPr>
  </w:style>
  <w:style w:type="character" w:customStyle="1" w:styleId="ft12670">
    <w:name w:val="ft12670"/>
    <w:basedOn w:val="a3"/>
    <w:uiPriority w:val="99"/>
    <w:qFormat/>
    <w:rsid w:val="00720505"/>
    <w:rPr>
      <w:rFonts w:cs="Times New Roman"/>
    </w:rPr>
  </w:style>
  <w:style w:type="character" w:customStyle="1" w:styleId="ft12676">
    <w:name w:val="ft12676"/>
    <w:basedOn w:val="a3"/>
    <w:uiPriority w:val="99"/>
    <w:qFormat/>
    <w:rsid w:val="00720505"/>
    <w:rPr>
      <w:rFonts w:cs="Times New Roman"/>
    </w:rPr>
  </w:style>
  <w:style w:type="character" w:customStyle="1" w:styleId="ft12686">
    <w:name w:val="ft12686"/>
    <w:basedOn w:val="a3"/>
    <w:uiPriority w:val="99"/>
    <w:qFormat/>
    <w:rsid w:val="00720505"/>
    <w:rPr>
      <w:rFonts w:cs="Times New Roman"/>
    </w:rPr>
  </w:style>
  <w:style w:type="character" w:customStyle="1" w:styleId="ft12696">
    <w:name w:val="ft12696"/>
    <w:basedOn w:val="a3"/>
    <w:uiPriority w:val="99"/>
    <w:qFormat/>
    <w:rsid w:val="00720505"/>
    <w:rPr>
      <w:rFonts w:cs="Times New Roman"/>
    </w:rPr>
  </w:style>
  <w:style w:type="character" w:customStyle="1" w:styleId="ft12701">
    <w:name w:val="ft12701"/>
    <w:basedOn w:val="a3"/>
    <w:uiPriority w:val="99"/>
    <w:qFormat/>
    <w:rsid w:val="00720505"/>
    <w:rPr>
      <w:rFonts w:cs="Times New Roman"/>
    </w:rPr>
  </w:style>
  <w:style w:type="character" w:customStyle="1" w:styleId="ft12708">
    <w:name w:val="ft12708"/>
    <w:basedOn w:val="a3"/>
    <w:uiPriority w:val="99"/>
    <w:qFormat/>
    <w:rsid w:val="00720505"/>
    <w:rPr>
      <w:rFonts w:cs="Times New Roman"/>
    </w:rPr>
  </w:style>
  <w:style w:type="character" w:customStyle="1" w:styleId="ft12715">
    <w:name w:val="ft12715"/>
    <w:basedOn w:val="a3"/>
    <w:uiPriority w:val="99"/>
    <w:qFormat/>
    <w:rsid w:val="00720505"/>
    <w:rPr>
      <w:rFonts w:cs="Times New Roman"/>
    </w:rPr>
  </w:style>
  <w:style w:type="character" w:customStyle="1" w:styleId="ft12722">
    <w:name w:val="ft12722"/>
    <w:basedOn w:val="a3"/>
    <w:uiPriority w:val="99"/>
    <w:qFormat/>
    <w:rsid w:val="00720505"/>
    <w:rPr>
      <w:rFonts w:cs="Times New Roman"/>
    </w:rPr>
  </w:style>
  <w:style w:type="character" w:customStyle="1" w:styleId="ft12787">
    <w:name w:val="ft12787"/>
    <w:basedOn w:val="a3"/>
    <w:uiPriority w:val="99"/>
    <w:qFormat/>
    <w:rsid w:val="00720505"/>
    <w:rPr>
      <w:rFonts w:cs="Times New Roman"/>
    </w:rPr>
  </w:style>
  <w:style w:type="character" w:customStyle="1" w:styleId="ft12790">
    <w:name w:val="ft12790"/>
    <w:basedOn w:val="a3"/>
    <w:uiPriority w:val="99"/>
    <w:qFormat/>
    <w:rsid w:val="00720505"/>
    <w:rPr>
      <w:rFonts w:cs="Times New Roman"/>
    </w:rPr>
  </w:style>
  <w:style w:type="character" w:customStyle="1" w:styleId="ft12850">
    <w:name w:val="ft12850"/>
    <w:basedOn w:val="a3"/>
    <w:uiPriority w:val="99"/>
    <w:qFormat/>
    <w:rsid w:val="00720505"/>
    <w:rPr>
      <w:rFonts w:cs="Times New Roman"/>
    </w:rPr>
  </w:style>
  <w:style w:type="character" w:customStyle="1" w:styleId="ft12896">
    <w:name w:val="ft12896"/>
    <w:basedOn w:val="a3"/>
    <w:uiPriority w:val="99"/>
    <w:qFormat/>
    <w:rsid w:val="00720505"/>
    <w:rPr>
      <w:rFonts w:cs="Times New Roman"/>
    </w:rPr>
  </w:style>
  <w:style w:type="character" w:customStyle="1" w:styleId="ft12942">
    <w:name w:val="ft12942"/>
    <w:basedOn w:val="a3"/>
    <w:uiPriority w:val="99"/>
    <w:qFormat/>
    <w:rsid w:val="00720505"/>
    <w:rPr>
      <w:rFonts w:cs="Times New Roman"/>
    </w:rPr>
  </w:style>
  <w:style w:type="character" w:customStyle="1" w:styleId="ft12991">
    <w:name w:val="ft12991"/>
    <w:basedOn w:val="a3"/>
    <w:uiPriority w:val="99"/>
    <w:qFormat/>
    <w:rsid w:val="00720505"/>
    <w:rPr>
      <w:rFonts w:cs="Times New Roman"/>
    </w:rPr>
  </w:style>
  <w:style w:type="character" w:customStyle="1" w:styleId="ft13046">
    <w:name w:val="ft13046"/>
    <w:basedOn w:val="a3"/>
    <w:uiPriority w:val="99"/>
    <w:qFormat/>
    <w:rsid w:val="00720505"/>
    <w:rPr>
      <w:rFonts w:cs="Times New Roman"/>
    </w:rPr>
  </w:style>
  <w:style w:type="character" w:customStyle="1" w:styleId="ft13079">
    <w:name w:val="ft13079"/>
    <w:basedOn w:val="a3"/>
    <w:uiPriority w:val="99"/>
    <w:qFormat/>
    <w:rsid w:val="00720505"/>
    <w:rPr>
      <w:rFonts w:cs="Times New Roman"/>
    </w:rPr>
  </w:style>
  <w:style w:type="character" w:customStyle="1" w:styleId="ft13129">
    <w:name w:val="ft13129"/>
    <w:basedOn w:val="a3"/>
    <w:uiPriority w:val="99"/>
    <w:qFormat/>
    <w:rsid w:val="00720505"/>
    <w:rPr>
      <w:rFonts w:cs="Times New Roman"/>
    </w:rPr>
  </w:style>
  <w:style w:type="character" w:customStyle="1" w:styleId="ft13186">
    <w:name w:val="ft13186"/>
    <w:basedOn w:val="a3"/>
    <w:uiPriority w:val="99"/>
    <w:qFormat/>
    <w:rsid w:val="00720505"/>
    <w:rPr>
      <w:rFonts w:cs="Times New Roman"/>
    </w:rPr>
  </w:style>
  <w:style w:type="character" w:customStyle="1" w:styleId="ft13226">
    <w:name w:val="ft13226"/>
    <w:basedOn w:val="a3"/>
    <w:uiPriority w:val="99"/>
    <w:qFormat/>
    <w:rsid w:val="00720505"/>
    <w:rPr>
      <w:rFonts w:cs="Times New Roman"/>
    </w:rPr>
  </w:style>
  <w:style w:type="character" w:customStyle="1" w:styleId="ft13271">
    <w:name w:val="ft13271"/>
    <w:basedOn w:val="a3"/>
    <w:uiPriority w:val="99"/>
    <w:qFormat/>
    <w:rsid w:val="00720505"/>
    <w:rPr>
      <w:rFonts w:cs="Times New Roman"/>
    </w:rPr>
  </w:style>
  <w:style w:type="character" w:customStyle="1" w:styleId="ft13309">
    <w:name w:val="ft13309"/>
    <w:basedOn w:val="a3"/>
    <w:uiPriority w:val="99"/>
    <w:qFormat/>
    <w:rsid w:val="00720505"/>
    <w:rPr>
      <w:rFonts w:cs="Times New Roman"/>
    </w:rPr>
  </w:style>
  <w:style w:type="character" w:customStyle="1" w:styleId="ft13366">
    <w:name w:val="ft13366"/>
    <w:basedOn w:val="a3"/>
    <w:uiPriority w:val="99"/>
    <w:qFormat/>
    <w:rsid w:val="00720505"/>
    <w:rPr>
      <w:rFonts w:cs="Times New Roman"/>
    </w:rPr>
  </w:style>
  <w:style w:type="character" w:customStyle="1" w:styleId="ft13418">
    <w:name w:val="ft13418"/>
    <w:basedOn w:val="a3"/>
    <w:uiPriority w:val="99"/>
    <w:qFormat/>
    <w:rsid w:val="00720505"/>
    <w:rPr>
      <w:rFonts w:cs="Times New Roman"/>
    </w:rPr>
  </w:style>
  <w:style w:type="character" w:customStyle="1" w:styleId="ft13441">
    <w:name w:val="ft13441"/>
    <w:basedOn w:val="a3"/>
    <w:uiPriority w:val="99"/>
    <w:qFormat/>
    <w:rsid w:val="00720505"/>
    <w:rPr>
      <w:rFonts w:cs="Times New Roman"/>
    </w:rPr>
  </w:style>
  <w:style w:type="character" w:customStyle="1" w:styleId="ft13487">
    <w:name w:val="ft13487"/>
    <w:basedOn w:val="a3"/>
    <w:uiPriority w:val="99"/>
    <w:qFormat/>
    <w:rsid w:val="00720505"/>
    <w:rPr>
      <w:rFonts w:cs="Times New Roman"/>
    </w:rPr>
  </w:style>
  <w:style w:type="character" w:customStyle="1" w:styleId="ft13488">
    <w:name w:val="ft13488"/>
    <w:basedOn w:val="a3"/>
    <w:uiPriority w:val="99"/>
    <w:qFormat/>
    <w:rsid w:val="00720505"/>
    <w:rPr>
      <w:rFonts w:cs="Times New Roman"/>
    </w:rPr>
  </w:style>
  <w:style w:type="character" w:customStyle="1" w:styleId="ft13494">
    <w:name w:val="ft13494"/>
    <w:basedOn w:val="a3"/>
    <w:uiPriority w:val="99"/>
    <w:qFormat/>
    <w:rsid w:val="00720505"/>
    <w:rPr>
      <w:rFonts w:cs="Times New Roman"/>
    </w:rPr>
  </w:style>
  <w:style w:type="character" w:customStyle="1" w:styleId="ft13500">
    <w:name w:val="ft13500"/>
    <w:basedOn w:val="a3"/>
    <w:uiPriority w:val="99"/>
    <w:qFormat/>
    <w:rsid w:val="00720505"/>
    <w:rPr>
      <w:rFonts w:cs="Times New Roman"/>
    </w:rPr>
  </w:style>
  <w:style w:type="character" w:customStyle="1" w:styleId="ft13505">
    <w:name w:val="ft13505"/>
    <w:basedOn w:val="a3"/>
    <w:uiPriority w:val="99"/>
    <w:qFormat/>
    <w:rsid w:val="00720505"/>
    <w:rPr>
      <w:rFonts w:cs="Times New Roman"/>
    </w:rPr>
  </w:style>
  <w:style w:type="character" w:customStyle="1" w:styleId="ft13518">
    <w:name w:val="ft13518"/>
    <w:basedOn w:val="a3"/>
    <w:uiPriority w:val="99"/>
    <w:qFormat/>
    <w:rsid w:val="00720505"/>
    <w:rPr>
      <w:rFonts w:cs="Times New Roman"/>
    </w:rPr>
  </w:style>
  <w:style w:type="character" w:customStyle="1" w:styleId="ft13525">
    <w:name w:val="ft13525"/>
    <w:basedOn w:val="a3"/>
    <w:uiPriority w:val="99"/>
    <w:qFormat/>
    <w:rsid w:val="00720505"/>
    <w:rPr>
      <w:rFonts w:cs="Times New Roman"/>
    </w:rPr>
  </w:style>
  <w:style w:type="character" w:customStyle="1" w:styleId="ft13537">
    <w:name w:val="ft13537"/>
    <w:basedOn w:val="a3"/>
    <w:uiPriority w:val="99"/>
    <w:qFormat/>
    <w:rsid w:val="00720505"/>
    <w:rPr>
      <w:rFonts w:cs="Times New Roman"/>
    </w:rPr>
  </w:style>
  <w:style w:type="character" w:customStyle="1" w:styleId="ft13542">
    <w:name w:val="ft13542"/>
    <w:basedOn w:val="a3"/>
    <w:uiPriority w:val="99"/>
    <w:qFormat/>
    <w:rsid w:val="00720505"/>
    <w:rPr>
      <w:rFonts w:cs="Times New Roman"/>
    </w:rPr>
  </w:style>
  <w:style w:type="character" w:customStyle="1" w:styleId="ft13555">
    <w:name w:val="ft13555"/>
    <w:basedOn w:val="a3"/>
    <w:uiPriority w:val="99"/>
    <w:qFormat/>
    <w:rsid w:val="00720505"/>
    <w:rPr>
      <w:rFonts w:cs="Times New Roman"/>
    </w:rPr>
  </w:style>
  <w:style w:type="character" w:customStyle="1" w:styleId="ft13563">
    <w:name w:val="ft13563"/>
    <w:basedOn w:val="a3"/>
    <w:uiPriority w:val="99"/>
    <w:qFormat/>
    <w:rsid w:val="00720505"/>
    <w:rPr>
      <w:rFonts w:cs="Times New Roman"/>
    </w:rPr>
  </w:style>
  <w:style w:type="character" w:customStyle="1" w:styleId="ft13566">
    <w:name w:val="ft13566"/>
    <w:basedOn w:val="a3"/>
    <w:uiPriority w:val="99"/>
    <w:qFormat/>
    <w:rsid w:val="00720505"/>
    <w:rPr>
      <w:rFonts w:cs="Times New Roman"/>
    </w:rPr>
  </w:style>
  <w:style w:type="character" w:customStyle="1" w:styleId="ft13578">
    <w:name w:val="ft13578"/>
    <w:basedOn w:val="a3"/>
    <w:uiPriority w:val="99"/>
    <w:qFormat/>
    <w:rsid w:val="00720505"/>
    <w:rPr>
      <w:rFonts w:cs="Times New Roman"/>
    </w:rPr>
  </w:style>
  <w:style w:type="character" w:customStyle="1" w:styleId="ft13580">
    <w:name w:val="ft13580"/>
    <w:basedOn w:val="a3"/>
    <w:uiPriority w:val="99"/>
    <w:qFormat/>
    <w:rsid w:val="00720505"/>
    <w:rPr>
      <w:rFonts w:cs="Times New Roman"/>
    </w:rPr>
  </w:style>
  <w:style w:type="character" w:customStyle="1" w:styleId="ft13588">
    <w:name w:val="ft13588"/>
    <w:basedOn w:val="a3"/>
    <w:uiPriority w:val="99"/>
    <w:qFormat/>
    <w:rsid w:val="00720505"/>
    <w:rPr>
      <w:rFonts w:cs="Times New Roman"/>
    </w:rPr>
  </w:style>
  <w:style w:type="character" w:customStyle="1" w:styleId="ft13644">
    <w:name w:val="ft13644"/>
    <w:basedOn w:val="a3"/>
    <w:uiPriority w:val="99"/>
    <w:qFormat/>
    <w:rsid w:val="00720505"/>
    <w:rPr>
      <w:rFonts w:cs="Times New Roman"/>
    </w:rPr>
  </w:style>
  <w:style w:type="character" w:customStyle="1" w:styleId="ft13668">
    <w:name w:val="ft13668"/>
    <w:basedOn w:val="a3"/>
    <w:uiPriority w:val="99"/>
    <w:qFormat/>
    <w:rsid w:val="00720505"/>
    <w:rPr>
      <w:rFonts w:cs="Times New Roman"/>
    </w:rPr>
  </w:style>
  <w:style w:type="character" w:customStyle="1" w:styleId="ft13712">
    <w:name w:val="ft13712"/>
    <w:basedOn w:val="a3"/>
    <w:uiPriority w:val="99"/>
    <w:qFormat/>
    <w:rsid w:val="00720505"/>
    <w:rPr>
      <w:rFonts w:cs="Times New Roman"/>
    </w:rPr>
  </w:style>
  <w:style w:type="character" w:customStyle="1" w:styleId="ft13768">
    <w:name w:val="ft13768"/>
    <w:basedOn w:val="a3"/>
    <w:uiPriority w:val="99"/>
    <w:qFormat/>
    <w:rsid w:val="00720505"/>
    <w:rPr>
      <w:rFonts w:cs="Times New Roman"/>
    </w:rPr>
  </w:style>
  <w:style w:type="character" w:customStyle="1" w:styleId="ft13810">
    <w:name w:val="ft13810"/>
    <w:basedOn w:val="a3"/>
    <w:uiPriority w:val="99"/>
    <w:qFormat/>
    <w:rsid w:val="00720505"/>
    <w:rPr>
      <w:rFonts w:cs="Times New Roman"/>
    </w:rPr>
  </w:style>
  <w:style w:type="character" w:customStyle="1" w:styleId="ft13834">
    <w:name w:val="ft13834"/>
    <w:basedOn w:val="a3"/>
    <w:uiPriority w:val="99"/>
    <w:qFormat/>
    <w:rsid w:val="00720505"/>
    <w:rPr>
      <w:rFonts w:cs="Times New Roman"/>
    </w:rPr>
  </w:style>
  <w:style w:type="character" w:customStyle="1" w:styleId="ft13885">
    <w:name w:val="ft13885"/>
    <w:basedOn w:val="a3"/>
    <w:uiPriority w:val="99"/>
    <w:qFormat/>
    <w:rsid w:val="00720505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720505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720505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720505"/>
    <w:rPr>
      <w:rFonts w:cs="Times New Roman"/>
    </w:rPr>
  </w:style>
  <w:style w:type="character" w:customStyle="1" w:styleId="FontStyle41">
    <w:name w:val="Font Style41"/>
    <w:uiPriority w:val="99"/>
    <w:qFormat/>
    <w:rsid w:val="00720505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720505"/>
  </w:style>
  <w:style w:type="character" w:customStyle="1" w:styleId="Heading2Char1">
    <w:name w:val="Heading 2 Char1"/>
    <w:uiPriority w:val="99"/>
    <w:locked/>
    <w:rsid w:val="00720505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720505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720505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720505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720505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720505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720505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720505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720505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720505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720505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720505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7205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720505"/>
  </w:style>
  <w:style w:type="paragraph" w:customStyle="1" w:styleId="justify2">
    <w:name w:val="justify2"/>
    <w:basedOn w:val="a2"/>
    <w:uiPriority w:val="99"/>
    <w:qFormat/>
    <w:rsid w:val="00720505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720505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720505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720505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720505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720505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720505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720505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720505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720505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720505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720505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720505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720505"/>
    <w:rPr>
      <w:color w:val="4682B4"/>
    </w:rPr>
  </w:style>
  <w:style w:type="character" w:customStyle="1" w:styleId="b1">
    <w:name w:val="b1"/>
    <w:uiPriority w:val="99"/>
    <w:qFormat/>
    <w:rsid w:val="00720505"/>
    <w:rPr>
      <w:b/>
    </w:rPr>
  </w:style>
  <w:style w:type="character" w:customStyle="1" w:styleId="FontStyle201">
    <w:name w:val="Font Style201"/>
    <w:uiPriority w:val="99"/>
    <w:qFormat/>
    <w:rsid w:val="00720505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720505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720505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720505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720505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720505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720505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720505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720505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720505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720505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720505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72050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72050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720505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720505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720505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720505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720505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720505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720505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720505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720505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720505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720505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720505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720505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720505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720505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720505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720505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720505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720505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720505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720505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720505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720505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720505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720505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720505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720505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720505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720505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720505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720505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720505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720505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720505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720505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720505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720505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720505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720505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720505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720505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720505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720505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720505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720505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720505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720505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720505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720505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720505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720505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720505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72050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720505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720505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7205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720505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720505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720505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720505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720505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720505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720505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720505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720505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720505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720505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720505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720505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720505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720505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720505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720505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720505"/>
    <w:rPr>
      <w:b/>
      <w:sz w:val="28"/>
    </w:rPr>
  </w:style>
  <w:style w:type="character" w:customStyle="1" w:styleId="720">
    <w:name w:val="Знак Знак72"/>
    <w:uiPriority w:val="99"/>
    <w:qFormat/>
    <w:rsid w:val="00720505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720505"/>
  </w:style>
  <w:style w:type="character" w:customStyle="1" w:styleId="Garamond">
    <w:name w:val="Основной текст + Garamond"/>
    <w:uiPriority w:val="99"/>
    <w:qFormat/>
    <w:rsid w:val="00720505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720505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720505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720505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720505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720505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720505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720505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720505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720505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720505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720505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720505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720505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720505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720505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720505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720505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720505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720505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720505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720505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720505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720505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720505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720505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720505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720505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720505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720505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720505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720505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720505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720505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720505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720505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720505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720505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720505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720505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720505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720505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720505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720505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720505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720505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720505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720505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720505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720505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72050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720505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720505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720505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720505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720505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720505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720505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720505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720505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720505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720505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720505"/>
    <w:rPr>
      <w:lang w:val="en-US"/>
    </w:rPr>
  </w:style>
  <w:style w:type="paragraph" w:customStyle="1" w:styleId="94">
    <w:name w:val="Без интервала9"/>
    <w:link w:val="affffff1"/>
    <w:uiPriority w:val="99"/>
    <w:rsid w:val="00720505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720505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720505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720505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720505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720505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720505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720505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720505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720505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720505"/>
    <w:rPr>
      <w:sz w:val="24"/>
    </w:rPr>
  </w:style>
  <w:style w:type="character" w:customStyle="1" w:styleId="124">
    <w:name w:val="Знак1 Знак Знак24"/>
    <w:uiPriority w:val="99"/>
    <w:qFormat/>
    <w:locked/>
    <w:rsid w:val="00720505"/>
    <w:rPr>
      <w:sz w:val="24"/>
    </w:rPr>
  </w:style>
  <w:style w:type="character" w:customStyle="1" w:styleId="1230">
    <w:name w:val="Знак1 Знак Знак23"/>
    <w:uiPriority w:val="99"/>
    <w:qFormat/>
    <w:locked/>
    <w:rsid w:val="00720505"/>
    <w:rPr>
      <w:sz w:val="24"/>
    </w:rPr>
  </w:style>
  <w:style w:type="character" w:customStyle="1" w:styleId="216">
    <w:name w:val="Цитата 2 Знак1"/>
    <w:basedOn w:val="a3"/>
    <w:uiPriority w:val="99"/>
    <w:qFormat/>
    <w:rsid w:val="00720505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720505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720505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720505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720505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720505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720505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720505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720505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720505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720505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720505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720505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720505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720505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720505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720505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720505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720505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720505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720505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720505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720505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720505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720505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720505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720505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720505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720505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720505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720505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720505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720505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720505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720505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720505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720505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720505"/>
    <w:rPr>
      <w:rFonts w:cs="Times New Roman"/>
    </w:rPr>
  </w:style>
  <w:style w:type="character" w:customStyle="1" w:styleId="udar">
    <w:name w:val="udar"/>
    <w:basedOn w:val="a3"/>
    <w:uiPriority w:val="99"/>
    <w:qFormat/>
    <w:rsid w:val="00720505"/>
    <w:rPr>
      <w:rFonts w:cs="Times New Roman"/>
    </w:rPr>
  </w:style>
  <w:style w:type="character" w:customStyle="1" w:styleId="FontStyle139">
    <w:name w:val="Font Style139"/>
    <w:uiPriority w:val="99"/>
    <w:qFormat/>
    <w:rsid w:val="00720505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720505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720505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720505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720505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720505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720505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720505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720505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720505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720505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720505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720505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720505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720505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720505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720505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720505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720505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720505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720505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720505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720505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720505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720505"/>
    <w:rPr>
      <w:b/>
      <w:sz w:val="24"/>
    </w:rPr>
  </w:style>
  <w:style w:type="character" w:customStyle="1" w:styleId="8pt">
    <w:name w:val="Основной текст + 8 pt"/>
    <w:uiPriority w:val="99"/>
    <w:qFormat/>
    <w:rsid w:val="00720505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720505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720505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720505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720505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720505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720505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720505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720505"/>
    <w:rPr>
      <w:rFonts w:cs="Times New Roman"/>
    </w:rPr>
  </w:style>
  <w:style w:type="character" w:customStyle="1" w:styleId="FontStyle124">
    <w:name w:val="Font Style124"/>
    <w:uiPriority w:val="99"/>
    <w:qFormat/>
    <w:rsid w:val="00720505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720505"/>
    <w:rPr>
      <w:rFonts w:cs="Times New Roman"/>
    </w:rPr>
  </w:style>
  <w:style w:type="character" w:customStyle="1" w:styleId="msosubtleemphasis0">
    <w:name w:val="msosubtleemphasis"/>
    <w:uiPriority w:val="99"/>
    <w:qFormat/>
    <w:rsid w:val="00720505"/>
    <w:rPr>
      <w:i/>
      <w:color w:val="808080"/>
    </w:rPr>
  </w:style>
  <w:style w:type="character" w:customStyle="1" w:styleId="FontStyle120">
    <w:name w:val="Font Style120"/>
    <w:uiPriority w:val="99"/>
    <w:qFormat/>
    <w:rsid w:val="00720505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720505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720505"/>
    <w:rPr>
      <w:rFonts w:ascii="Tahoma" w:hAnsi="Tahoma"/>
      <w:sz w:val="16"/>
    </w:rPr>
  </w:style>
  <w:style w:type="character" w:customStyle="1" w:styleId="t9">
    <w:name w:val="t9"/>
    <w:uiPriority w:val="99"/>
    <w:qFormat/>
    <w:rsid w:val="00720505"/>
  </w:style>
  <w:style w:type="character" w:customStyle="1" w:styleId="t10">
    <w:name w:val="t10"/>
    <w:uiPriority w:val="99"/>
    <w:qFormat/>
    <w:rsid w:val="00720505"/>
  </w:style>
  <w:style w:type="character" w:customStyle="1" w:styleId="c2">
    <w:name w:val="c2"/>
    <w:uiPriority w:val="99"/>
    <w:qFormat/>
    <w:rsid w:val="00720505"/>
  </w:style>
  <w:style w:type="character" w:customStyle="1" w:styleId="c0">
    <w:name w:val="c0"/>
    <w:uiPriority w:val="99"/>
    <w:qFormat/>
    <w:rsid w:val="00720505"/>
  </w:style>
  <w:style w:type="character" w:customStyle="1" w:styleId="ft776">
    <w:name w:val="ft776"/>
    <w:uiPriority w:val="99"/>
    <w:qFormat/>
    <w:rsid w:val="00720505"/>
  </w:style>
  <w:style w:type="character" w:customStyle="1" w:styleId="highlight">
    <w:name w:val="highlight"/>
    <w:uiPriority w:val="99"/>
    <w:qFormat/>
    <w:rsid w:val="00720505"/>
  </w:style>
  <w:style w:type="character" w:customStyle="1" w:styleId="ft431">
    <w:name w:val="ft431"/>
    <w:uiPriority w:val="99"/>
    <w:qFormat/>
    <w:rsid w:val="00720505"/>
  </w:style>
  <w:style w:type="character" w:customStyle="1" w:styleId="ft793">
    <w:name w:val="ft793"/>
    <w:uiPriority w:val="99"/>
    <w:qFormat/>
    <w:rsid w:val="00720505"/>
  </w:style>
  <w:style w:type="character" w:customStyle="1" w:styleId="ft802">
    <w:name w:val="ft802"/>
    <w:uiPriority w:val="99"/>
    <w:qFormat/>
    <w:rsid w:val="00720505"/>
  </w:style>
  <w:style w:type="character" w:customStyle="1" w:styleId="ft890">
    <w:name w:val="ft890"/>
    <w:uiPriority w:val="99"/>
    <w:qFormat/>
    <w:rsid w:val="00720505"/>
  </w:style>
  <w:style w:type="character" w:customStyle="1" w:styleId="ft904">
    <w:name w:val="ft904"/>
    <w:uiPriority w:val="99"/>
    <w:qFormat/>
    <w:rsid w:val="00720505"/>
  </w:style>
  <w:style w:type="character" w:customStyle="1" w:styleId="ft914">
    <w:name w:val="ft914"/>
    <w:uiPriority w:val="99"/>
    <w:qFormat/>
    <w:rsid w:val="00720505"/>
  </w:style>
  <w:style w:type="character" w:customStyle="1" w:styleId="1fff">
    <w:name w:val="Текст Знак1"/>
    <w:uiPriority w:val="99"/>
    <w:qFormat/>
    <w:locked/>
    <w:rsid w:val="00720505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720505"/>
    <w:rPr>
      <w:rFonts w:cs="Times New Roman"/>
    </w:rPr>
  </w:style>
  <w:style w:type="character" w:customStyle="1" w:styleId="FontStyle214">
    <w:name w:val="Font Style214"/>
    <w:uiPriority w:val="99"/>
    <w:qFormat/>
    <w:rsid w:val="00720505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720505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720505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720505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720505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720505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720505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720505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720505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720505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720505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720505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720505"/>
    <w:rPr>
      <w:rFonts w:cs="Times New Roman"/>
    </w:rPr>
  </w:style>
  <w:style w:type="character" w:customStyle="1" w:styleId="s3">
    <w:name w:val="s3"/>
    <w:uiPriority w:val="99"/>
    <w:qFormat/>
    <w:rsid w:val="00720505"/>
  </w:style>
  <w:style w:type="character" w:customStyle="1" w:styleId="FontStyle46">
    <w:name w:val="Font Style46"/>
    <w:uiPriority w:val="99"/>
    <w:qFormat/>
    <w:rsid w:val="00720505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720505"/>
    <w:rPr>
      <w:rFonts w:cs="Times New Roman"/>
    </w:rPr>
  </w:style>
  <w:style w:type="character" w:customStyle="1" w:styleId="s1">
    <w:name w:val="s1"/>
    <w:uiPriority w:val="99"/>
    <w:qFormat/>
    <w:rsid w:val="00720505"/>
  </w:style>
  <w:style w:type="character" w:customStyle="1" w:styleId="WW8Num8z0">
    <w:name w:val="WW8Num8z0"/>
    <w:uiPriority w:val="99"/>
    <w:qFormat/>
    <w:rsid w:val="00720505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720505"/>
    <w:rPr>
      <w:rFonts w:cs="Times New Roman"/>
    </w:rPr>
  </w:style>
  <w:style w:type="character" w:customStyle="1" w:styleId="searchterm1">
    <w:name w:val="searchterm1"/>
    <w:uiPriority w:val="99"/>
    <w:qFormat/>
    <w:rsid w:val="00720505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720505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720505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720505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720505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720505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720505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720505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720505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720505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720505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720505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720505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720505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720505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720505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720505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720505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720505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720505"/>
  </w:style>
  <w:style w:type="character" w:customStyle="1" w:styleId="WW8Num1z0">
    <w:name w:val="WW8Num1z0"/>
    <w:uiPriority w:val="99"/>
    <w:qFormat/>
    <w:rsid w:val="00720505"/>
  </w:style>
  <w:style w:type="character" w:customStyle="1" w:styleId="WW8Num2z0">
    <w:name w:val="WW8Num2z0"/>
    <w:uiPriority w:val="99"/>
    <w:qFormat/>
    <w:rsid w:val="00720505"/>
  </w:style>
  <w:style w:type="character" w:customStyle="1" w:styleId="WW8Num3z0">
    <w:name w:val="WW8Num3z0"/>
    <w:uiPriority w:val="99"/>
    <w:qFormat/>
    <w:rsid w:val="00720505"/>
  </w:style>
  <w:style w:type="character" w:customStyle="1" w:styleId="WW8Num1z1">
    <w:name w:val="WW8Num1z1"/>
    <w:uiPriority w:val="99"/>
    <w:qFormat/>
    <w:rsid w:val="00720505"/>
  </w:style>
  <w:style w:type="character" w:customStyle="1" w:styleId="WW8Num1z2">
    <w:name w:val="WW8Num1z2"/>
    <w:uiPriority w:val="99"/>
    <w:qFormat/>
    <w:rsid w:val="00720505"/>
  </w:style>
  <w:style w:type="character" w:customStyle="1" w:styleId="WW8Num1z3">
    <w:name w:val="WW8Num1z3"/>
    <w:uiPriority w:val="99"/>
    <w:qFormat/>
    <w:rsid w:val="00720505"/>
  </w:style>
  <w:style w:type="character" w:customStyle="1" w:styleId="WW8Num1z4">
    <w:name w:val="WW8Num1z4"/>
    <w:uiPriority w:val="99"/>
    <w:qFormat/>
    <w:rsid w:val="00720505"/>
  </w:style>
  <w:style w:type="character" w:customStyle="1" w:styleId="WW8Num1z5">
    <w:name w:val="WW8Num1z5"/>
    <w:uiPriority w:val="99"/>
    <w:qFormat/>
    <w:rsid w:val="00720505"/>
  </w:style>
  <w:style w:type="character" w:customStyle="1" w:styleId="WW8Num1z6">
    <w:name w:val="WW8Num1z6"/>
    <w:uiPriority w:val="99"/>
    <w:qFormat/>
    <w:rsid w:val="00720505"/>
  </w:style>
  <w:style w:type="character" w:customStyle="1" w:styleId="WW8Num1z7">
    <w:name w:val="WW8Num1z7"/>
    <w:uiPriority w:val="99"/>
    <w:qFormat/>
    <w:rsid w:val="00720505"/>
  </w:style>
  <w:style w:type="character" w:customStyle="1" w:styleId="WW8Num1z8">
    <w:name w:val="WW8Num1z8"/>
    <w:uiPriority w:val="99"/>
    <w:qFormat/>
    <w:rsid w:val="00720505"/>
  </w:style>
  <w:style w:type="character" w:customStyle="1" w:styleId="1fff5">
    <w:name w:val="Основной шрифт абзаца1"/>
    <w:uiPriority w:val="99"/>
    <w:qFormat/>
    <w:rsid w:val="00720505"/>
  </w:style>
  <w:style w:type="character" w:styleId="afffffff0">
    <w:name w:val="Placeholder Text"/>
    <w:basedOn w:val="a3"/>
    <w:uiPriority w:val="99"/>
    <w:qFormat/>
    <w:rsid w:val="00720505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720505"/>
    <w:rPr>
      <w:vertAlign w:val="superscript"/>
    </w:rPr>
  </w:style>
  <w:style w:type="character" w:customStyle="1" w:styleId="-">
    <w:name w:val="опред-е"/>
    <w:uiPriority w:val="99"/>
    <w:qFormat/>
    <w:rsid w:val="00720505"/>
    <w:rPr>
      <w:b/>
    </w:rPr>
  </w:style>
  <w:style w:type="character" w:customStyle="1" w:styleId="FontStyle436">
    <w:name w:val="Font Style436"/>
    <w:uiPriority w:val="99"/>
    <w:qFormat/>
    <w:rsid w:val="00720505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720505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720505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720505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720505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720505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720505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720505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720505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720505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720505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720505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720505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720505"/>
    <w:rPr>
      <w:sz w:val="24"/>
    </w:rPr>
  </w:style>
  <w:style w:type="character" w:customStyle="1" w:styleId="231">
    <w:name w:val="Знак Знак231"/>
    <w:uiPriority w:val="99"/>
    <w:qFormat/>
    <w:locked/>
    <w:rsid w:val="00720505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720505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720505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720505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720505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720505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720505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720505"/>
  </w:style>
  <w:style w:type="paragraph" w:customStyle="1" w:styleId="48">
    <w:name w:val="Без интервала4"/>
    <w:link w:val="1fff7"/>
    <w:uiPriority w:val="99"/>
    <w:qFormat/>
    <w:rsid w:val="00720505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720505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720505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72050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720505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720505"/>
    <w:rPr>
      <w:rFonts w:cs="Times New Roman"/>
    </w:rPr>
  </w:style>
  <w:style w:type="character" w:customStyle="1" w:styleId="epm">
    <w:name w:val="epm"/>
    <w:uiPriority w:val="99"/>
    <w:qFormat/>
    <w:rsid w:val="00720505"/>
  </w:style>
  <w:style w:type="character" w:customStyle="1" w:styleId="afffffff2">
    <w:name w:val="Стиль Зеленый"/>
    <w:uiPriority w:val="99"/>
    <w:qFormat/>
    <w:rsid w:val="00720505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720505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720505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720505"/>
    <w:rPr>
      <w:rFonts w:cs="Times New Roman"/>
    </w:rPr>
  </w:style>
  <w:style w:type="character" w:customStyle="1" w:styleId="s5">
    <w:name w:val="s5"/>
    <w:basedOn w:val="a3"/>
    <w:uiPriority w:val="99"/>
    <w:qFormat/>
    <w:rsid w:val="00720505"/>
    <w:rPr>
      <w:rFonts w:cs="Times New Roman"/>
    </w:rPr>
  </w:style>
  <w:style w:type="character" w:customStyle="1" w:styleId="sz12">
    <w:name w:val="sz12"/>
    <w:basedOn w:val="a3"/>
    <w:uiPriority w:val="99"/>
    <w:qFormat/>
    <w:rsid w:val="00720505"/>
    <w:rPr>
      <w:rFonts w:cs="Times New Roman"/>
    </w:rPr>
  </w:style>
  <w:style w:type="character" w:customStyle="1" w:styleId="s6">
    <w:name w:val="s6"/>
    <w:basedOn w:val="a3"/>
    <w:uiPriority w:val="99"/>
    <w:qFormat/>
    <w:rsid w:val="00720505"/>
    <w:rPr>
      <w:rFonts w:cs="Times New Roman"/>
    </w:rPr>
  </w:style>
  <w:style w:type="character" w:customStyle="1" w:styleId="FontStyle133">
    <w:name w:val="Font Style133"/>
    <w:uiPriority w:val="99"/>
    <w:qFormat/>
    <w:rsid w:val="00720505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720505"/>
  </w:style>
  <w:style w:type="character" w:customStyle="1" w:styleId="11f1">
    <w:name w:val="Знак1 Знак Знак1"/>
    <w:uiPriority w:val="99"/>
    <w:qFormat/>
    <w:locked/>
    <w:rsid w:val="00720505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720505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720505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720505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720505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720505"/>
    <w:rPr>
      <w:sz w:val="24"/>
    </w:rPr>
  </w:style>
  <w:style w:type="character" w:customStyle="1" w:styleId="511">
    <w:name w:val="Знак Знак51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720505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720505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720505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720505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720505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720505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72050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720505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720505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720505"/>
  </w:style>
  <w:style w:type="character" w:customStyle="1" w:styleId="lbldata1">
    <w:name w:val="lbldata1"/>
    <w:uiPriority w:val="99"/>
    <w:qFormat/>
    <w:rsid w:val="00720505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720505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720505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720505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720505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720505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720505"/>
    <w:rPr>
      <w:rFonts w:cs="Times New Roman"/>
    </w:rPr>
  </w:style>
  <w:style w:type="paragraph" w:customStyle="1" w:styleId="c3">
    <w:name w:val="c3"/>
    <w:basedOn w:val="a2"/>
    <w:uiPriority w:val="99"/>
    <w:qFormat/>
    <w:rsid w:val="00720505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720505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720505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720505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720505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720505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720505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720505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720505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720505"/>
    <w:rPr>
      <w:rFonts w:cs="Times New Roman"/>
    </w:rPr>
  </w:style>
  <w:style w:type="character" w:customStyle="1" w:styleId="afffffff4">
    <w:name w:val="полужирный"/>
    <w:uiPriority w:val="99"/>
    <w:qFormat/>
    <w:rsid w:val="00720505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720505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720505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720505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720505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720505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720505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7205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720505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720505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720505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720505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720505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720505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720505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720505"/>
    <w:rPr>
      <w:sz w:val="16"/>
    </w:rPr>
  </w:style>
  <w:style w:type="character" w:customStyle="1" w:styleId="500">
    <w:name w:val="Знак Знак50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720505"/>
    <w:rPr>
      <w:rFonts w:cs="Times New Roman"/>
    </w:rPr>
  </w:style>
  <w:style w:type="character" w:customStyle="1" w:styleId="520">
    <w:name w:val="Знак Знак52"/>
    <w:uiPriority w:val="99"/>
    <w:qFormat/>
    <w:rsid w:val="00720505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720505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720505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720505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720505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720505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720505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720505"/>
  </w:style>
  <w:style w:type="character" w:customStyle="1" w:styleId="fliesstext">
    <w:name w:val="fliesstext"/>
    <w:uiPriority w:val="99"/>
    <w:qFormat/>
    <w:rsid w:val="00720505"/>
  </w:style>
  <w:style w:type="character" w:customStyle="1" w:styleId="skypec2ctextspan">
    <w:name w:val="skype_c2c_text_span"/>
    <w:uiPriority w:val="99"/>
    <w:qFormat/>
    <w:rsid w:val="00720505"/>
  </w:style>
  <w:style w:type="paragraph" w:customStyle="1" w:styleId="1fffd">
    <w:name w:val="ЗАГОЛОВОК 1"/>
    <w:link w:val="1fffe"/>
    <w:uiPriority w:val="99"/>
    <w:qFormat/>
    <w:rsid w:val="00720505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720505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720505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720505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720505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720505"/>
    <w:rPr>
      <w:sz w:val="24"/>
    </w:rPr>
  </w:style>
  <w:style w:type="character" w:customStyle="1" w:styleId="s15122">
    <w:name w:val="s15122"/>
    <w:basedOn w:val="a3"/>
    <w:uiPriority w:val="99"/>
    <w:qFormat/>
    <w:rsid w:val="00720505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720505"/>
    <w:rPr>
      <w:rFonts w:cs="Times New Roman"/>
    </w:rPr>
  </w:style>
  <w:style w:type="character" w:customStyle="1" w:styleId="CommentTextChar1">
    <w:name w:val="Comment Text Char1"/>
    <w:uiPriority w:val="99"/>
    <w:qFormat/>
    <w:rsid w:val="00720505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720505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720505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720505"/>
    <w:rPr>
      <w:sz w:val="24"/>
    </w:rPr>
  </w:style>
  <w:style w:type="character" w:customStyle="1" w:styleId="1ffff">
    <w:name w:val="Основной текст Знак Знак Знак1"/>
    <w:uiPriority w:val="99"/>
    <w:rsid w:val="00720505"/>
    <w:rPr>
      <w:sz w:val="24"/>
    </w:rPr>
  </w:style>
  <w:style w:type="character" w:customStyle="1" w:styleId="56">
    <w:name w:val="Знак Знак5"/>
    <w:uiPriority w:val="99"/>
    <w:qFormat/>
    <w:locked/>
    <w:rsid w:val="00720505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720505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720505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720505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720505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720505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720505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720505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720505"/>
    <w:rPr>
      <w:color w:val="auto"/>
    </w:rPr>
  </w:style>
  <w:style w:type="paragraph" w:customStyle="1" w:styleId="bodytext2">
    <w:name w:val="bodytext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720505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720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720505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720505"/>
    <w:rPr>
      <w:rFonts w:cs="Times New Roman"/>
    </w:rPr>
  </w:style>
  <w:style w:type="paragraph" w:customStyle="1" w:styleId="text">
    <w:name w:val="tex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720505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720505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720505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720505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720505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720505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720505"/>
    <w:rPr>
      <w:rFonts w:cs="Times New Roman"/>
    </w:rPr>
  </w:style>
  <w:style w:type="paragraph" w:customStyle="1" w:styleId="p">
    <w:name w:val="p"/>
    <w:basedOn w:val="a2"/>
    <w:uiPriority w:val="99"/>
    <w:qFormat/>
    <w:rsid w:val="00720505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720505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720505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720505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720505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720505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720505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720505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720505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720505"/>
    <w:rPr>
      <w:lang w:eastAsia="ru-RU"/>
    </w:rPr>
  </w:style>
  <w:style w:type="character" w:customStyle="1" w:styleId="612">
    <w:name w:val="Знак Знак61"/>
    <w:uiPriority w:val="99"/>
    <w:qFormat/>
    <w:rsid w:val="00720505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720505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720505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720505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720505"/>
    <w:rPr>
      <w:sz w:val="24"/>
    </w:rPr>
  </w:style>
  <w:style w:type="character" w:customStyle="1" w:styleId="BodyTextIndentChar1">
    <w:name w:val="Body Text Indent Char1"/>
    <w:uiPriority w:val="99"/>
    <w:qFormat/>
    <w:rsid w:val="00720505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720505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720505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720505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720505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720505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720505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720505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720505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720505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720505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720505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720505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720505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720505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720505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720505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720505"/>
    <w:rPr>
      <w:i/>
      <w:color w:val="808080"/>
    </w:rPr>
  </w:style>
  <w:style w:type="paragraph" w:customStyle="1" w:styleId="p35">
    <w:name w:val="p35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720505"/>
    <w:rPr>
      <w:rFonts w:cs="Times New Roman"/>
    </w:rPr>
  </w:style>
  <w:style w:type="character" w:customStyle="1" w:styleId="FontStyle820">
    <w:name w:val="Font Style820"/>
    <w:uiPriority w:val="99"/>
    <w:qFormat/>
    <w:rsid w:val="00720505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720505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720505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720505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720505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720505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720505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720505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720505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720505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720505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720505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720505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720505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720505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720505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720505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720505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720505"/>
    <w:rPr>
      <w:rFonts w:cs="Times New Roman"/>
    </w:rPr>
  </w:style>
  <w:style w:type="character" w:customStyle="1" w:styleId="s2">
    <w:name w:val="s2"/>
    <w:basedOn w:val="a3"/>
    <w:uiPriority w:val="99"/>
    <w:qFormat/>
    <w:rsid w:val="00720505"/>
    <w:rPr>
      <w:rFonts w:cs="Times New Roman"/>
    </w:rPr>
  </w:style>
  <w:style w:type="paragraph" w:customStyle="1" w:styleId="p2">
    <w:name w:val="p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720505"/>
    <w:rPr>
      <w:rFonts w:ascii="Wingdings" w:hAnsi="Wingdings"/>
    </w:rPr>
  </w:style>
  <w:style w:type="character" w:customStyle="1" w:styleId="WW8Num4z0">
    <w:name w:val="WW8Num4z0"/>
    <w:uiPriority w:val="99"/>
    <w:qFormat/>
    <w:rsid w:val="00720505"/>
    <w:rPr>
      <w:color w:val="auto"/>
    </w:rPr>
  </w:style>
  <w:style w:type="character" w:customStyle="1" w:styleId="WW8Num5z0">
    <w:name w:val="WW8Num5z0"/>
    <w:uiPriority w:val="99"/>
    <w:qFormat/>
    <w:rsid w:val="00720505"/>
    <w:rPr>
      <w:b/>
      <w:sz w:val="20"/>
    </w:rPr>
  </w:style>
  <w:style w:type="character" w:customStyle="1" w:styleId="WW8Num6z0">
    <w:name w:val="WW8Num6z0"/>
    <w:uiPriority w:val="99"/>
    <w:qFormat/>
    <w:rsid w:val="00720505"/>
    <w:rPr>
      <w:sz w:val="20"/>
    </w:rPr>
  </w:style>
  <w:style w:type="character" w:customStyle="1" w:styleId="WW8Num7z0">
    <w:name w:val="WW8Num7z0"/>
    <w:uiPriority w:val="99"/>
    <w:qFormat/>
    <w:rsid w:val="00720505"/>
    <w:rPr>
      <w:b/>
      <w:sz w:val="20"/>
    </w:rPr>
  </w:style>
  <w:style w:type="character" w:customStyle="1" w:styleId="WW8Num9z0">
    <w:name w:val="WW8Num9z0"/>
    <w:uiPriority w:val="99"/>
    <w:qFormat/>
    <w:rsid w:val="00720505"/>
    <w:rPr>
      <w:sz w:val="20"/>
    </w:rPr>
  </w:style>
  <w:style w:type="character" w:customStyle="1" w:styleId="WW8Num9z1">
    <w:name w:val="WW8Num9z1"/>
    <w:uiPriority w:val="99"/>
    <w:qFormat/>
    <w:rsid w:val="00720505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720505"/>
  </w:style>
  <w:style w:type="character" w:customStyle="1" w:styleId="WW8Num9z3">
    <w:name w:val="WW8Num9z3"/>
    <w:uiPriority w:val="99"/>
    <w:qFormat/>
    <w:rsid w:val="00720505"/>
  </w:style>
  <w:style w:type="character" w:customStyle="1" w:styleId="WW8Num9z4">
    <w:name w:val="WW8Num9z4"/>
    <w:uiPriority w:val="99"/>
    <w:qFormat/>
    <w:rsid w:val="00720505"/>
  </w:style>
  <w:style w:type="character" w:customStyle="1" w:styleId="WW8Num9z5">
    <w:name w:val="WW8Num9z5"/>
    <w:uiPriority w:val="99"/>
    <w:qFormat/>
    <w:rsid w:val="00720505"/>
  </w:style>
  <w:style w:type="character" w:customStyle="1" w:styleId="WW8Num9z6">
    <w:name w:val="WW8Num9z6"/>
    <w:uiPriority w:val="99"/>
    <w:qFormat/>
    <w:rsid w:val="00720505"/>
  </w:style>
  <w:style w:type="character" w:customStyle="1" w:styleId="WW8Num9z7">
    <w:name w:val="WW8Num9z7"/>
    <w:uiPriority w:val="99"/>
    <w:qFormat/>
    <w:rsid w:val="00720505"/>
  </w:style>
  <w:style w:type="character" w:customStyle="1" w:styleId="WW8Num9z8">
    <w:name w:val="WW8Num9z8"/>
    <w:uiPriority w:val="99"/>
    <w:qFormat/>
    <w:rsid w:val="00720505"/>
  </w:style>
  <w:style w:type="character" w:customStyle="1" w:styleId="WW8Num10z0">
    <w:name w:val="WW8Num10z0"/>
    <w:uiPriority w:val="99"/>
    <w:qFormat/>
    <w:rsid w:val="00720505"/>
    <w:rPr>
      <w:sz w:val="20"/>
    </w:rPr>
  </w:style>
  <w:style w:type="character" w:customStyle="1" w:styleId="WW8Num11z0">
    <w:name w:val="WW8Num11z0"/>
    <w:uiPriority w:val="99"/>
    <w:qFormat/>
    <w:rsid w:val="00720505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720505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720505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720505"/>
    <w:rPr>
      <w:sz w:val="20"/>
    </w:rPr>
  </w:style>
  <w:style w:type="character" w:customStyle="1" w:styleId="WW8Num15z0">
    <w:name w:val="WW8Num15z0"/>
    <w:uiPriority w:val="99"/>
    <w:qFormat/>
    <w:rsid w:val="00720505"/>
    <w:rPr>
      <w:sz w:val="20"/>
    </w:rPr>
  </w:style>
  <w:style w:type="character" w:customStyle="1" w:styleId="WW8Num17z0">
    <w:name w:val="WW8Num17z0"/>
    <w:uiPriority w:val="99"/>
    <w:qFormat/>
    <w:rsid w:val="00720505"/>
    <w:rPr>
      <w:rFonts w:ascii="Wingdings" w:hAnsi="Wingdings"/>
    </w:rPr>
  </w:style>
  <w:style w:type="character" w:customStyle="1" w:styleId="WW8Num18z0">
    <w:name w:val="WW8Num18z0"/>
    <w:uiPriority w:val="99"/>
    <w:qFormat/>
    <w:rsid w:val="00720505"/>
  </w:style>
  <w:style w:type="character" w:customStyle="1" w:styleId="WW8Num18z1">
    <w:name w:val="WW8Num18z1"/>
    <w:uiPriority w:val="99"/>
    <w:qFormat/>
    <w:rsid w:val="00720505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720505"/>
  </w:style>
  <w:style w:type="character" w:customStyle="1" w:styleId="WW8Num18z3">
    <w:name w:val="WW8Num18z3"/>
    <w:uiPriority w:val="99"/>
    <w:qFormat/>
    <w:rsid w:val="00720505"/>
  </w:style>
  <w:style w:type="character" w:customStyle="1" w:styleId="WW8Num18z4">
    <w:name w:val="WW8Num18z4"/>
    <w:uiPriority w:val="99"/>
    <w:qFormat/>
    <w:rsid w:val="00720505"/>
  </w:style>
  <w:style w:type="character" w:customStyle="1" w:styleId="WW8Num18z5">
    <w:name w:val="WW8Num18z5"/>
    <w:uiPriority w:val="99"/>
    <w:qFormat/>
    <w:rsid w:val="00720505"/>
  </w:style>
  <w:style w:type="character" w:customStyle="1" w:styleId="WW8Num18z6">
    <w:name w:val="WW8Num18z6"/>
    <w:uiPriority w:val="99"/>
    <w:qFormat/>
    <w:rsid w:val="00720505"/>
  </w:style>
  <w:style w:type="character" w:customStyle="1" w:styleId="WW8Num18z7">
    <w:name w:val="WW8Num18z7"/>
    <w:uiPriority w:val="99"/>
    <w:qFormat/>
    <w:rsid w:val="00720505"/>
  </w:style>
  <w:style w:type="character" w:customStyle="1" w:styleId="WW8Num18z8">
    <w:name w:val="WW8Num18z8"/>
    <w:uiPriority w:val="99"/>
    <w:qFormat/>
    <w:rsid w:val="00720505"/>
  </w:style>
  <w:style w:type="character" w:customStyle="1" w:styleId="WW8Num19z0">
    <w:name w:val="WW8Num19z0"/>
    <w:uiPriority w:val="99"/>
    <w:qFormat/>
    <w:rsid w:val="00720505"/>
  </w:style>
  <w:style w:type="character" w:customStyle="1" w:styleId="WW8Num19z1">
    <w:name w:val="WW8Num19z1"/>
    <w:uiPriority w:val="99"/>
    <w:qFormat/>
    <w:rsid w:val="00720505"/>
  </w:style>
  <w:style w:type="character" w:customStyle="1" w:styleId="WW8Num19z2">
    <w:name w:val="WW8Num19z2"/>
    <w:uiPriority w:val="99"/>
    <w:qFormat/>
    <w:rsid w:val="00720505"/>
  </w:style>
  <w:style w:type="character" w:customStyle="1" w:styleId="WW8Num19z3">
    <w:name w:val="WW8Num19z3"/>
    <w:uiPriority w:val="99"/>
    <w:qFormat/>
    <w:rsid w:val="00720505"/>
  </w:style>
  <w:style w:type="character" w:customStyle="1" w:styleId="WW8Num19z4">
    <w:name w:val="WW8Num19z4"/>
    <w:uiPriority w:val="99"/>
    <w:qFormat/>
    <w:rsid w:val="00720505"/>
  </w:style>
  <w:style w:type="character" w:customStyle="1" w:styleId="WW8Num19z5">
    <w:name w:val="WW8Num19z5"/>
    <w:uiPriority w:val="99"/>
    <w:qFormat/>
    <w:rsid w:val="00720505"/>
  </w:style>
  <w:style w:type="character" w:customStyle="1" w:styleId="WW8Num19z6">
    <w:name w:val="WW8Num19z6"/>
    <w:uiPriority w:val="99"/>
    <w:qFormat/>
    <w:rsid w:val="00720505"/>
  </w:style>
  <w:style w:type="character" w:customStyle="1" w:styleId="WW8Num19z7">
    <w:name w:val="WW8Num19z7"/>
    <w:uiPriority w:val="99"/>
    <w:qFormat/>
    <w:rsid w:val="00720505"/>
  </w:style>
  <w:style w:type="character" w:customStyle="1" w:styleId="WW8Num19z8">
    <w:name w:val="WW8Num19z8"/>
    <w:uiPriority w:val="99"/>
    <w:qFormat/>
    <w:rsid w:val="00720505"/>
  </w:style>
  <w:style w:type="character" w:customStyle="1" w:styleId="WW8Num4z1">
    <w:name w:val="WW8Num4z1"/>
    <w:uiPriority w:val="99"/>
    <w:qFormat/>
    <w:rsid w:val="00720505"/>
  </w:style>
  <w:style w:type="character" w:customStyle="1" w:styleId="WW8Num4z2">
    <w:name w:val="WW8Num4z2"/>
    <w:uiPriority w:val="99"/>
    <w:qFormat/>
    <w:rsid w:val="00720505"/>
  </w:style>
  <w:style w:type="character" w:customStyle="1" w:styleId="WW8Num4z3">
    <w:name w:val="WW8Num4z3"/>
    <w:uiPriority w:val="99"/>
    <w:qFormat/>
    <w:rsid w:val="00720505"/>
  </w:style>
  <w:style w:type="character" w:customStyle="1" w:styleId="WW8Num4z4">
    <w:name w:val="WW8Num4z4"/>
    <w:uiPriority w:val="99"/>
    <w:qFormat/>
    <w:rsid w:val="00720505"/>
  </w:style>
  <w:style w:type="character" w:customStyle="1" w:styleId="WW8Num4z5">
    <w:name w:val="WW8Num4z5"/>
    <w:uiPriority w:val="99"/>
    <w:qFormat/>
    <w:rsid w:val="00720505"/>
  </w:style>
  <w:style w:type="character" w:customStyle="1" w:styleId="WW8Num4z6">
    <w:name w:val="WW8Num4z6"/>
    <w:uiPriority w:val="99"/>
    <w:qFormat/>
    <w:rsid w:val="00720505"/>
  </w:style>
  <w:style w:type="character" w:customStyle="1" w:styleId="WW8Num4z7">
    <w:name w:val="WW8Num4z7"/>
    <w:uiPriority w:val="99"/>
    <w:qFormat/>
    <w:rsid w:val="00720505"/>
  </w:style>
  <w:style w:type="character" w:customStyle="1" w:styleId="WW8Num4z8">
    <w:name w:val="WW8Num4z8"/>
    <w:uiPriority w:val="99"/>
    <w:qFormat/>
    <w:rsid w:val="00720505"/>
  </w:style>
  <w:style w:type="character" w:customStyle="1" w:styleId="WW8Num5z1">
    <w:name w:val="WW8Num5z1"/>
    <w:uiPriority w:val="99"/>
    <w:qFormat/>
    <w:rsid w:val="00720505"/>
  </w:style>
  <w:style w:type="character" w:customStyle="1" w:styleId="WW8Num5z2">
    <w:name w:val="WW8Num5z2"/>
    <w:uiPriority w:val="99"/>
    <w:qFormat/>
    <w:rsid w:val="00720505"/>
  </w:style>
  <w:style w:type="character" w:customStyle="1" w:styleId="WW8Num5z3">
    <w:name w:val="WW8Num5z3"/>
    <w:uiPriority w:val="99"/>
    <w:qFormat/>
    <w:rsid w:val="00720505"/>
  </w:style>
  <w:style w:type="character" w:customStyle="1" w:styleId="WW8Num5z4">
    <w:name w:val="WW8Num5z4"/>
    <w:uiPriority w:val="99"/>
    <w:qFormat/>
    <w:rsid w:val="00720505"/>
  </w:style>
  <w:style w:type="character" w:customStyle="1" w:styleId="WW8Num5z5">
    <w:name w:val="WW8Num5z5"/>
    <w:uiPriority w:val="99"/>
    <w:qFormat/>
    <w:rsid w:val="00720505"/>
  </w:style>
  <w:style w:type="character" w:customStyle="1" w:styleId="WW8Num5z6">
    <w:name w:val="WW8Num5z6"/>
    <w:uiPriority w:val="99"/>
    <w:qFormat/>
    <w:rsid w:val="00720505"/>
  </w:style>
  <w:style w:type="character" w:customStyle="1" w:styleId="WW8Num5z7">
    <w:name w:val="WW8Num5z7"/>
    <w:uiPriority w:val="99"/>
    <w:qFormat/>
    <w:rsid w:val="00720505"/>
  </w:style>
  <w:style w:type="character" w:customStyle="1" w:styleId="WW8Num5z8">
    <w:name w:val="WW8Num5z8"/>
    <w:uiPriority w:val="99"/>
    <w:qFormat/>
    <w:rsid w:val="00720505"/>
  </w:style>
  <w:style w:type="character" w:customStyle="1" w:styleId="WW8Num6z1">
    <w:name w:val="WW8Num6z1"/>
    <w:uiPriority w:val="99"/>
    <w:qFormat/>
    <w:rsid w:val="00720505"/>
  </w:style>
  <w:style w:type="character" w:customStyle="1" w:styleId="WW8Num6z2">
    <w:name w:val="WW8Num6z2"/>
    <w:uiPriority w:val="99"/>
    <w:qFormat/>
    <w:rsid w:val="00720505"/>
  </w:style>
  <w:style w:type="character" w:customStyle="1" w:styleId="WW8Num6z3">
    <w:name w:val="WW8Num6z3"/>
    <w:uiPriority w:val="99"/>
    <w:qFormat/>
    <w:rsid w:val="00720505"/>
  </w:style>
  <w:style w:type="character" w:customStyle="1" w:styleId="WW8Num6z4">
    <w:name w:val="WW8Num6z4"/>
    <w:uiPriority w:val="99"/>
    <w:qFormat/>
    <w:rsid w:val="00720505"/>
  </w:style>
  <w:style w:type="character" w:customStyle="1" w:styleId="WW8Num6z5">
    <w:name w:val="WW8Num6z5"/>
    <w:uiPriority w:val="99"/>
    <w:qFormat/>
    <w:rsid w:val="00720505"/>
  </w:style>
  <w:style w:type="character" w:customStyle="1" w:styleId="WW8Num6z6">
    <w:name w:val="WW8Num6z6"/>
    <w:uiPriority w:val="99"/>
    <w:qFormat/>
    <w:rsid w:val="00720505"/>
  </w:style>
  <w:style w:type="character" w:customStyle="1" w:styleId="WW8Num6z7">
    <w:name w:val="WW8Num6z7"/>
    <w:uiPriority w:val="99"/>
    <w:qFormat/>
    <w:rsid w:val="00720505"/>
  </w:style>
  <w:style w:type="character" w:customStyle="1" w:styleId="WW8Num6z8">
    <w:name w:val="WW8Num6z8"/>
    <w:uiPriority w:val="99"/>
    <w:qFormat/>
    <w:rsid w:val="00720505"/>
  </w:style>
  <w:style w:type="character" w:customStyle="1" w:styleId="WW8Num7z1">
    <w:name w:val="WW8Num7z1"/>
    <w:uiPriority w:val="99"/>
    <w:qFormat/>
    <w:rsid w:val="00720505"/>
  </w:style>
  <w:style w:type="character" w:customStyle="1" w:styleId="WW8Num7z2">
    <w:name w:val="WW8Num7z2"/>
    <w:uiPriority w:val="99"/>
    <w:qFormat/>
    <w:rsid w:val="00720505"/>
  </w:style>
  <w:style w:type="character" w:customStyle="1" w:styleId="WW8Num7z3">
    <w:name w:val="WW8Num7z3"/>
    <w:uiPriority w:val="99"/>
    <w:qFormat/>
    <w:rsid w:val="00720505"/>
  </w:style>
  <w:style w:type="character" w:customStyle="1" w:styleId="WW8Num7z4">
    <w:name w:val="WW8Num7z4"/>
    <w:uiPriority w:val="99"/>
    <w:qFormat/>
    <w:rsid w:val="00720505"/>
  </w:style>
  <w:style w:type="character" w:customStyle="1" w:styleId="WW8Num7z5">
    <w:name w:val="WW8Num7z5"/>
    <w:uiPriority w:val="99"/>
    <w:qFormat/>
    <w:rsid w:val="00720505"/>
  </w:style>
  <w:style w:type="character" w:customStyle="1" w:styleId="WW8Num7z6">
    <w:name w:val="WW8Num7z6"/>
    <w:uiPriority w:val="99"/>
    <w:qFormat/>
    <w:rsid w:val="00720505"/>
  </w:style>
  <w:style w:type="character" w:customStyle="1" w:styleId="WW8Num7z7">
    <w:name w:val="WW8Num7z7"/>
    <w:uiPriority w:val="99"/>
    <w:qFormat/>
    <w:rsid w:val="00720505"/>
  </w:style>
  <w:style w:type="character" w:customStyle="1" w:styleId="WW8Num7z8">
    <w:name w:val="WW8Num7z8"/>
    <w:uiPriority w:val="99"/>
    <w:qFormat/>
    <w:rsid w:val="00720505"/>
  </w:style>
  <w:style w:type="character" w:customStyle="1" w:styleId="WW8Num8z1">
    <w:name w:val="WW8Num8z1"/>
    <w:uiPriority w:val="99"/>
    <w:qFormat/>
    <w:rsid w:val="00720505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720505"/>
  </w:style>
  <w:style w:type="character" w:customStyle="1" w:styleId="WW8Num8z3">
    <w:name w:val="WW8Num8z3"/>
    <w:uiPriority w:val="99"/>
    <w:qFormat/>
    <w:rsid w:val="00720505"/>
  </w:style>
  <w:style w:type="character" w:customStyle="1" w:styleId="WW8Num8z4">
    <w:name w:val="WW8Num8z4"/>
    <w:uiPriority w:val="99"/>
    <w:qFormat/>
    <w:rsid w:val="00720505"/>
  </w:style>
  <w:style w:type="character" w:customStyle="1" w:styleId="WW8Num8z5">
    <w:name w:val="WW8Num8z5"/>
    <w:uiPriority w:val="99"/>
    <w:qFormat/>
    <w:rsid w:val="00720505"/>
  </w:style>
  <w:style w:type="character" w:customStyle="1" w:styleId="WW8Num8z6">
    <w:name w:val="WW8Num8z6"/>
    <w:uiPriority w:val="99"/>
    <w:qFormat/>
    <w:rsid w:val="00720505"/>
  </w:style>
  <w:style w:type="character" w:customStyle="1" w:styleId="WW8Num8z7">
    <w:name w:val="WW8Num8z7"/>
    <w:uiPriority w:val="99"/>
    <w:qFormat/>
    <w:rsid w:val="00720505"/>
  </w:style>
  <w:style w:type="character" w:customStyle="1" w:styleId="WW8Num8z8">
    <w:name w:val="WW8Num8z8"/>
    <w:uiPriority w:val="99"/>
    <w:qFormat/>
    <w:rsid w:val="00720505"/>
  </w:style>
  <w:style w:type="character" w:customStyle="1" w:styleId="WW8Num10z1">
    <w:name w:val="WW8Num10z1"/>
    <w:uiPriority w:val="99"/>
    <w:qFormat/>
    <w:rsid w:val="00720505"/>
  </w:style>
  <w:style w:type="character" w:customStyle="1" w:styleId="WW8Num10z2">
    <w:name w:val="WW8Num10z2"/>
    <w:uiPriority w:val="99"/>
    <w:qFormat/>
    <w:rsid w:val="00720505"/>
  </w:style>
  <w:style w:type="character" w:customStyle="1" w:styleId="WW8Num10z3">
    <w:name w:val="WW8Num10z3"/>
    <w:uiPriority w:val="99"/>
    <w:qFormat/>
    <w:rsid w:val="00720505"/>
  </w:style>
  <w:style w:type="character" w:customStyle="1" w:styleId="WW8Num10z4">
    <w:name w:val="WW8Num10z4"/>
    <w:uiPriority w:val="99"/>
    <w:qFormat/>
    <w:rsid w:val="00720505"/>
  </w:style>
  <w:style w:type="character" w:customStyle="1" w:styleId="WW8Num10z5">
    <w:name w:val="WW8Num10z5"/>
    <w:uiPriority w:val="99"/>
    <w:qFormat/>
    <w:rsid w:val="00720505"/>
  </w:style>
  <w:style w:type="character" w:customStyle="1" w:styleId="WW8Num10z6">
    <w:name w:val="WW8Num10z6"/>
    <w:uiPriority w:val="99"/>
    <w:qFormat/>
    <w:rsid w:val="00720505"/>
  </w:style>
  <w:style w:type="character" w:customStyle="1" w:styleId="WW8Num10z7">
    <w:name w:val="WW8Num10z7"/>
    <w:uiPriority w:val="99"/>
    <w:qFormat/>
    <w:rsid w:val="00720505"/>
  </w:style>
  <w:style w:type="character" w:customStyle="1" w:styleId="WW8Num10z8">
    <w:name w:val="WW8Num10z8"/>
    <w:uiPriority w:val="99"/>
    <w:qFormat/>
    <w:rsid w:val="00720505"/>
  </w:style>
  <w:style w:type="character" w:customStyle="1" w:styleId="WW8Num11z1">
    <w:name w:val="WW8Num11z1"/>
    <w:uiPriority w:val="99"/>
    <w:qFormat/>
    <w:rsid w:val="00720505"/>
    <w:rPr>
      <w:sz w:val="20"/>
    </w:rPr>
  </w:style>
  <w:style w:type="character" w:customStyle="1" w:styleId="WW8Num11z2">
    <w:name w:val="WW8Num11z2"/>
    <w:uiPriority w:val="99"/>
    <w:qFormat/>
    <w:rsid w:val="00720505"/>
  </w:style>
  <w:style w:type="character" w:customStyle="1" w:styleId="WW8Num11z3">
    <w:name w:val="WW8Num11z3"/>
    <w:uiPriority w:val="99"/>
    <w:qFormat/>
    <w:rsid w:val="00720505"/>
  </w:style>
  <w:style w:type="character" w:customStyle="1" w:styleId="WW8Num11z4">
    <w:name w:val="WW8Num11z4"/>
    <w:uiPriority w:val="99"/>
    <w:qFormat/>
    <w:rsid w:val="00720505"/>
  </w:style>
  <w:style w:type="character" w:customStyle="1" w:styleId="WW8Num11z5">
    <w:name w:val="WW8Num11z5"/>
    <w:uiPriority w:val="99"/>
    <w:qFormat/>
    <w:rsid w:val="00720505"/>
  </w:style>
  <w:style w:type="character" w:customStyle="1" w:styleId="WW8Num11z6">
    <w:name w:val="WW8Num11z6"/>
    <w:uiPriority w:val="99"/>
    <w:qFormat/>
    <w:rsid w:val="00720505"/>
  </w:style>
  <w:style w:type="character" w:customStyle="1" w:styleId="WW8Num11z7">
    <w:name w:val="WW8Num11z7"/>
    <w:uiPriority w:val="99"/>
    <w:qFormat/>
    <w:rsid w:val="00720505"/>
  </w:style>
  <w:style w:type="character" w:customStyle="1" w:styleId="WW8Num11z8">
    <w:name w:val="WW8Num11z8"/>
    <w:uiPriority w:val="99"/>
    <w:qFormat/>
    <w:rsid w:val="00720505"/>
  </w:style>
  <w:style w:type="character" w:customStyle="1" w:styleId="WW8Num12z2">
    <w:name w:val="WW8Num12z2"/>
    <w:uiPriority w:val="99"/>
    <w:qFormat/>
    <w:rsid w:val="00720505"/>
    <w:rPr>
      <w:rFonts w:ascii="Wingdings" w:hAnsi="Wingdings"/>
    </w:rPr>
  </w:style>
  <w:style w:type="character" w:customStyle="1" w:styleId="WW8Num12z3">
    <w:name w:val="WW8Num12z3"/>
    <w:uiPriority w:val="99"/>
    <w:qFormat/>
    <w:rsid w:val="00720505"/>
    <w:rPr>
      <w:rFonts w:ascii="Symbol" w:hAnsi="Symbol"/>
    </w:rPr>
  </w:style>
  <w:style w:type="character" w:customStyle="1" w:styleId="WW8Num12z4">
    <w:name w:val="WW8Num12z4"/>
    <w:uiPriority w:val="99"/>
    <w:qFormat/>
    <w:rsid w:val="00720505"/>
    <w:rPr>
      <w:rFonts w:ascii="Courier New" w:hAnsi="Courier New"/>
    </w:rPr>
  </w:style>
  <w:style w:type="character" w:customStyle="1" w:styleId="WW8Num13z1">
    <w:name w:val="WW8Num13z1"/>
    <w:uiPriority w:val="99"/>
    <w:qFormat/>
    <w:rsid w:val="00720505"/>
  </w:style>
  <w:style w:type="character" w:customStyle="1" w:styleId="WW8Num13z2">
    <w:name w:val="WW8Num13z2"/>
    <w:uiPriority w:val="99"/>
    <w:qFormat/>
    <w:rsid w:val="00720505"/>
  </w:style>
  <w:style w:type="character" w:customStyle="1" w:styleId="WW8Num13z3">
    <w:name w:val="WW8Num13z3"/>
    <w:uiPriority w:val="99"/>
    <w:qFormat/>
    <w:rsid w:val="00720505"/>
  </w:style>
  <w:style w:type="character" w:customStyle="1" w:styleId="WW8Num13z4">
    <w:name w:val="WW8Num13z4"/>
    <w:uiPriority w:val="99"/>
    <w:qFormat/>
    <w:rsid w:val="00720505"/>
  </w:style>
  <w:style w:type="character" w:customStyle="1" w:styleId="WW8Num13z5">
    <w:name w:val="WW8Num13z5"/>
    <w:uiPriority w:val="99"/>
    <w:qFormat/>
    <w:rsid w:val="00720505"/>
  </w:style>
  <w:style w:type="character" w:customStyle="1" w:styleId="WW8Num13z6">
    <w:name w:val="WW8Num13z6"/>
    <w:uiPriority w:val="99"/>
    <w:qFormat/>
    <w:rsid w:val="00720505"/>
  </w:style>
  <w:style w:type="character" w:customStyle="1" w:styleId="WW8Num13z7">
    <w:name w:val="WW8Num13z7"/>
    <w:uiPriority w:val="99"/>
    <w:qFormat/>
    <w:rsid w:val="00720505"/>
  </w:style>
  <w:style w:type="character" w:customStyle="1" w:styleId="WW8Num13z8">
    <w:name w:val="WW8Num13z8"/>
    <w:uiPriority w:val="99"/>
    <w:qFormat/>
    <w:rsid w:val="00720505"/>
  </w:style>
  <w:style w:type="character" w:customStyle="1" w:styleId="WW8Num14z1">
    <w:name w:val="WW8Num14z1"/>
    <w:uiPriority w:val="99"/>
    <w:qFormat/>
    <w:rsid w:val="00720505"/>
  </w:style>
  <w:style w:type="character" w:customStyle="1" w:styleId="WW8Num14z2">
    <w:name w:val="WW8Num14z2"/>
    <w:uiPriority w:val="99"/>
    <w:qFormat/>
    <w:rsid w:val="00720505"/>
  </w:style>
  <w:style w:type="character" w:customStyle="1" w:styleId="WW8Num14z3">
    <w:name w:val="WW8Num14z3"/>
    <w:uiPriority w:val="99"/>
    <w:qFormat/>
    <w:rsid w:val="00720505"/>
  </w:style>
  <w:style w:type="character" w:customStyle="1" w:styleId="WW8Num14z4">
    <w:name w:val="WW8Num14z4"/>
    <w:uiPriority w:val="99"/>
    <w:qFormat/>
    <w:rsid w:val="00720505"/>
  </w:style>
  <w:style w:type="character" w:customStyle="1" w:styleId="WW8Num14z5">
    <w:name w:val="WW8Num14z5"/>
    <w:uiPriority w:val="99"/>
    <w:qFormat/>
    <w:rsid w:val="00720505"/>
  </w:style>
  <w:style w:type="character" w:customStyle="1" w:styleId="WW8Num14z6">
    <w:name w:val="WW8Num14z6"/>
    <w:uiPriority w:val="99"/>
    <w:qFormat/>
    <w:rsid w:val="00720505"/>
  </w:style>
  <w:style w:type="character" w:customStyle="1" w:styleId="WW8Num14z7">
    <w:name w:val="WW8Num14z7"/>
    <w:uiPriority w:val="99"/>
    <w:qFormat/>
    <w:rsid w:val="00720505"/>
  </w:style>
  <w:style w:type="character" w:customStyle="1" w:styleId="WW8Num14z8">
    <w:name w:val="WW8Num14z8"/>
    <w:uiPriority w:val="99"/>
    <w:qFormat/>
    <w:rsid w:val="00720505"/>
  </w:style>
  <w:style w:type="character" w:customStyle="1" w:styleId="WW8Num15z1">
    <w:name w:val="WW8Num15z1"/>
    <w:uiPriority w:val="99"/>
    <w:qFormat/>
    <w:rsid w:val="00720505"/>
  </w:style>
  <w:style w:type="character" w:customStyle="1" w:styleId="WW8Num15z2">
    <w:name w:val="WW8Num15z2"/>
    <w:uiPriority w:val="99"/>
    <w:qFormat/>
    <w:rsid w:val="00720505"/>
  </w:style>
  <w:style w:type="character" w:customStyle="1" w:styleId="WW8Num15z3">
    <w:name w:val="WW8Num15z3"/>
    <w:uiPriority w:val="99"/>
    <w:qFormat/>
    <w:rsid w:val="00720505"/>
  </w:style>
  <w:style w:type="character" w:customStyle="1" w:styleId="WW8Num15z4">
    <w:name w:val="WW8Num15z4"/>
    <w:uiPriority w:val="99"/>
    <w:qFormat/>
    <w:rsid w:val="00720505"/>
  </w:style>
  <w:style w:type="character" w:customStyle="1" w:styleId="WW8Num15z5">
    <w:name w:val="WW8Num15z5"/>
    <w:uiPriority w:val="99"/>
    <w:qFormat/>
    <w:rsid w:val="00720505"/>
  </w:style>
  <w:style w:type="character" w:customStyle="1" w:styleId="WW8Num15z6">
    <w:name w:val="WW8Num15z6"/>
    <w:uiPriority w:val="99"/>
    <w:qFormat/>
    <w:rsid w:val="00720505"/>
  </w:style>
  <w:style w:type="character" w:customStyle="1" w:styleId="WW8Num15z7">
    <w:name w:val="WW8Num15z7"/>
    <w:uiPriority w:val="99"/>
    <w:qFormat/>
    <w:rsid w:val="00720505"/>
  </w:style>
  <w:style w:type="character" w:customStyle="1" w:styleId="WW8Num15z8">
    <w:name w:val="WW8Num15z8"/>
    <w:uiPriority w:val="99"/>
    <w:qFormat/>
    <w:rsid w:val="00720505"/>
  </w:style>
  <w:style w:type="character" w:customStyle="1" w:styleId="WW8Num16z1">
    <w:name w:val="WW8Num16z1"/>
    <w:uiPriority w:val="99"/>
    <w:qFormat/>
    <w:rsid w:val="00720505"/>
  </w:style>
  <w:style w:type="character" w:customStyle="1" w:styleId="WW8Num16z2">
    <w:name w:val="WW8Num16z2"/>
    <w:uiPriority w:val="99"/>
    <w:qFormat/>
    <w:rsid w:val="00720505"/>
  </w:style>
  <w:style w:type="character" w:customStyle="1" w:styleId="WW8Num16z3">
    <w:name w:val="WW8Num16z3"/>
    <w:uiPriority w:val="99"/>
    <w:qFormat/>
    <w:rsid w:val="00720505"/>
  </w:style>
  <w:style w:type="character" w:customStyle="1" w:styleId="WW8Num16z4">
    <w:name w:val="WW8Num16z4"/>
    <w:uiPriority w:val="99"/>
    <w:qFormat/>
    <w:rsid w:val="00720505"/>
  </w:style>
  <w:style w:type="character" w:customStyle="1" w:styleId="WW8Num16z5">
    <w:name w:val="WW8Num16z5"/>
    <w:uiPriority w:val="99"/>
    <w:qFormat/>
    <w:rsid w:val="00720505"/>
  </w:style>
  <w:style w:type="character" w:customStyle="1" w:styleId="WW8Num16z6">
    <w:name w:val="WW8Num16z6"/>
    <w:uiPriority w:val="99"/>
    <w:qFormat/>
    <w:rsid w:val="00720505"/>
  </w:style>
  <w:style w:type="character" w:customStyle="1" w:styleId="WW8Num16z7">
    <w:name w:val="WW8Num16z7"/>
    <w:uiPriority w:val="99"/>
    <w:qFormat/>
    <w:rsid w:val="00720505"/>
  </w:style>
  <w:style w:type="character" w:customStyle="1" w:styleId="WW8Num16z8">
    <w:name w:val="WW8Num16z8"/>
    <w:uiPriority w:val="99"/>
    <w:qFormat/>
    <w:rsid w:val="00720505"/>
  </w:style>
  <w:style w:type="character" w:customStyle="1" w:styleId="affffffff1">
    <w:name w:val="Символ нумерации"/>
    <w:uiPriority w:val="99"/>
    <w:qFormat/>
    <w:rsid w:val="00720505"/>
  </w:style>
  <w:style w:type="paragraph" w:customStyle="1" w:styleId="1ffff3">
    <w:name w:val="Название1"/>
    <w:basedOn w:val="a2"/>
    <w:uiPriority w:val="99"/>
    <w:qFormat/>
    <w:rsid w:val="00720505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720505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720505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720505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720505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720505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720505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720505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720505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720505"/>
    <w:rPr>
      <w:sz w:val="24"/>
    </w:rPr>
  </w:style>
  <w:style w:type="character" w:customStyle="1" w:styleId="501">
    <w:name w:val="Знак Знак501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720505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720505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720505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720505"/>
    <w:rPr>
      <w:rFonts w:cs="Times New Roman"/>
    </w:rPr>
  </w:style>
  <w:style w:type="character" w:customStyle="1" w:styleId="Heading12">
    <w:name w:val="Heading 12 Знак Знак"/>
    <w:uiPriority w:val="99"/>
    <w:qFormat/>
    <w:rsid w:val="00720505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72050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720505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720505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720505"/>
    <w:rPr>
      <w:lang w:eastAsia="en-US"/>
    </w:rPr>
  </w:style>
  <w:style w:type="character" w:customStyle="1" w:styleId="225">
    <w:name w:val="Заголовок 2 Знак2"/>
    <w:uiPriority w:val="99"/>
    <w:qFormat/>
    <w:rsid w:val="00720505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720505"/>
    <w:rPr>
      <w:sz w:val="24"/>
    </w:rPr>
  </w:style>
  <w:style w:type="paragraph" w:customStyle="1" w:styleId="paragraf2">
    <w:name w:val="paragraf2"/>
    <w:basedOn w:val="a2"/>
    <w:uiPriority w:val="99"/>
    <w:qFormat/>
    <w:rsid w:val="00720505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720505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720505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720505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720505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720505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720505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720505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720505"/>
    <w:rPr>
      <w:color w:val="auto"/>
    </w:rPr>
  </w:style>
  <w:style w:type="paragraph" w:customStyle="1" w:styleId="affffffff3">
    <w:name w:val="Обычный.Нормальный"/>
    <w:uiPriority w:val="99"/>
    <w:qFormat/>
    <w:rsid w:val="00720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720505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720505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720505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720505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720505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720505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720505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720505"/>
    <w:rPr>
      <w:i/>
    </w:rPr>
  </w:style>
  <w:style w:type="character" w:customStyle="1" w:styleId="font2">
    <w:name w:val="font2"/>
    <w:uiPriority w:val="99"/>
    <w:qFormat/>
    <w:rsid w:val="00720505"/>
  </w:style>
  <w:style w:type="character" w:customStyle="1" w:styleId="keyworddef1">
    <w:name w:val="keyword_def1"/>
    <w:uiPriority w:val="99"/>
    <w:qFormat/>
    <w:rsid w:val="00720505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720505"/>
    <w:rPr>
      <w:b/>
    </w:rPr>
  </w:style>
  <w:style w:type="paragraph" w:customStyle="1" w:styleId="affffffff5">
    <w:name w:val="Текст документа"/>
    <w:basedOn w:val="a2"/>
    <w:uiPriority w:val="99"/>
    <w:qFormat/>
    <w:rsid w:val="00720505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720505"/>
    <w:rPr>
      <w:i/>
    </w:rPr>
  </w:style>
  <w:style w:type="paragraph" w:customStyle="1" w:styleId="Style164">
    <w:name w:val="Style164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720505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720505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720505"/>
    <w:rPr>
      <w:i/>
    </w:rPr>
  </w:style>
  <w:style w:type="paragraph" w:customStyle="1" w:styleId="68">
    <w:name w:val="Обычный (веб)6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720505"/>
  </w:style>
  <w:style w:type="character" w:customStyle="1" w:styleId="pav31">
    <w:name w:val="pav31"/>
    <w:uiPriority w:val="99"/>
    <w:qFormat/>
    <w:rsid w:val="00720505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720505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720505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720505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720505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720505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720505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720505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720505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720505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720505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720505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720505"/>
  </w:style>
  <w:style w:type="character" w:customStyle="1" w:styleId="fontstyle160">
    <w:name w:val="fontstyle16"/>
    <w:uiPriority w:val="99"/>
    <w:qFormat/>
    <w:rsid w:val="00720505"/>
  </w:style>
  <w:style w:type="character" w:customStyle="1" w:styleId="noprint">
    <w:name w:val="noprint"/>
    <w:uiPriority w:val="99"/>
    <w:qFormat/>
    <w:rsid w:val="00720505"/>
  </w:style>
  <w:style w:type="paragraph" w:customStyle="1" w:styleId="center">
    <w:name w:val="cente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720505"/>
  </w:style>
  <w:style w:type="character" w:customStyle="1" w:styleId="Typewriter">
    <w:name w:val="Typewriter"/>
    <w:uiPriority w:val="99"/>
    <w:qFormat/>
    <w:rsid w:val="00720505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720505"/>
  </w:style>
  <w:style w:type="character" w:customStyle="1" w:styleId="texample">
    <w:name w:val="texample"/>
    <w:uiPriority w:val="99"/>
    <w:qFormat/>
    <w:rsid w:val="00720505"/>
  </w:style>
  <w:style w:type="character" w:customStyle="1" w:styleId="sentence">
    <w:name w:val="sentence"/>
    <w:uiPriority w:val="99"/>
    <w:qFormat/>
    <w:rsid w:val="00720505"/>
  </w:style>
  <w:style w:type="character" w:customStyle="1" w:styleId="input">
    <w:name w:val="input"/>
    <w:uiPriority w:val="99"/>
    <w:qFormat/>
    <w:rsid w:val="00720505"/>
  </w:style>
  <w:style w:type="character" w:customStyle="1" w:styleId="xmlemitalic">
    <w:name w:val="xml_em_italic"/>
    <w:uiPriority w:val="99"/>
    <w:qFormat/>
    <w:rsid w:val="00720505"/>
  </w:style>
  <w:style w:type="character" w:customStyle="1" w:styleId="serp-urlitem">
    <w:name w:val="serp-url__item"/>
    <w:uiPriority w:val="99"/>
    <w:qFormat/>
    <w:rsid w:val="00720505"/>
  </w:style>
  <w:style w:type="character" w:customStyle="1" w:styleId="1ffff9">
    <w:name w:val="Гиперссылка1"/>
    <w:uiPriority w:val="99"/>
    <w:qFormat/>
    <w:rsid w:val="00720505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720505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720505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720505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720505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720505"/>
  </w:style>
  <w:style w:type="character" w:customStyle="1" w:styleId="zagl">
    <w:name w:val="zagl"/>
    <w:uiPriority w:val="99"/>
    <w:qFormat/>
    <w:rsid w:val="00720505"/>
  </w:style>
  <w:style w:type="character" w:customStyle="1" w:styleId="FontStyle135">
    <w:name w:val="Font Style135"/>
    <w:uiPriority w:val="99"/>
    <w:qFormat/>
    <w:rsid w:val="00720505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720505"/>
    <w:rPr>
      <w:vanish/>
    </w:rPr>
  </w:style>
  <w:style w:type="character" w:customStyle="1" w:styleId="butback">
    <w:name w:val="butback"/>
    <w:uiPriority w:val="99"/>
    <w:qFormat/>
    <w:rsid w:val="00720505"/>
  </w:style>
  <w:style w:type="character" w:customStyle="1" w:styleId="3f8">
    <w:name w:val="Основной текст Знак Знак3"/>
    <w:uiPriority w:val="99"/>
    <w:locked/>
    <w:rsid w:val="00720505"/>
    <w:rPr>
      <w:sz w:val="24"/>
      <w:lang w:val="ru-RU" w:eastAsia="ru-RU"/>
    </w:rPr>
  </w:style>
  <w:style w:type="character" w:customStyle="1" w:styleId="a30">
    <w:name w:val="a3"/>
    <w:uiPriority w:val="99"/>
    <w:qFormat/>
    <w:rsid w:val="00720505"/>
  </w:style>
  <w:style w:type="character" w:customStyle="1" w:styleId="formula">
    <w:name w:val="formula"/>
    <w:uiPriority w:val="99"/>
    <w:qFormat/>
    <w:rsid w:val="00720505"/>
  </w:style>
  <w:style w:type="character" w:customStyle="1" w:styleId="style170">
    <w:name w:val="style17"/>
    <w:uiPriority w:val="99"/>
    <w:qFormat/>
    <w:rsid w:val="00720505"/>
  </w:style>
  <w:style w:type="character" w:customStyle="1" w:styleId="texhtml">
    <w:name w:val="texhtml"/>
    <w:uiPriority w:val="99"/>
    <w:qFormat/>
    <w:rsid w:val="00720505"/>
  </w:style>
  <w:style w:type="character" w:customStyle="1" w:styleId="style230">
    <w:name w:val="style23"/>
    <w:uiPriority w:val="99"/>
    <w:qFormat/>
    <w:rsid w:val="00720505"/>
  </w:style>
  <w:style w:type="character" w:customStyle="1" w:styleId="BodyTextChar1">
    <w:name w:val="Body Text Char1"/>
    <w:uiPriority w:val="99"/>
    <w:qFormat/>
    <w:locked/>
    <w:rsid w:val="00720505"/>
    <w:rPr>
      <w:sz w:val="24"/>
      <w:lang w:eastAsia="ru-RU"/>
    </w:rPr>
  </w:style>
  <w:style w:type="character" w:customStyle="1" w:styleId="FontStyle29">
    <w:name w:val="Font Style29"/>
    <w:uiPriority w:val="99"/>
    <w:qFormat/>
    <w:rsid w:val="00720505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720505"/>
  </w:style>
  <w:style w:type="character" w:customStyle="1" w:styleId="answer-source">
    <w:name w:val="answer-source"/>
    <w:uiPriority w:val="99"/>
    <w:qFormat/>
    <w:rsid w:val="00720505"/>
  </w:style>
  <w:style w:type="character" w:customStyle="1" w:styleId="reftag">
    <w:name w:val="reftag"/>
    <w:uiPriority w:val="99"/>
    <w:qFormat/>
    <w:rsid w:val="00720505"/>
  </w:style>
  <w:style w:type="character" w:customStyle="1" w:styleId="tgc">
    <w:name w:val="_tgc"/>
    <w:uiPriority w:val="99"/>
    <w:qFormat/>
    <w:rsid w:val="00720505"/>
  </w:style>
  <w:style w:type="paragraph" w:customStyle="1" w:styleId="Style134">
    <w:name w:val="Style134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720505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720505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72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720505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720505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720505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720505"/>
  </w:style>
  <w:style w:type="character" w:customStyle="1" w:styleId="s13">
    <w:name w:val="s13"/>
    <w:uiPriority w:val="99"/>
    <w:qFormat/>
    <w:rsid w:val="00720505"/>
  </w:style>
  <w:style w:type="paragraph" w:customStyle="1" w:styleId="p29">
    <w:name w:val="p29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720505"/>
  </w:style>
  <w:style w:type="character" w:customStyle="1" w:styleId="s15">
    <w:name w:val="s15"/>
    <w:uiPriority w:val="99"/>
    <w:qFormat/>
    <w:rsid w:val="00720505"/>
  </w:style>
  <w:style w:type="paragraph" w:customStyle="1" w:styleId="p33">
    <w:name w:val="p33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720505"/>
  </w:style>
  <w:style w:type="paragraph" w:customStyle="1" w:styleId="p25">
    <w:name w:val="p25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720505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720505"/>
    <w:rPr>
      <w:sz w:val="24"/>
    </w:rPr>
  </w:style>
  <w:style w:type="character" w:customStyle="1" w:styleId="1ffffb">
    <w:name w:val="Красная строка Знак1"/>
    <w:uiPriority w:val="99"/>
    <w:qFormat/>
    <w:rsid w:val="00720505"/>
    <w:rPr>
      <w:sz w:val="24"/>
    </w:rPr>
  </w:style>
  <w:style w:type="character" w:customStyle="1" w:styleId="2610">
    <w:name w:val="Знак Знак261"/>
    <w:uiPriority w:val="99"/>
    <w:qFormat/>
    <w:rsid w:val="00720505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720505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720505"/>
    <w:rPr>
      <w:rFonts w:cs="Times New Roman"/>
    </w:rPr>
  </w:style>
  <w:style w:type="character" w:customStyle="1" w:styleId="2112">
    <w:name w:val="Цитата 2 Знак11"/>
    <w:uiPriority w:val="99"/>
    <w:qFormat/>
    <w:rsid w:val="00720505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720505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720505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720505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720505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720505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720505"/>
    <w:rPr>
      <w:sz w:val="24"/>
    </w:rPr>
  </w:style>
  <w:style w:type="character" w:customStyle="1" w:styleId="613">
    <w:name w:val="Знак6 Знак Знак1"/>
    <w:uiPriority w:val="99"/>
    <w:qFormat/>
    <w:rsid w:val="00720505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720505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720505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720505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720505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720505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720505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720505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720505"/>
    <w:rPr>
      <w:rFonts w:cs="Times New Roman"/>
    </w:rPr>
  </w:style>
  <w:style w:type="paragraph" w:customStyle="1" w:styleId="p21">
    <w:name w:val="p2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720505"/>
    <w:rPr>
      <w:color w:val="2C437A"/>
      <w:u w:val="none"/>
    </w:rPr>
  </w:style>
  <w:style w:type="character" w:customStyle="1" w:styleId="700">
    <w:name w:val="Знак Знак70"/>
    <w:uiPriority w:val="99"/>
    <w:qFormat/>
    <w:rsid w:val="00720505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720505"/>
    <w:rPr>
      <w:b/>
      <w:sz w:val="28"/>
    </w:rPr>
  </w:style>
  <w:style w:type="character" w:customStyle="1" w:styleId="680">
    <w:name w:val="Знак Знак68"/>
    <w:uiPriority w:val="99"/>
    <w:qFormat/>
    <w:rsid w:val="00720505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720505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720505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720505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720505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720505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720505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720505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720505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720505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720505"/>
    <w:rPr>
      <w:shd w:val="clear" w:color="auto" w:fill="FFFFFF"/>
    </w:rPr>
  </w:style>
  <w:style w:type="paragraph" w:customStyle="1" w:styleId="WW-Normal">
    <w:name w:val="WW-Normal"/>
    <w:uiPriority w:val="99"/>
    <w:qFormat/>
    <w:rsid w:val="00720505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720505"/>
    <w:rPr>
      <w:color w:val="000000"/>
      <w:sz w:val="20"/>
    </w:rPr>
  </w:style>
  <w:style w:type="character" w:customStyle="1" w:styleId="A31">
    <w:name w:val="A3"/>
    <w:uiPriority w:val="99"/>
    <w:qFormat/>
    <w:rsid w:val="00720505"/>
    <w:rPr>
      <w:b/>
      <w:color w:val="000000"/>
      <w:sz w:val="30"/>
    </w:rPr>
  </w:style>
  <w:style w:type="character" w:customStyle="1" w:styleId="para6">
    <w:name w:val="para6"/>
    <w:uiPriority w:val="99"/>
    <w:qFormat/>
    <w:rsid w:val="00720505"/>
  </w:style>
  <w:style w:type="character" w:customStyle="1" w:styleId="affffffff9">
    <w:name w:val="Абзац списка Знак"/>
    <w:link w:val="5a"/>
    <w:uiPriority w:val="34"/>
    <w:qFormat/>
    <w:locked/>
    <w:rsid w:val="00720505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720505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720505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720505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720505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720505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720505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720505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720505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720505"/>
    <w:rPr>
      <w:color w:val="808080"/>
    </w:rPr>
  </w:style>
  <w:style w:type="paragraph" w:customStyle="1" w:styleId="small">
    <w:name w:val="small"/>
    <w:basedOn w:val="a2"/>
    <w:uiPriority w:val="99"/>
    <w:qFormat/>
    <w:rsid w:val="00720505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720505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720505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720505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720505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720505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720505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720505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720505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720505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720505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720505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720505"/>
  </w:style>
  <w:style w:type="paragraph" w:customStyle="1" w:styleId="affffffffc">
    <w:name w:val="_Обычный"/>
    <w:basedOn w:val="a2"/>
    <w:uiPriority w:val="99"/>
    <w:qFormat/>
    <w:rsid w:val="00720505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720505"/>
  </w:style>
  <w:style w:type="paragraph" w:customStyle="1" w:styleId="1270">
    <w:name w:val="Стиль по ширине Первая строка:  127 см"/>
    <w:basedOn w:val="a2"/>
    <w:uiPriority w:val="99"/>
    <w:qFormat/>
    <w:rsid w:val="00720505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720505"/>
    <w:rPr>
      <w:rFonts w:cs="Times New Roman"/>
    </w:rPr>
  </w:style>
  <w:style w:type="character" w:customStyle="1" w:styleId="hl">
    <w:name w:val="hl"/>
    <w:uiPriority w:val="99"/>
    <w:qFormat/>
    <w:rsid w:val="00720505"/>
  </w:style>
  <w:style w:type="paragraph" w:customStyle="1" w:styleId="book">
    <w:name w:val="book"/>
    <w:basedOn w:val="a2"/>
    <w:uiPriority w:val="99"/>
    <w:qFormat/>
    <w:rsid w:val="00720505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720505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720505"/>
  </w:style>
  <w:style w:type="paragraph" w:customStyle="1" w:styleId="12a">
    <w:name w:val="стиль12"/>
    <w:basedOn w:val="a2"/>
    <w:uiPriority w:val="99"/>
    <w:qFormat/>
    <w:rsid w:val="00720505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720505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720505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720505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720505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720505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720505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720505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720505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720505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720505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720505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720505"/>
    <w:rPr>
      <w:rFonts w:ascii="Wingdings" w:hAnsi="Wingdings"/>
    </w:rPr>
  </w:style>
  <w:style w:type="character" w:customStyle="1" w:styleId="WW8Num3z2">
    <w:name w:val="WW8Num3z2"/>
    <w:uiPriority w:val="99"/>
    <w:qFormat/>
    <w:rsid w:val="00720505"/>
    <w:rPr>
      <w:rFonts w:ascii="Wingdings" w:hAnsi="Wingdings"/>
    </w:rPr>
  </w:style>
  <w:style w:type="character" w:customStyle="1" w:styleId="WW8Num3z3">
    <w:name w:val="WW8Num3z3"/>
    <w:uiPriority w:val="99"/>
    <w:qFormat/>
    <w:rsid w:val="00720505"/>
    <w:rPr>
      <w:rFonts w:ascii="Symbol" w:hAnsi="Symbol"/>
    </w:rPr>
  </w:style>
  <w:style w:type="character" w:customStyle="1" w:styleId="WW8Num12z1">
    <w:name w:val="WW8Num12z1"/>
    <w:uiPriority w:val="99"/>
    <w:qFormat/>
    <w:rsid w:val="00720505"/>
    <w:rPr>
      <w:b/>
    </w:rPr>
  </w:style>
  <w:style w:type="character" w:customStyle="1" w:styleId="WW8Num12z5">
    <w:name w:val="WW8Num12z5"/>
    <w:uiPriority w:val="99"/>
    <w:qFormat/>
    <w:rsid w:val="00720505"/>
  </w:style>
  <w:style w:type="character" w:customStyle="1" w:styleId="WW8Num12z6">
    <w:name w:val="WW8Num12z6"/>
    <w:uiPriority w:val="99"/>
    <w:qFormat/>
    <w:rsid w:val="00720505"/>
  </w:style>
  <w:style w:type="character" w:customStyle="1" w:styleId="WW8Num12z7">
    <w:name w:val="WW8Num12z7"/>
    <w:uiPriority w:val="99"/>
    <w:qFormat/>
    <w:rsid w:val="00720505"/>
  </w:style>
  <w:style w:type="character" w:customStyle="1" w:styleId="WW8Num12z8">
    <w:name w:val="WW8Num12z8"/>
    <w:uiPriority w:val="99"/>
    <w:qFormat/>
    <w:rsid w:val="00720505"/>
  </w:style>
  <w:style w:type="character" w:customStyle="1" w:styleId="WW8Num17z2">
    <w:name w:val="WW8Num17z2"/>
    <w:uiPriority w:val="99"/>
    <w:qFormat/>
    <w:rsid w:val="00720505"/>
  </w:style>
  <w:style w:type="character" w:customStyle="1" w:styleId="WW8Num17z3">
    <w:name w:val="WW8Num17z3"/>
    <w:uiPriority w:val="99"/>
    <w:qFormat/>
    <w:rsid w:val="00720505"/>
  </w:style>
  <w:style w:type="character" w:customStyle="1" w:styleId="WW8Num17z4">
    <w:name w:val="WW8Num17z4"/>
    <w:uiPriority w:val="99"/>
    <w:qFormat/>
    <w:rsid w:val="00720505"/>
  </w:style>
  <w:style w:type="character" w:customStyle="1" w:styleId="WW8Num17z5">
    <w:name w:val="WW8Num17z5"/>
    <w:uiPriority w:val="99"/>
    <w:qFormat/>
    <w:rsid w:val="00720505"/>
  </w:style>
  <w:style w:type="character" w:customStyle="1" w:styleId="WW8Num17z6">
    <w:name w:val="WW8Num17z6"/>
    <w:uiPriority w:val="99"/>
    <w:qFormat/>
    <w:rsid w:val="00720505"/>
  </w:style>
  <w:style w:type="character" w:customStyle="1" w:styleId="WW8Num17z7">
    <w:name w:val="WW8Num17z7"/>
    <w:uiPriority w:val="99"/>
    <w:qFormat/>
    <w:rsid w:val="00720505"/>
  </w:style>
  <w:style w:type="character" w:customStyle="1" w:styleId="WW8Num17z8">
    <w:name w:val="WW8Num17z8"/>
    <w:uiPriority w:val="99"/>
    <w:qFormat/>
    <w:rsid w:val="00720505"/>
  </w:style>
  <w:style w:type="character" w:customStyle="1" w:styleId="WW8Num20z0">
    <w:name w:val="WW8Num20z0"/>
    <w:uiPriority w:val="99"/>
    <w:qFormat/>
    <w:rsid w:val="00720505"/>
  </w:style>
  <w:style w:type="character" w:customStyle="1" w:styleId="WW8Num21z0">
    <w:name w:val="WW8Num21z0"/>
    <w:uiPriority w:val="99"/>
    <w:qFormat/>
    <w:rsid w:val="00720505"/>
  </w:style>
  <w:style w:type="character" w:customStyle="1" w:styleId="WW8Num21z1">
    <w:name w:val="WW8Num21z1"/>
    <w:uiPriority w:val="99"/>
    <w:qFormat/>
    <w:rsid w:val="00720505"/>
  </w:style>
  <w:style w:type="character" w:customStyle="1" w:styleId="WW8Num21z2">
    <w:name w:val="WW8Num21z2"/>
    <w:uiPriority w:val="99"/>
    <w:qFormat/>
    <w:rsid w:val="00720505"/>
  </w:style>
  <w:style w:type="character" w:customStyle="1" w:styleId="WW8Num21z3">
    <w:name w:val="WW8Num21z3"/>
    <w:uiPriority w:val="99"/>
    <w:qFormat/>
    <w:rsid w:val="00720505"/>
  </w:style>
  <w:style w:type="character" w:customStyle="1" w:styleId="WW8Num21z4">
    <w:name w:val="WW8Num21z4"/>
    <w:uiPriority w:val="99"/>
    <w:qFormat/>
    <w:rsid w:val="00720505"/>
  </w:style>
  <w:style w:type="character" w:customStyle="1" w:styleId="WW8Num21z5">
    <w:name w:val="WW8Num21z5"/>
    <w:uiPriority w:val="99"/>
    <w:qFormat/>
    <w:rsid w:val="00720505"/>
  </w:style>
  <w:style w:type="character" w:customStyle="1" w:styleId="WW8Num21z6">
    <w:name w:val="WW8Num21z6"/>
    <w:uiPriority w:val="99"/>
    <w:qFormat/>
    <w:rsid w:val="00720505"/>
  </w:style>
  <w:style w:type="character" w:customStyle="1" w:styleId="WW8Num21z7">
    <w:name w:val="WW8Num21z7"/>
    <w:uiPriority w:val="99"/>
    <w:qFormat/>
    <w:rsid w:val="00720505"/>
  </w:style>
  <w:style w:type="character" w:customStyle="1" w:styleId="WW8Num21z8">
    <w:name w:val="WW8Num21z8"/>
    <w:uiPriority w:val="99"/>
    <w:qFormat/>
    <w:rsid w:val="00720505"/>
  </w:style>
  <w:style w:type="character" w:customStyle="1" w:styleId="WW8Num22z0">
    <w:name w:val="WW8Num22z0"/>
    <w:uiPriority w:val="99"/>
    <w:qFormat/>
    <w:rsid w:val="00720505"/>
    <w:rPr>
      <w:rFonts w:ascii="Symbol" w:hAnsi="Symbol"/>
    </w:rPr>
  </w:style>
  <w:style w:type="character" w:customStyle="1" w:styleId="WW8Num22z1">
    <w:name w:val="WW8Num22z1"/>
    <w:uiPriority w:val="99"/>
    <w:qFormat/>
    <w:rsid w:val="00720505"/>
    <w:rPr>
      <w:rFonts w:ascii="Courier New" w:hAnsi="Courier New"/>
    </w:rPr>
  </w:style>
  <w:style w:type="character" w:customStyle="1" w:styleId="WW8Num22z2">
    <w:name w:val="WW8Num22z2"/>
    <w:uiPriority w:val="99"/>
    <w:qFormat/>
    <w:rsid w:val="00720505"/>
    <w:rPr>
      <w:rFonts w:ascii="Wingdings" w:hAnsi="Wingdings"/>
    </w:rPr>
  </w:style>
  <w:style w:type="character" w:customStyle="1" w:styleId="WW8Num23z0">
    <w:name w:val="WW8Num23z0"/>
    <w:uiPriority w:val="99"/>
    <w:qFormat/>
    <w:rsid w:val="00720505"/>
  </w:style>
  <w:style w:type="character" w:customStyle="1" w:styleId="WW8Num23z1">
    <w:name w:val="WW8Num23z1"/>
    <w:uiPriority w:val="99"/>
    <w:qFormat/>
    <w:rsid w:val="00720505"/>
  </w:style>
  <w:style w:type="character" w:customStyle="1" w:styleId="WW8Num23z2">
    <w:name w:val="WW8Num23z2"/>
    <w:uiPriority w:val="99"/>
    <w:qFormat/>
    <w:rsid w:val="00720505"/>
  </w:style>
  <w:style w:type="character" w:customStyle="1" w:styleId="WW8Num23z3">
    <w:name w:val="WW8Num23z3"/>
    <w:uiPriority w:val="99"/>
    <w:qFormat/>
    <w:rsid w:val="00720505"/>
  </w:style>
  <w:style w:type="character" w:customStyle="1" w:styleId="WW8Num23z4">
    <w:name w:val="WW8Num23z4"/>
    <w:uiPriority w:val="99"/>
    <w:qFormat/>
    <w:rsid w:val="00720505"/>
  </w:style>
  <w:style w:type="character" w:customStyle="1" w:styleId="WW8Num23z5">
    <w:name w:val="WW8Num23z5"/>
    <w:uiPriority w:val="99"/>
    <w:qFormat/>
    <w:rsid w:val="00720505"/>
  </w:style>
  <w:style w:type="character" w:customStyle="1" w:styleId="WW8Num23z6">
    <w:name w:val="WW8Num23z6"/>
    <w:uiPriority w:val="99"/>
    <w:qFormat/>
    <w:rsid w:val="00720505"/>
  </w:style>
  <w:style w:type="character" w:customStyle="1" w:styleId="WW8Num23z7">
    <w:name w:val="WW8Num23z7"/>
    <w:uiPriority w:val="99"/>
    <w:qFormat/>
    <w:rsid w:val="00720505"/>
  </w:style>
  <w:style w:type="character" w:customStyle="1" w:styleId="WW8Num23z8">
    <w:name w:val="WW8Num23z8"/>
    <w:uiPriority w:val="99"/>
    <w:qFormat/>
    <w:rsid w:val="00720505"/>
  </w:style>
  <w:style w:type="character" w:customStyle="1" w:styleId="WW8Num24z0">
    <w:name w:val="WW8Num24z0"/>
    <w:uiPriority w:val="99"/>
    <w:qFormat/>
    <w:rsid w:val="00720505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720505"/>
    <w:rPr>
      <w:rFonts w:ascii="Courier New" w:hAnsi="Courier New"/>
    </w:rPr>
  </w:style>
  <w:style w:type="character" w:customStyle="1" w:styleId="WW8Num24z2">
    <w:name w:val="WW8Num24z2"/>
    <w:uiPriority w:val="99"/>
    <w:qFormat/>
    <w:rsid w:val="00720505"/>
    <w:rPr>
      <w:rFonts w:ascii="Wingdings" w:hAnsi="Wingdings"/>
    </w:rPr>
  </w:style>
  <w:style w:type="character" w:customStyle="1" w:styleId="WW8Num24z3">
    <w:name w:val="WW8Num24z3"/>
    <w:uiPriority w:val="99"/>
    <w:qFormat/>
    <w:rsid w:val="00720505"/>
    <w:rPr>
      <w:rFonts w:ascii="Symbol" w:hAnsi="Symbol"/>
    </w:rPr>
  </w:style>
  <w:style w:type="character" w:customStyle="1" w:styleId="WW8Num25z0">
    <w:name w:val="WW8Num25z0"/>
    <w:uiPriority w:val="99"/>
    <w:qFormat/>
    <w:rsid w:val="00720505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720505"/>
    <w:rPr>
      <w:rFonts w:ascii="Courier New" w:hAnsi="Courier New"/>
    </w:rPr>
  </w:style>
  <w:style w:type="character" w:customStyle="1" w:styleId="WW8Num25z2">
    <w:name w:val="WW8Num25z2"/>
    <w:uiPriority w:val="99"/>
    <w:qFormat/>
    <w:rsid w:val="00720505"/>
    <w:rPr>
      <w:rFonts w:ascii="Wingdings" w:hAnsi="Wingdings"/>
    </w:rPr>
  </w:style>
  <w:style w:type="character" w:customStyle="1" w:styleId="WW8Num25z3">
    <w:name w:val="WW8Num25z3"/>
    <w:uiPriority w:val="99"/>
    <w:qFormat/>
    <w:rsid w:val="00720505"/>
    <w:rPr>
      <w:rFonts w:ascii="Symbol" w:hAnsi="Symbol"/>
    </w:rPr>
  </w:style>
  <w:style w:type="character" w:customStyle="1" w:styleId="WW8Num26z0">
    <w:name w:val="WW8Num26z0"/>
    <w:uiPriority w:val="99"/>
    <w:qFormat/>
    <w:rsid w:val="00720505"/>
    <w:rPr>
      <w:rFonts w:ascii="Symbol" w:hAnsi="Symbol"/>
    </w:rPr>
  </w:style>
  <w:style w:type="character" w:customStyle="1" w:styleId="WW8Num26z1">
    <w:name w:val="WW8Num26z1"/>
    <w:uiPriority w:val="99"/>
    <w:qFormat/>
    <w:rsid w:val="00720505"/>
    <w:rPr>
      <w:rFonts w:ascii="Courier New" w:hAnsi="Courier New"/>
    </w:rPr>
  </w:style>
  <w:style w:type="character" w:customStyle="1" w:styleId="WW8Num26z2">
    <w:name w:val="WW8Num26z2"/>
    <w:uiPriority w:val="99"/>
    <w:qFormat/>
    <w:rsid w:val="00720505"/>
    <w:rPr>
      <w:rFonts w:ascii="Wingdings" w:hAnsi="Wingdings"/>
    </w:rPr>
  </w:style>
  <w:style w:type="character" w:customStyle="1" w:styleId="WW8Num27z0">
    <w:name w:val="WW8Num27z0"/>
    <w:uiPriority w:val="99"/>
    <w:qFormat/>
    <w:rsid w:val="00720505"/>
  </w:style>
  <w:style w:type="character" w:customStyle="1" w:styleId="WW8Num27z1">
    <w:name w:val="WW8Num27z1"/>
    <w:uiPriority w:val="99"/>
    <w:qFormat/>
    <w:rsid w:val="00720505"/>
  </w:style>
  <w:style w:type="character" w:customStyle="1" w:styleId="WW8Num27z2">
    <w:name w:val="WW8Num27z2"/>
    <w:uiPriority w:val="99"/>
    <w:qFormat/>
    <w:rsid w:val="00720505"/>
  </w:style>
  <w:style w:type="character" w:customStyle="1" w:styleId="WW8Num27z3">
    <w:name w:val="WW8Num27z3"/>
    <w:uiPriority w:val="99"/>
    <w:qFormat/>
    <w:rsid w:val="00720505"/>
  </w:style>
  <w:style w:type="character" w:customStyle="1" w:styleId="WW8Num27z4">
    <w:name w:val="WW8Num27z4"/>
    <w:uiPriority w:val="99"/>
    <w:qFormat/>
    <w:rsid w:val="00720505"/>
  </w:style>
  <w:style w:type="character" w:customStyle="1" w:styleId="WW8Num27z5">
    <w:name w:val="WW8Num27z5"/>
    <w:uiPriority w:val="99"/>
    <w:qFormat/>
    <w:rsid w:val="00720505"/>
  </w:style>
  <w:style w:type="character" w:customStyle="1" w:styleId="WW8Num27z6">
    <w:name w:val="WW8Num27z6"/>
    <w:uiPriority w:val="99"/>
    <w:qFormat/>
    <w:rsid w:val="00720505"/>
  </w:style>
  <w:style w:type="character" w:customStyle="1" w:styleId="WW8Num27z7">
    <w:name w:val="WW8Num27z7"/>
    <w:uiPriority w:val="99"/>
    <w:qFormat/>
    <w:rsid w:val="00720505"/>
  </w:style>
  <w:style w:type="character" w:customStyle="1" w:styleId="WW8Num27z8">
    <w:name w:val="WW8Num27z8"/>
    <w:uiPriority w:val="99"/>
    <w:qFormat/>
    <w:rsid w:val="00720505"/>
  </w:style>
  <w:style w:type="character" w:customStyle="1" w:styleId="WW8Num28z0">
    <w:name w:val="WW8Num28z0"/>
    <w:uiPriority w:val="99"/>
    <w:qFormat/>
    <w:rsid w:val="00720505"/>
  </w:style>
  <w:style w:type="character" w:customStyle="1" w:styleId="WW8Num28z1">
    <w:name w:val="WW8Num28z1"/>
    <w:uiPriority w:val="99"/>
    <w:qFormat/>
    <w:rsid w:val="00720505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720505"/>
  </w:style>
  <w:style w:type="character" w:customStyle="1" w:styleId="WW8Num28z3">
    <w:name w:val="WW8Num28z3"/>
    <w:uiPriority w:val="99"/>
    <w:qFormat/>
    <w:rsid w:val="00720505"/>
  </w:style>
  <w:style w:type="character" w:customStyle="1" w:styleId="WW8Num28z4">
    <w:name w:val="WW8Num28z4"/>
    <w:uiPriority w:val="99"/>
    <w:qFormat/>
    <w:rsid w:val="00720505"/>
  </w:style>
  <w:style w:type="character" w:customStyle="1" w:styleId="WW8Num28z5">
    <w:name w:val="WW8Num28z5"/>
    <w:uiPriority w:val="99"/>
    <w:qFormat/>
    <w:rsid w:val="00720505"/>
  </w:style>
  <w:style w:type="character" w:customStyle="1" w:styleId="WW8Num28z6">
    <w:name w:val="WW8Num28z6"/>
    <w:uiPriority w:val="99"/>
    <w:qFormat/>
    <w:rsid w:val="00720505"/>
  </w:style>
  <w:style w:type="character" w:customStyle="1" w:styleId="WW8Num28z7">
    <w:name w:val="WW8Num28z7"/>
    <w:uiPriority w:val="99"/>
    <w:qFormat/>
    <w:rsid w:val="00720505"/>
  </w:style>
  <w:style w:type="character" w:customStyle="1" w:styleId="WW8Num28z8">
    <w:name w:val="WW8Num28z8"/>
    <w:uiPriority w:val="99"/>
    <w:qFormat/>
    <w:rsid w:val="00720505"/>
  </w:style>
  <w:style w:type="character" w:customStyle="1" w:styleId="WW8Num29z0">
    <w:name w:val="WW8Num29z0"/>
    <w:uiPriority w:val="99"/>
    <w:qFormat/>
    <w:rsid w:val="00720505"/>
  </w:style>
  <w:style w:type="character" w:customStyle="1" w:styleId="WW8Num29z1">
    <w:name w:val="WW8Num29z1"/>
    <w:uiPriority w:val="99"/>
    <w:qFormat/>
    <w:rsid w:val="00720505"/>
  </w:style>
  <w:style w:type="character" w:customStyle="1" w:styleId="WW8Num29z2">
    <w:name w:val="WW8Num29z2"/>
    <w:uiPriority w:val="99"/>
    <w:qFormat/>
    <w:rsid w:val="00720505"/>
  </w:style>
  <w:style w:type="character" w:customStyle="1" w:styleId="WW8Num29z3">
    <w:name w:val="WW8Num29z3"/>
    <w:uiPriority w:val="99"/>
    <w:qFormat/>
    <w:rsid w:val="00720505"/>
  </w:style>
  <w:style w:type="character" w:customStyle="1" w:styleId="WW8Num29z4">
    <w:name w:val="WW8Num29z4"/>
    <w:uiPriority w:val="99"/>
    <w:qFormat/>
    <w:rsid w:val="00720505"/>
  </w:style>
  <w:style w:type="character" w:customStyle="1" w:styleId="WW8Num29z5">
    <w:name w:val="WW8Num29z5"/>
    <w:uiPriority w:val="99"/>
    <w:qFormat/>
    <w:rsid w:val="00720505"/>
  </w:style>
  <w:style w:type="character" w:customStyle="1" w:styleId="WW8Num29z6">
    <w:name w:val="WW8Num29z6"/>
    <w:uiPriority w:val="99"/>
    <w:qFormat/>
    <w:rsid w:val="00720505"/>
  </w:style>
  <w:style w:type="character" w:customStyle="1" w:styleId="WW8Num29z7">
    <w:name w:val="WW8Num29z7"/>
    <w:uiPriority w:val="99"/>
    <w:qFormat/>
    <w:rsid w:val="00720505"/>
  </w:style>
  <w:style w:type="character" w:customStyle="1" w:styleId="WW8Num29z8">
    <w:name w:val="WW8Num29z8"/>
    <w:uiPriority w:val="99"/>
    <w:qFormat/>
    <w:rsid w:val="00720505"/>
  </w:style>
  <w:style w:type="character" w:customStyle="1" w:styleId="WW8Num30z0">
    <w:name w:val="WW8Num30z0"/>
    <w:uiPriority w:val="99"/>
    <w:qFormat/>
    <w:rsid w:val="00720505"/>
    <w:rPr>
      <w:rFonts w:ascii="Wingdings" w:hAnsi="Wingdings"/>
    </w:rPr>
  </w:style>
  <w:style w:type="character" w:customStyle="1" w:styleId="WW8Num30z1">
    <w:name w:val="WW8Num30z1"/>
    <w:uiPriority w:val="99"/>
    <w:qFormat/>
    <w:rsid w:val="00720505"/>
    <w:rPr>
      <w:rFonts w:ascii="Courier New" w:hAnsi="Courier New"/>
    </w:rPr>
  </w:style>
  <w:style w:type="character" w:customStyle="1" w:styleId="WW8Num30z3">
    <w:name w:val="WW8Num30z3"/>
    <w:uiPriority w:val="99"/>
    <w:qFormat/>
    <w:rsid w:val="00720505"/>
    <w:rPr>
      <w:rFonts w:ascii="Symbol" w:hAnsi="Symbol"/>
    </w:rPr>
  </w:style>
  <w:style w:type="character" w:customStyle="1" w:styleId="WW8Num31z0">
    <w:name w:val="WW8Num31z0"/>
    <w:uiPriority w:val="99"/>
    <w:qFormat/>
    <w:rsid w:val="00720505"/>
    <w:rPr>
      <w:rFonts w:ascii="Wingdings" w:hAnsi="Wingdings"/>
    </w:rPr>
  </w:style>
  <w:style w:type="character" w:customStyle="1" w:styleId="WW8Num31z1">
    <w:name w:val="WW8Num31z1"/>
    <w:uiPriority w:val="99"/>
    <w:qFormat/>
    <w:rsid w:val="00720505"/>
    <w:rPr>
      <w:rFonts w:ascii="Courier New" w:hAnsi="Courier New"/>
    </w:rPr>
  </w:style>
  <w:style w:type="character" w:customStyle="1" w:styleId="WW8Num31z3">
    <w:name w:val="WW8Num31z3"/>
    <w:uiPriority w:val="99"/>
    <w:qFormat/>
    <w:rsid w:val="00720505"/>
    <w:rPr>
      <w:rFonts w:ascii="Symbol" w:hAnsi="Symbol"/>
    </w:rPr>
  </w:style>
  <w:style w:type="character" w:customStyle="1" w:styleId="WW8Num32z0">
    <w:name w:val="WW8Num32z0"/>
    <w:uiPriority w:val="99"/>
    <w:qFormat/>
    <w:rsid w:val="00720505"/>
  </w:style>
  <w:style w:type="character" w:customStyle="1" w:styleId="WW8Num32z1">
    <w:name w:val="WW8Num32z1"/>
    <w:uiPriority w:val="99"/>
    <w:qFormat/>
    <w:rsid w:val="00720505"/>
    <w:rPr>
      <w:rFonts w:ascii="Courier New" w:hAnsi="Courier New"/>
    </w:rPr>
  </w:style>
  <w:style w:type="character" w:customStyle="1" w:styleId="WW8Num32z2">
    <w:name w:val="WW8Num32z2"/>
    <w:uiPriority w:val="99"/>
    <w:qFormat/>
    <w:rsid w:val="00720505"/>
    <w:rPr>
      <w:rFonts w:ascii="Wingdings" w:hAnsi="Wingdings"/>
    </w:rPr>
  </w:style>
  <w:style w:type="character" w:customStyle="1" w:styleId="WW8Num32z3">
    <w:name w:val="WW8Num32z3"/>
    <w:uiPriority w:val="99"/>
    <w:qFormat/>
    <w:rsid w:val="00720505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720505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720505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720505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720505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720505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720505"/>
    <w:rPr>
      <w:rFonts w:cs="Times New Roman"/>
    </w:rPr>
  </w:style>
  <w:style w:type="character" w:customStyle="1" w:styleId="WW8Num2z3">
    <w:name w:val="WW8Num2z3"/>
    <w:uiPriority w:val="99"/>
    <w:qFormat/>
    <w:rsid w:val="00720505"/>
  </w:style>
  <w:style w:type="character" w:customStyle="1" w:styleId="WW8Num2z4">
    <w:name w:val="WW8Num2z4"/>
    <w:uiPriority w:val="99"/>
    <w:qFormat/>
    <w:rsid w:val="00720505"/>
  </w:style>
  <w:style w:type="character" w:customStyle="1" w:styleId="WW8Num2z5">
    <w:name w:val="WW8Num2z5"/>
    <w:uiPriority w:val="99"/>
    <w:qFormat/>
    <w:rsid w:val="00720505"/>
  </w:style>
  <w:style w:type="character" w:customStyle="1" w:styleId="WW8Num2z6">
    <w:name w:val="WW8Num2z6"/>
    <w:uiPriority w:val="99"/>
    <w:qFormat/>
    <w:rsid w:val="00720505"/>
  </w:style>
  <w:style w:type="character" w:customStyle="1" w:styleId="WW8Num2z7">
    <w:name w:val="WW8Num2z7"/>
    <w:uiPriority w:val="99"/>
    <w:qFormat/>
    <w:rsid w:val="00720505"/>
  </w:style>
  <w:style w:type="character" w:customStyle="1" w:styleId="WW8Num2z8">
    <w:name w:val="WW8Num2z8"/>
    <w:uiPriority w:val="99"/>
    <w:qFormat/>
    <w:rsid w:val="00720505"/>
  </w:style>
  <w:style w:type="character" w:customStyle="1" w:styleId="WW8Num3z4">
    <w:name w:val="WW8Num3z4"/>
    <w:uiPriority w:val="99"/>
    <w:qFormat/>
    <w:rsid w:val="00720505"/>
  </w:style>
  <w:style w:type="character" w:customStyle="1" w:styleId="WW8Num3z5">
    <w:name w:val="WW8Num3z5"/>
    <w:uiPriority w:val="99"/>
    <w:qFormat/>
    <w:rsid w:val="00720505"/>
  </w:style>
  <w:style w:type="character" w:customStyle="1" w:styleId="WW8Num3z6">
    <w:name w:val="WW8Num3z6"/>
    <w:uiPriority w:val="99"/>
    <w:qFormat/>
    <w:rsid w:val="00720505"/>
  </w:style>
  <w:style w:type="character" w:customStyle="1" w:styleId="WW8Num3z7">
    <w:name w:val="WW8Num3z7"/>
    <w:uiPriority w:val="99"/>
    <w:qFormat/>
    <w:rsid w:val="00720505"/>
  </w:style>
  <w:style w:type="character" w:customStyle="1" w:styleId="WW8Num3z8">
    <w:name w:val="WW8Num3z8"/>
    <w:uiPriority w:val="99"/>
    <w:qFormat/>
    <w:rsid w:val="00720505"/>
  </w:style>
  <w:style w:type="paragraph" w:customStyle="1" w:styleId="LO-Normal">
    <w:name w:val="LO-Normal"/>
    <w:uiPriority w:val="99"/>
    <w:qFormat/>
    <w:rsid w:val="00720505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720505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720505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720505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720505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720505"/>
    <w:rPr>
      <w:color w:val="666666"/>
    </w:rPr>
  </w:style>
  <w:style w:type="character" w:customStyle="1" w:styleId="FontStyle95">
    <w:name w:val="Font Style95"/>
    <w:uiPriority w:val="99"/>
    <w:qFormat/>
    <w:rsid w:val="00720505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720505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720505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720505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720505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720505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720505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720505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720505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720505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720505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720505"/>
    <w:rPr>
      <w:rFonts w:cs="Times New Roman"/>
    </w:rPr>
  </w:style>
  <w:style w:type="paragraph" w:customStyle="1" w:styleId="biblio">
    <w:name w:val="biblio"/>
    <w:basedOn w:val="a2"/>
    <w:uiPriority w:val="99"/>
    <w:qFormat/>
    <w:rsid w:val="00720505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720505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720505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720505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720505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720505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720505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720505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720505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720505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720505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720505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720505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720505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720505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720505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720505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720505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720505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720505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720505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720505"/>
  </w:style>
  <w:style w:type="character" w:customStyle="1" w:styleId="texttext1">
    <w:name w:val="texttext1"/>
    <w:uiPriority w:val="99"/>
    <w:qFormat/>
    <w:rsid w:val="00720505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720505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720505"/>
    <w:rPr>
      <w:rFonts w:ascii="Times New Roman" w:hAnsi="Times New Roman"/>
    </w:rPr>
  </w:style>
  <w:style w:type="character" w:customStyle="1" w:styleId="textbf">
    <w:name w:val="textbf"/>
    <w:uiPriority w:val="99"/>
    <w:qFormat/>
    <w:rsid w:val="00720505"/>
  </w:style>
  <w:style w:type="character" w:customStyle="1" w:styleId="textit">
    <w:name w:val="textit"/>
    <w:uiPriority w:val="99"/>
    <w:qFormat/>
    <w:rsid w:val="00720505"/>
  </w:style>
  <w:style w:type="character" w:customStyle="1" w:styleId="textdoc1">
    <w:name w:val="textdoc1"/>
    <w:uiPriority w:val="99"/>
    <w:qFormat/>
    <w:rsid w:val="00720505"/>
  </w:style>
  <w:style w:type="paragraph" w:customStyle="1" w:styleId="textdoc">
    <w:name w:val="textdoc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720505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720505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720505"/>
  </w:style>
  <w:style w:type="paragraph" w:customStyle="1" w:styleId="normalrus">
    <w:name w:val="normalrus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720505"/>
  </w:style>
  <w:style w:type="character" w:customStyle="1" w:styleId="num0">
    <w:name w:val="num0"/>
    <w:uiPriority w:val="99"/>
    <w:qFormat/>
    <w:rsid w:val="00720505"/>
  </w:style>
  <w:style w:type="paragraph" w:customStyle="1" w:styleId="Style27">
    <w:name w:val="Style27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720505"/>
  </w:style>
  <w:style w:type="character" w:customStyle="1" w:styleId="style80">
    <w:name w:val="style8"/>
    <w:uiPriority w:val="99"/>
    <w:qFormat/>
    <w:rsid w:val="00720505"/>
  </w:style>
  <w:style w:type="paragraph" w:customStyle="1" w:styleId="ptx2">
    <w:name w:val="ptx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720505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720505"/>
    <w:rPr>
      <w:b/>
    </w:rPr>
  </w:style>
  <w:style w:type="character" w:customStyle="1" w:styleId="ListLabel1">
    <w:name w:val="ListLabel 1"/>
    <w:uiPriority w:val="99"/>
    <w:qFormat/>
    <w:rsid w:val="00720505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720505"/>
  </w:style>
  <w:style w:type="character" w:customStyle="1" w:styleId="ListLabel3">
    <w:name w:val="ListLabel 3"/>
    <w:uiPriority w:val="99"/>
    <w:qFormat/>
    <w:rsid w:val="00720505"/>
    <w:rPr>
      <w:b/>
    </w:rPr>
  </w:style>
  <w:style w:type="character" w:customStyle="1" w:styleId="ListLabel4">
    <w:name w:val="ListLabel 4"/>
    <w:uiPriority w:val="99"/>
    <w:qFormat/>
    <w:rsid w:val="00720505"/>
  </w:style>
  <w:style w:type="character" w:customStyle="1" w:styleId="ListLabel5">
    <w:name w:val="ListLabel 5"/>
    <w:uiPriority w:val="99"/>
    <w:qFormat/>
    <w:rsid w:val="00720505"/>
    <w:rPr>
      <w:color w:val="00000A"/>
    </w:rPr>
  </w:style>
  <w:style w:type="character" w:customStyle="1" w:styleId="ListLabel6">
    <w:name w:val="ListLabel 6"/>
    <w:uiPriority w:val="99"/>
    <w:qFormat/>
    <w:rsid w:val="00720505"/>
    <w:rPr>
      <w:sz w:val="20"/>
    </w:rPr>
  </w:style>
  <w:style w:type="character" w:customStyle="1" w:styleId="2ff9">
    <w:name w:val="Название Знак2"/>
    <w:uiPriority w:val="99"/>
    <w:qFormat/>
    <w:locked/>
    <w:rsid w:val="00720505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720505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720505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720505"/>
    <w:rPr>
      <w:sz w:val="24"/>
    </w:rPr>
  </w:style>
  <w:style w:type="character" w:customStyle="1" w:styleId="2ffc">
    <w:name w:val="Текст выноски Знак2"/>
    <w:uiPriority w:val="99"/>
    <w:qFormat/>
    <w:locked/>
    <w:rsid w:val="00720505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720505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720505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720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720505"/>
  </w:style>
  <w:style w:type="character" w:customStyle="1" w:styleId="ft1846">
    <w:name w:val="ft1846"/>
    <w:uiPriority w:val="99"/>
    <w:qFormat/>
    <w:rsid w:val="00720505"/>
  </w:style>
  <w:style w:type="character" w:customStyle="1" w:styleId="ft1850">
    <w:name w:val="ft1850"/>
    <w:uiPriority w:val="99"/>
    <w:qFormat/>
    <w:rsid w:val="00720505"/>
  </w:style>
  <w:style w:type="character" w:customStyle="1" w:styleId="ft1994">
    <w:name w:val="ft1994"/>
    <w:uiPriority w:val="99"/>
    <w:qFormat/>
    <w:rsid w:val="00720505"/>
  </w:style>
  <w:style w:type="character" w:customStyle="1" w:styleId="ft2006">
    <w:name w:val="ft2006"/>
    <w:uiPriority w:val="99"/>
    <w:qFormat/>
    <w:rsid w:val="00720505"/>
  </w:style>
  <w:style w:type="character" w:customStyle="1" w:styleId="ft2181">
    <w:name w:val="ft2181"/>
    <w:uiPriority w:val="99"/>
    <w:qFormat/>
    <w:rsid w:val="00720505"/>
  </w:style>
  <w:style w:type="character" w:customStyle="1" w:styleId="ft2193">
    <w:name w:val="ft2193"/>
    <w:uiPriority w:val="99"/>
    <w:qFormat/>
    <w:rsid w:val="00720505"/>
  </w:style>
  <w:style w:type="character" w:customStyle="1" w:styleId="ft2205">
    <w:name w:val="ft2205"/>
    <w:uiPriority w:val="99"/>
    <w:qFormat/>
    <w:rsid w:val="00720505"/>
  </w:style>
  <w:style w:type="character" w:customStyle="1" w:styleId="ft2213">
    <w:name w:val="ft2213"/>
    <w:uiPriority w:val="99"/>
    <w:qFormat/>
    <w:rsid w:val="00720505"/>
  </w:style>
  <w:style w:type="character" w:customStyle="1" w:styleId="editsection">
    <w:name w:val="editsection"/>
    <w:uiPriority w:val="99"/>
    <w:qFormat/>
    <w:rsid w:val="00720505"/>
  </w:style>
  <w:style w:type="paragraph" w:customStyle="1" w:styleId="-10-11">
    <w:name w:val="А-10-11"/>
    <w:basedOn w:val="a2"/>
    <w:uiPriority w:val="99"/>
    <w:qFormat/>
    <w:rsid w:val="00720505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720505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720505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72050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720505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720505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720505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720505"/>
  </w:style>
  <w:style w:type="character" w:customStyle="1" w:styleId="1113">
    <w:name w:val="Сильное выделение111"/>
    <w:uiPriority w:val="99"/>
    <w:qFormat/>
    <w:rsid w:val="00720505"/>
    <w:rPr>
      <w:b/>
    </w:rPr>
  </w:style>
  <w:style w:type="paragraph" w:customStyle="1" w:styleId="HTML1a">
    <w:name w:val="Стандартный HTML1"/>
    <w:basedOn w:val="a2"/>
    <w:uiPriority w:val="99"/>
    <w:qFormat/>
    <w:rsid w:val="007205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720505"/>
  </w:style>
  <w:style w:type="character" w:customStyle="1" w:styleId="reference-text">
    <w:name w:val="reference-text"/>
    <w:uiPriority w:val="99"/>
    <w:qFormat/>
    <w:rsid w:val="00720505"/>
  </w:style>
  <w:style w:type="paragraph" w:customStyle="1" w:styleId="snip1">
    <w:name w:val="snip1"/>
    <w:basedOn w:val="a2"/>
    <w:uiPriority w:val="99"/>
    <w:qFormat/>
    <w:rsid w:val="00720505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720505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720505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720505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720505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720505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720505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720505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720505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720505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720505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720505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720505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720505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720505"/>
    <w:rPr>
      <w:b/>
      <w:sz w:val="28"/>
    </w:rPr>
  </w:style>
  <w:style w:type="character" w:customStyle="1" w:styleId="4120">
    <w:name w:val="Знак Знак412"/>
    <w:uiPriority w:val="99"/>
    <w:qFormat/>
    <w:locked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720505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720505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720505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720505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720505"/>
    <w:rPr>
      <w:sz w:val="24"/>
    </w:rPr>
  </w:style>
  <w:style w:type="character" w:customStyle="1" w:styleId="5120">
    <w:name w:val="Знак Знак512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720505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720505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720505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720505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720505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720505"/>
    <w:rPr>
      <w:sz w:val="16"/>
    </w:rPr>
  </w:style>
  <w:style w:type="character" w:customStyle="1" w:styleId="502">
    <w:name w:val="Знак Знак502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720505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720505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720505"/>
    <w:rPr>
      <w:sz w:val="24"/>
      <w:lang w:val="ru-RU" w:eastAsia="ru-RU"/>
    </w:rPr>
  </w:style>
  <w:style w:type="character" w:customStyle="1" w:styleId="5210">
    <w:name w:val="Знак5 Знак21"/>
    <w:uiPriority w:val="99"/>
    <w:rsid w:val="00720505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720505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720505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720505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720505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720505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720505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720505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720505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720505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720505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720505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720505"/>
    <w:rPr>
      <w:b/>
      <w:sz w:val="28"/>
    </w:rPr>
  </w:style>
  <w:style w:type="character" w:customStyle="1" w:styleId="4130">
    <w:name w:val="Знак Знак413"/>
    <w:uiPriority w:val="99"/>
    <w:qFormat/>
    <w:locked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720505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720505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720505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720505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720505"/>
    <w:rPr>
      <w:sz w:val="24"/>
    </w:rPr>
  </w:style>
  <w:style w:type="character" w:customStyle="1" w:styleId="513">
    <w:name w:val="Знак Знак513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720505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720505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720505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720505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720505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720505"/>
    <w:rPr>
      <w:sz w:val="16"/>
    </w:rPr>
  </w:style>
  <w:style w:type="character" w:customStyle="1" w:styleId="503">
    <w:name w:val="Знак Знак503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720505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720505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720505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720505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720505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720505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720505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720505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720505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720505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720505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720505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720505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720505"/>
    <w:rPr>
      <w:b/>
      <w:sz w:val="28"/>
    </w:rPr>
  </w:style>
  <w:style w:type="character" w:customStyle="1" w:styleId="4140">
    <w:name w:val="Знак Знак414"/>
    <w:uiPriority w:val="99"/>
    <w:qFormat/>
    <w:locked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720505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720505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720505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720505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720505"/>
    <w:rPr>
      <w:sz w:val="24"/>
    </w:rPr>
  </w:style>
  <w:style w:type="character" w:customStyle="1" w:styleId="514">
    <w:name w:val="Знак Знак514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720505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720505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720505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720505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720505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720505"/>
    <w:rPr>
      <w:sz w:val="16"/>
    </w:rPr>
  </w:style>
  <w:style w:type="character" w:customStyle="1" w:styleId="504">
    <w:name w:val="Знак Знак504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720505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720505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720505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720505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720505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720505"/>
    <w:rPr>
      <w:sz w:val="24"/>
    </w:rPr>
  </w:style>
  <w:style w:type="character" w:customStyle="1" w:styleId="77">
    <w:name w:val="Знак Знак77"/>
    <w:uiPriority w:val="99"/>
    <w:qFormat/>
    <w:rsid w:val="00720505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720505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720505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720505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720505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720505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720505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720505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720505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720505"/>
    <w:rPr>
      <w:b/>
      <w:sz w:val="28"/>
    </w:rPr>
  </w:style>
  <w:style w:type="character" w:customStyle="1" w:styleId="415">
    <w:name w:val="Знак Знак415"/>
    <w:uiPriority w:val="99"/>
    <w:qFormat/>
    <w:locked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720505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720505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720505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720505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720505"/>
    <w:rPr>
      <w:sz w:val="24"/>
    </w:rPr>
  </w:style>
  <w:style w:type="character" w:customStyle="1" w:styleId="515">
    <w:name w:val="Знак Знак515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720505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720505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720505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720505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720505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720505"/>
    <w:rPr>
      <w:sz w:val="16"/>
    </w:rPr>
  </w:style>
  <w:style w:type="character" w:customStyle="1" w:styleId="505">
    <w:name w:val="Знак Знак505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720505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720505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720505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720505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720505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720505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720505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720505"/>
    <w:rPr>
      <w:sz w:val="24"/>
    </w:rPr>
  </w:style>
  <w:style w:type="character" w:customStyle="1" w:styleId="780">
    <w:name w:val="Знак Знак78"/>
    <w:uiPriority w:val="99"/>
    <w:qFormat/>
    <w:rsid w:val="00720505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720505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720505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720505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720505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720505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720505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720505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720505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720505"/>
    <w:rPr>
      <w:b/>
      <w:sz w:val="28"/>
    </w:rPr>
  </w:style>
  <w:style w:type="character" w:customStyle="1" w:styleId="416">
    <w:name w:val="Знак Знак416"/>
    <w:uiPriority w:val="99"/>
    <w:qFormat/>
    <w:locked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720505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720505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720505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720505"/>
    <w:rPr>
      <w:sz w:val="24"/>
    </w:rPr>
  </w:style>
  <w:style w:type="character" w:customStyle="1" w:styleId="516">
    <w:name w:val="Знак Знак516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720505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720505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720505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720505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720505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720505"/>
    <w:rPr>
      <w:sz w:val="16"/>
    </w:rPr>
  </w:style>
  <w:style w:type="character" w:customStyle="1" w:styleId="506">
    <w:name w:val="Знак Знак506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720505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720505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720505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720505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720505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720505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72050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720505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720505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720505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720505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720505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720505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720505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720505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720505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720505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720505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720505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720505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720505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720505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720505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720505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720505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720505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720505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720505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720505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720505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720505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720505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720505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720505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720505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720505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720505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720505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720505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720505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720505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720505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720505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720505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720505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720505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720505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720505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720505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720505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720505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720505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720505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720505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720505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720505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720505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720505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720505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720505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720505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720505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720505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720505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720505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720505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720505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720505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720505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720505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720505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720505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720505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720505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720505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720505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720505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720505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720505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720505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720505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720505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720505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720505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720505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720505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720505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720505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720505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720505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720505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720505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720505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720505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720505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720505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720505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720505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720505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720505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720505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720505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720505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720505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720505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720505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720505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720505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720505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720505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720505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720505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720505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720505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720505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720505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720505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720505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720505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720505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720505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720505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720505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720505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720505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720505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720505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720505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720505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720505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720505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720505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720505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720505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720505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720505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720505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720505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720505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720505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720505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720505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720505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720505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720505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720505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720505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720505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720505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720505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720505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720505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720505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720505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720505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720505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720505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720505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720505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720505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720505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720505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720505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720505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720505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720505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720505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720505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720505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720505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720505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720505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720505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720505"/>
    <w:rPr>
      <w:sz w:val="22"/>
    </w:rPr>
  </w:style>
  <w:style w:type="character" w:customStyle="1" w:styleId="useremail">
    <w:name w:val="useremail"/>
    <w:uiPriority w:val="99"/>
    <w:qFormat/>
    <w:rsid w:val="00720505"/>
    <w:rPr>
      <w:b/>
      <w:color w:val="555555"/>
    </w:rPr>
  </w:style>
  <w:style w:type="character" w:customStyle="1" w:styleId="sel1">
    <w:name w:val="sel1"/>
    <w:basedOn w:val="a3"/>
    <w:uiPriority w:val="99"/>
    <w:qFormat/>
    <w:rsid w:val="00720505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720505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720505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720505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720505"/>
    <w:rPr>
      <w:rFonts w:cs="Times New Roman"/>
    </w:rPr>
  </w:style>
  <w:style w:type="character" w:customStyle="1" w:styleId="at3">
    <w:name w:val="at3"/>
    <w:basedOn w:val="a3"/>
    <w:uiPriority w:val="99"/>
    <w:qFormat/>
    <w:rsid w:val="00720505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720505"/>
    <w:rPr>
      <w:rFonts w:cs="Times New Roman"/>
    </w:rPr>
  </w:style>
  <w:style w:type="character" w:customStyle="1" w:styleId="tooltipextranews">
    <w:name w:val="tooltip_extranews"/>
    <w:uiPriority w:val="99"/>
    <w:qFormat/>
    <w:rsid w:val="00720505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720505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720505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720505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720505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720505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720505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720505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720505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720505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720505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720505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720505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720505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720505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720505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720505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720505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720505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72050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720505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720505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720505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720505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720505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720505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720505"/>
  </w:style>
  <w:style w:type="character" w:customStyle="1" w:styleId="WW-Absatz-Standardschriftart">
    <w:name w:val="WW-Absatz-Standardschriftart"/>
    <w:uiPriority w:val="99"/>
    <w:qFormat/>
    <w:rsid w:val="00720505"/>
  </w:style>
  <w:style w:type="character" w:customStyle="1" w:styleId="FontStyle150">
    <w:name w:val="Font Style15"/>
    <w:basedOn w:val="1fff5"/>
    <w:uiPriority w:val="99"/>
    <w:qFormat/>
    <w:rsid w:val="00720505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720505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720505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720505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720505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720505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720505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720505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720505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720505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720505"/>
    <w:rPr>
      <w:rFonts w:cs="Times New Roman"/>
    </w:rPr>
  </w:style>
  <w:style w:type="character" w:customStyle="1" w:styleId="mr1">
    <w:name w:val="mr1"/>
    <w:basedOn w:val="a3"/>
    <w:uiPriority w:val="99"/>
    <w:qFormat/>
    <w:rsid w:val="00720505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720505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720505"/>
    <w:rPr>
      <w:rFonts w:cs="Times New Roman"/>
    </w:rPr>
  </w:style>
  <w:style w:type="character" w:customStyle="1" w:styleId="bod1">
    <w:name w:val="bod1"/>
    <w:basedOn w:val="a3"/>
    <w:uiPriority w:val="99"/>
    <w:qFormat/>
    <w:rsid w:val="00720505"/>
    <w:rPr>
      <w:rFonts w:cs="Times New Roman"/>
    </w:rPr>
  </w:style>
  <w:style w:type="paragraph" w:customStyle="1" w:styleId="911">
    <w:name w:val="Знак91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720505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720505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720505"/>
  </w:style>
  <w:style w:type="character" w:customStyle="1" w:styleId="contextualspellingandgrammarerror">
    <w:name w:val="contextualspellingandgrammarerror"/>
    <w:uiPriority w:val="99"/>
    <w:qFormat/>
    <w:rsid w:val="00720505"/>
  </w:style>
  <w:style w:type="character" w:customStyle="1" w:styleId="normaltextrun1">
    <w:name w:val="normaltextrun1"/>
    <w:uiPriority w:val="99"/>
    <w:qFormat/>
    <w:rsid w:val="00720505"/>
  </w:style>
  <w:style w:type="character" w:customStyle="1" w:styleId="eop">
    <w:name w:val="eop"/>
    <w:uiPriority w:val="99"/>
    <w:qFormat/>
    <w:rsid w:val="00720505"/>
  </w:style>
  <w:style w:type="character" w:customStyle="1" w:styleId="NormalWebChar">
    <w:name w:val="Normal (Web) Char"/>
    <w:uiPriority w:val="99"/>
    <w:qFormat/>
    <w:locked/>
    <w:rsid w:val="00720505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720505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720505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720505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720505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720505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720505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720505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720505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720505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720505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720505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720505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720505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720505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720505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720505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720505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720505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720505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720505"/>
    <w:rPr>
      <w:b/>
      <w:sz w:val="28"/>
    </w:rPr>
  </w:style>
  <w:style w:type="character" w:customStyle="1" w:styleId="86">
    <w:name w:val="Знак Знак86"/>
    <w:uiPriority w:val="99"/>
    <w:rsid w:val="00720505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720505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720505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720505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720505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720505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720505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720505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720505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720505"/>
  </w:style>
  <w:style w:type="character" w:customStyle="1" w:styleId="2310">
    <w:name w:val="Знак Знак23 Знак1"/>
    <w:uiPriority w:val="99"/>
    <w:locked/>
    <w:rsid w:val="00720505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720505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720505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720505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720505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720505"/>
    <w:rPr>
      <w:sz w:val="24"/>
    </w:rPr>
  </w:style>
  <w:style w:type="character" w:customStyle="1" w:styleId="518">
    <w:name w:val="Знак Знак518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720505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720505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720505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720505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720505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720505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720505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720505"/>
    <w:rPr>
      <w:sz w:val="16"/>
    </w:rPr>
  </w:style>
  <w:style w:type="character" w:customStyle="1" w:styleId="508">
    <w:name w:val="Знак Знак508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720505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720505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720505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720505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720505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720505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720505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720505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720505"/>
    <w:rPr>
      <w:color w:val="808080"/>
    </w:rPr>
  </w:style>
  <w:style w:type="character" w:customStyle="1" w:styleId="552">
    <w:name w:val="Знак Знак552"/>
    <w:uiPriority w:val="99"/>
    <w:qFormat/>
    <w:locked/>
    <w:rsid w:val="00720505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720505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720505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720505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720505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720505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720505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720505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720505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720505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720505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720505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720505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720505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720505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720505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720505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720505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720505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720505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720505"/>
    <w:rPr>
      <w:b/>
      <w:sz w:val="28"/>
    </w:rPr>
  </w:style>
  <w:style w:type="character" w:customStyle="1" w:styleId="702">
    <w:name w:val="Знак Знак702"/>
    <w:uiPriority w:val="99"/>
    <w:qFormat/>
    <w:rsid w:val="00720505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720505"/>
    <w:rPr>
      <w:b/>
      <w:sz w:val="28"/>
    </w:rPr>
  </w:style>
  <w:style w:type="character" w:customStyle="1" w:styleId="682">
    <w:name w:val="Знак Знак682"/>
    <w:uiPriority w:val="99"/>
    <w:qFormat/>
    <w:rsid w:val="00720505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720505"/>
    <w:rPr>
      <w:b/>
    </w:rPr>
  </w:style>
  <w:style w:type="paragraph" w:customStyle="1" w:styleId="HTML21">
    <w:name w:val="Стандартный HTML2"/>
    <w:basedOn w:val="a2"/>
    <w:uiPriority w:val="99"/>
    <w:qFormat/>
    <w:rsid w:val="007205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72050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720505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720505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720505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720505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720505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720505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720505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720505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720505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720505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720505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720505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720505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720505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720505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720505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720505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720505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720505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720505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720505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720505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720505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720505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720505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720505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72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720505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720505"/>
    <w:rPr>
      <w:sz w:val="24"/>
    </w:rPr>
  </w:style>
  <w:style w:type="character" w:customStyle="1" w:styleId="5170">
    <w:name w:val="Знак Знак517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720505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720505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720505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720505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720505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720505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720505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720505"/>
    <w:rPr>
      <w:sz w:val="16"/>
    </w:rPr>
  </w:style>
  <w:style w:type="character" w:customStyle="1" w:styleId="507">
    <w:name w:val="Знак Знак507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720505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720505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720505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720505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720505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720505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720505"/>
    <w:rPr>
      <w:color w:val="808080"/>
    </w:rPr>
  </w:style>
  <w:style w:type="character" w:customStyle="1" w:styleId="5510">
    <w:name w:val="Знак Знак551"/>
    <w:uiPriority w:val="99"/>
    <w:qFormat/>
    <w:locked/>
    <w:rsid w:val="00720505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720505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720505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720505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720505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720505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720505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720505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720505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720505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720505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720505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720505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720505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720505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720505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720505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720505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720505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720505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720505"/>
    <w:rPr>
      <w:b/>
      <w:sz w:val="28"/>
    </w:rPr>
  </w:style>
  <w:style w:type="character" w:customStyle="1" w:styleId="701">
    <w:name w:val="Знак Знак701"/>
    <w:uiPriority w:val="99"/>
    <w:qFormat/>
    <w:rsid w:val="00720505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720505"/>
    <w:rPr>
      <w:b/>
      <w:sz w:val="28"/>
    </w:rPr>
  </w:style>
  <w:style w:type="character" w:customStyle="1" w:styleId="6810">
    <w:name w:val="Знак Знак681"/>
    <w:uiPriority w:val="99"/>
    <w:qFormat/>
    <w:rsid w:val="00720505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720505"/>
    <w:rPr>
      <w:b/>
    </w:rPr>
  </w:style>
  <w:style w:type="paragraph" w:customStyle="1" w:styleId="HTML31">
    <w:name w:val="Стандартный HTML3"/>
    <w:basedOn w:val="a2"/>
    <w:uiPriority w:val="99"/>
    <w:qFormat/>
    <w:rsid w:val="007205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720505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720505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720505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720505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720505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720505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720505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720505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720505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720505"/>
    <w:rPr>
      <w:b/>
    </w:rPr>
  </w:style>
  <w:style w:type="character" w:customStyle="1" w:styleId="1115">
    <w:name w:val="Слабая ссылка111"/>
    <w:uiPriority w:val="99"/>
    <w:qFormat/>
    <w:rsid w:val="00720505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720505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720505"/>
    <w:rPr>
      <w:b/>
      <w:smallCaps/>
      <w:spacing w:val="5"/>
    </w:rPr>
  </w:style>
  <w:style w:type="character" w:customStyle="1" w:styleId="3ff9">
    <w:name w:val="Замещающий текст3"/>
    <w:uiPriority w:val="99"/>
    <w:rsid w:val="00720505"/>
    <w:rPr>
      <w:color w:val="808080"/>
    </w:rPr>
  </w:style>
  <w:style w:type="character" w:customStyle="1" w:styleId="1260">
    <w:name w:val="Знак1 Знак Знак26"/>
    <w:uiPriority w:val="99"/>
    <w:locked/>
    <w:rsid w:val="00720505"/>
    <w:rPr>
      <w:sz w:val="24"/>
    </w:rPr>
  </w:style>
  <w:style w:type="character" w:customStyle="1" w:styleId="1272">
    <w:name w:val="Знак1 Знак Знак27"/>
    <w:uiPriority w:val="99"/>
    <w:locked/>
    <w:rsid w:val="00720505"/>
    <w:rPr>
      <w:sz w:val="24"/>
    </w:rPr>
  </w:style>
  <w:style w:type="character" w:customStyle="1" w:styleId="7d">
    <w:name w:val="Без интервала Знак7"/>
    <w:uiPriority w:val="99"/>
    <w:locked/>
    <w:rsid w:val="00720505"/>
    <w:rPr>
      <w:sz w:val="24"/>
      <w:lang w:eastAsia="en-US"/>
    </w:rPr>
  </w:style>
  <w:style w:type="character" w:customStyle="1" w:styleId="393">
    <w:name w:val="Знак Знак393"/>
    <w:uiPriority w:val="99"/>
    <w:rsid w:val="00720505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720505"/>
    <w:rPr>
      <w:b/>
      <w:sz w:val="28"/>
    </w:rPr>
  </w:style>
  <w:style w:type="character" w:customStyle="1" w:styleId="373">
    <w:name w:val="Знак Знак373"/>
    <w:uiPriority w:val="99"/>
    <w:rsid w:val="00720505"/>
    <w:rPr>
      <w:b/>
      <w:i/>
      <w:sz w:val="26"/>
    </w:rPr>
  </w:style>
  <w:style w:type="character" w:customStyle="1" w:styleId="363">
    <w:name w:val="Знак Знак363"/>
    <w:uiPriority w:val="99"/>
    <w:rsid w:val="00720505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720505"/>
    <w:rPr>
      <w:sz w:val="24"/>
      <w:lang w:val="ru-RU" w:eastAsia="ru-RU"/>
    </w:rPr>
  </w:style>
  <w:style w:type="character" w:customStyle="1" w:styleId="3430">
    <w:name w:val="Знак Знак343"/>
    <w:uiPriority w:val="99"/>
    <w:rsid w:val="00720505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720505"/>
    <w:rPr>
      <w:sz w:val="16"/>
    </w:rPr>
  </w:style>
  <w:style w:type="character" w:customStyle="1" w:styleId="Heading122">
    <w:name w:val="Heading 12 Знак Знак2"/>
    <w:uiPriority w:val="99"/>
    <w:qFormat/>
    <w:rsid w:val="00720505"/>
    <w:rPr>
      <w:rFonts w:ascii="Courier New" w:hAnsi="Courier New"/>
    </w:rPr>
  </w:style>
  <w:style w:type="character" w:customStyle="1" w:styleId="3140">
    <w:name w:val="Знак Знак314"/>
    <w:uiPriority w:val="99"/>
    <w:rsid w:val="00720505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720505"/>
    <w:rPr>
      <w:sz w:val="24"/>
    </w:rPr>
  </w:style>
  <w:style w:type="character" w:customStyle="1" w:styleId="293">
    <w:name w:val="Знак Знак293"/>
    <w:uiPriority w:val="99"/>
    <w:rsid w:val="00720505"/>
    <w:rPr>
      <w:sz w:val="24"/>
    </w:rPr>
  </w:style>
  <w:style w:type="character" w:customStyle="1" w:styleId="7130">
    <w:name w:val="Знак Знак713"/>
    <w:uiPriority w:val="99"/>
    <w:rsid w:val="00720505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720505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720505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720505"/>
    <w:rPr>
      <w:rFonts w:ascii="Tahoma" w:hAnsi="Tahoma"/>
    </w:rPr>
  </w:style>
  <w:style w:type="character" w:customStyle="1" w:styleId="273">
    <w:name w:val="Знак Знак273"/>
    <w:uiPriority w:val="99"/>
    <w:qFormat/>
    <w:rsid w:val="00720505"/>
    <w:rPr>
      <w:sz w:val="24"/>
    </w:rPr>
  </w:style>
  <w:style w:type="character" w:customStyle="1" w:styleId="1090">
    <w:name w:val="Знак Знак109"/>
    <w:uiPriority w:val="99"/>
    <w:locked/>
    <w:rsid w:val="00720505"/>
    <w:rPr>
      <w:sz w:val="16"/>
      <w:lang w:val="ru-RU" w:eastAsia="ru-RU"/>
    </w:rPr>
  </w:style>
  <w:style w:type="character" w:customStyle="1" w:styleId="626">
    <w:name w:val="Знак Знак626"/>
    <w:uiPriority w:val="99"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720505"/>
    <w:rPr>
      <w:sz w:val="24"/>
      <w:lang w:val="en-US"/>
    </w:rPr>
  </w:style>
  <w:style w:type="character" w:customStyle="1" w:styleId="1231">
    <w:name w:val="Знак Знак123"/>
    <w:uiPriority w:val="99"/>
    <w:rsid w:val="00720505"/>
    <w:rPr>
      <w:sz w:val="16"/>
    </w:rPr>
  </w:style>
  <w:style w:type="character" w:customStyle="1" w:styleId="1350">
    <w:name w:val="Знак Знак135"/>
    <w:uiPriority w:val="99"/>
    <w:rsid w:val="00720505"/>
    <w:rPr>
      <w:lang w:val="ru-RU" w:eastAsia="ru-RU"/>
    </w:rPr>
  </w:style>
  <w:style w:type="character" w:customStyle="1" w:styleId="16100">
    <w:name w:val="Знак Знак1610"/>
    <w:uiPriority w:val="99"/>
    <w:locked/>
    <w:rsid w:val="00720505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720505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720505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720505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720505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720505"/>
    <w:rPr>
      <w:rFonts w:ascii="Arial" w:hAnsi="Arial"/>
      <w:sz w:val="22"/>
    </w:rPr>
  </w:style>
  <w:style w:type="character" w:customStyle="1" w:styleId="199">
    <w:name w:val="Знак Знак199"/>
    <w:uiPriority w:val="99"/>
    <w:rsid w:val="00720505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720505"/>
    <w:rPr>
      <w:rFonts w:ascii="Courier New" w:hAnsi="Courier New"/>
    </w:rPr>
  </w:style>
  <w:style w:type="character" w:customStyle="1" w:styleId="179">
    <w:name w:val="Знак Знак179"/>
    <w:uiPriority w:val="99"/>
    <w:rsid w:val="00720505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720505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720505"/>
    <w:rPr>
      <w:sz w:val="24"/>
    </w:rPr>
  </w:style>
  <w:style w:type="character" w:customStyle="1" w:styleId="5200">
    <w:name w:val="Знак Знак520"/>
    <w:uiPriority w:val="99"/>
    <w:rsid w:val="00720505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720505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720505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720505"/>
    <w:rPr>
      <w:b/>
      <w:sz w:val="28"/>
    </w:rPr>
  </w:style>
  <w:style w:type="character" w:customStyle="1" w:styleId="800">
    <w:name w:val="Знак Знак80"/>
    <w:uiPriority w:val="99"/>
    <w:rsid w:val="00720505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720505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720505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720505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720505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720505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720505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720505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720505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720505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720505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720505"/>
  </w:style>
  <w:style w:type="character" w:customStyle="1" w:styleId="2380">
    <w:name w:val="Знак Знак23 Знак8"/>
    <w:uiPriority w:val="99"/>
    <w:locked/>
    <w:rsid w:val="00720505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720505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720505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720505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720505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720505"/>
    <w:rPr>
      <w:sz w:val="24"/>
    </w:rPr>
  </w:style>
  <w:style w:type="character" w:customStyle="1" w:styleId="51100">
    <w:name w:val="Знак Знак5110"/>
    <w:uiPriority w:val="99"/>
    <w:locked/>
    <w:rsid w:val="00720505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720505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720505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720505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720505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720505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720505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720505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720505"/>
    <w:rPr>
      <w:sz w:val="16"/>
    </w:rPr>
  </w:style>
  <w:style w:type="character" w:customStyle="1" w:styleId="509">
    <w:name w:val="Знак Знак509"/>
    <w:uiPriority w:val="99"/>
    <w:locked/>
    <w:rsid w:val="00720505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720505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720505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720505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720505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720505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720505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720505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720505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720505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720505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720505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720505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720505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720505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720505"/>
    <w:rPr>
      <w:lang w:val="ru-RU" w:eastAsia="ru-RU"/>
    </w:rPr>
  </w:style>
  <w:style w:type="character" w:customStyle="1" w:styleId="563">
    <w:name w:val="Знак Знак563"/>
    <w:uiPriority w:val="99"/>
    <w:locked/>
    <w:rsid w:val="00720505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720505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720505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720505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720505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720505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720505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720505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720505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720505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720505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720505"/>
    <w:rPr>
      <w:b/>
      <w:sz w:val="28"/>
    </w:rPr>
  </w:style>
  <w:style w:type="character" w:customStyle="1" w:styleId="703">
    <w:name w:val="Знак Знак703"/>
    <w:uiPriority w:val="99"/>
    <w:rsid w:val="00720505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720505"/>
    <w:rPr>
      <w:b/>
      <w:sz w:val="28"/>
    </w:rPr>
  </w:style>
  <w:style w:type="character" w:customStyle="1" w:styleId="683">
    <w:name w:val="Знак Знак683"/>
    <w:uiPriority w:val="99"/>
    <w:rsid w:val="00720505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7205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720505"/>
  </w:style>
  <w:style w:type="character" w:customStyle="1" w:styleId="HeaderChar2">
    <w:name w:val="Header Char2"/>
    <w:uiPriority w:val="99"/>
    <w:locked/>
    <w:rsid w:val="00720505"/>
    <w:rPr>
      <w:sz w:val="24"/>
    </w:rPr>
  </w:style>
  <w:style w:type="character" w:customStyle="1" w:styleId="FooterChar2">
    <w:name w:val="Footer Char2"/>
    <w:uiPriority w:val="99"/>
    <w:locked/>
    <w:rsid w:val="00720505"/>
    <w:rPr>
      <w:sz w:val="24"/>
    </w:rPr>
  </w:style>
  <w:style w:type="character" w:customStyle="1" w:styleId="EndnoteTextChar2">
    <w:name w:val="Endnote Text Char2"/>
    <w:uiPriority w:val="99"/>
    <w:locked/>
    <w:rsid w:val="00720505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720505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720505"/>
    <w:rPr>
      <w:sz w:val="24"/>
      <w:lang w:val="en-US"/>
    </w:rPr>
  </w:style>
  <w:style w:type="character" w:customStyle="1" w:styleId="SubtitleChar2">
    <w:name w:val="Subtitle Char2"/>
    <w:uiPriority w:val="99"/>
    <w:locked/>
    <w:rsid w:val="00720505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720505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720505"/>
    <w:rPr>
      <w:sz w:val="24"/>
    </w:rPr>
  </w:style>
  <w:style w:type="character" w:customStyle="1" w:styleId="BodyTextIndent2Char2">
    <w:name w:val="Body Text Indent 2 Char2"/>
    <w:uiPriority w:val="99"/>
    <w:locked/>
    <w:rsid w:val="00720505"/>
    <w:rPr>
      <w:sz w:val="24"/>
    </w:rPr>
  </w:style>
  <w:style w:type="character" w:customStyle="1" w:styleId="BodyTextIndent3Char2">
    <w:name w:val="Body Text Indent 3 Char2"/>
    <w:uiPriority w:val="99"/>
    <w:locked/>
    <w:rsid w:val="00720505"/>
    <w:rPr>
      <w:sz w:val="16"/>
    </w:rPr>
  </w:style>
  <w:style w:type="character" w:customStyle="1" w:styleId="DocumentMapChar2">
    <w:name w:val="Document Map Char2"/>
    <w:uiPriority w:val="99"/>
    <w:locked/>
    <w:rsid w:val="00720505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720505"/>
    <w:rPr>
      <w:sz w:val="16"/>
    </w:rPr>
  </w:style>
  <w:style w:type="character" w:customStyle="1" w:styleId="BalloonTextChar2">
    <w:name w:val="Balloon Text Char2"/>
    <w:uiPriority w:val="99"/>
    <w:locked/>
    <w:rsid w:val="00720505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720505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720505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720505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720505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720505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720505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720505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720505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720505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720505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720505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720505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720505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720505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720505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720505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720505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720505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72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720505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720505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720505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720505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720505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720505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720505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720505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7205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720505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720505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720505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720505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720505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720505"/>
    <w:rPr>
      <w:i/>
      <w:color w:val="808080"/>
    </w:rPr>
  </w:style>
  <w:style w:type="character" w:customStyle="1" w:styleId="DefaultParagraphFont1">
    <w:name w:val="Default Paragraph Font1"/>
    <w:uiPriority w:val="99"/>
    <w:rsid w:val="00720505"/>
  </w:style>
  <w:style w:type="character" w:customStyle="1" w:styleId="PlaceholderText1">
    <w:name w:val="Placeholder Text1"/>
    <w:uiPriority w:val="99"/>
    <w:rsid w:val="00720505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720505"/>
    <w:rPr>
      <w:b/>
    </w:rPr>
  </w:style>
  <w:style w:type="character" w:customStyle="1" w:styleId="1102">
    <w:name w:val="Знак Знак110"/>
    <w:uiPriority w:val="99"/>
    <w:qFormat/>
    <w:rsid w:val="00720505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720505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720505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720505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720505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720505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720505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720505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720505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720505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720505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720505"/>
  </w:style>
  <w:style w:type="paragraph" w:customStyle="1" w:styleId="3ffb">
    <w:name w:val="Подзаголовок3"/>
    <w:basedOn w:val="a2"/>
    <w:uiPriority w:val="99"/>
    <w:qFormat/>
    <w:rsid w:val="00720505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720505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720505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720505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720505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720505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720505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720505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720505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720505"/>
    <w:rPr>
      <w:sz w:val="16"/>
    </w:rPr>
  </w:style>
  <w:style w:type="character" w:customStyle="1" w:styleId="1211">
    <w:name w:val="Знак Знак121"/>
    <w:uiPriority w:val="99"/>
    <w:qFormat/>
    <w:locked/>
    <w:rsid w:val="00720505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720505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720505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720505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720505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720505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720505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720505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720505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720505"/>
    <w:rPr>
      <w:b/>
      <w:i/>
      <w:color w:val="4F81BD"/>
    </w:rPr>
  </w:style>
  <w:style w:type="character" w:customStyle="1" w:styleId="2fffb">
    <w:name w:val="Слабая ссылка2"/>
    <w:uiPriority w:val="99"/>
    <w:rsid w:val="00720505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720505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720505"/>
    <w:rPr>
      <w:b/>
      <w:smallCaps/>
      <w:spacing w:val="5"/>
    </w:rPr>
  </w:style>
  <w:style w:type="character" w:customStyle="1" w:styleId="4fc">
    <w:name w:val="Замещающий текст4"/>
    <w:uiPriority w:val="99"/>
    <w:rsid w:val="00720505"/>
    <w:rPr>
      <w:color w:val="808080"/>
    </w:rPr>
  </w:style>
  <w:style w:type="character" w:customStyle="1" w:styleId="Heading4Char1">
    <w:name w:val="Heading 4 Char1"/>
    <w:uiPriority w:val="99"/>
    <w:locked/>
    <w:rsid w:val="00720505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720505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720505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720505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720505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720505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720505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720505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720505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720505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720505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720505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720505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720505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720505"/>
    <w:rPr>
      <w:rFonts w:cs="Times New Roman"/>
    </w:rPr>
  </w:style>
  <w:style w:type="paragraph" w:customStyle="1" w:styleId="10d">
    <w:name w:val="Обычный10"/>
    <w:uiPriority w:val="99"/>
    <w:qFormat/>
    <w:rsid w:val="00720505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720505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720505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720505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720505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720505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720505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720505"/>
    <w:rPr>
      <w:sz w:val="24"/>
    </w:rPr>
  </w:style>
  <w:style w:type="character" w:customStyle="1" w:styleId="624">
    <w:name w:val="Знак Знак624"/>
    <w:uiPriority w:val="99"/>
    <w:locked/>
    <w:rsid w:val="00720505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720505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720505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720505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720505"/>
    <w:rPr>
      <w:b/>
    </w:rPr>
  </w:style>
  <w:style w:type="character" w:customStyle="1" w:styleId="affffffffff">
    <w:name w:val="текст Знак Знак"/>
    <w:uiPriority w:val="99"/>
    <w:qFormat/>
    <w:rsid w:val="00720505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720505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720505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720505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720505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720505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720505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720505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720505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720505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720505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720505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720505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720505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720505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720505"/>
    <w:rPr>
      <w:rFonts w:cs="Times New Roman"/>
    </w:rPr>
  </w:style>
  <w:style w:type="character" w:customStyle="1" w:styleId="ft1067">
    <w:name w:val="ft1067"/>
    <w:basedOn w:val="a3"/>
    <w:uiPriority w:val="99"/>
    <w:qFormat/>
    <w:rsid w:val="00720505"/>
    <w:rPr>
      <w:rFonts w:cs="Times New Roman"/>
    </w:rPr>
  </w:style>
  <w:style w:type="character" w:customStyle="1" w:styleId="ft1144">
    <w:name w:val="ft1144"/>
    <w:basedOn w:val="a3"/>
    <w:uiPriority w:val="99"/>
    <w:qFormat/>
    <w:rsid w:val="00720505"/>
    <w:rPr>
      <w:rFonts w:cs="Times New Roman"/>
    </w:rPr>
  </w:style>
  <w:style w:type="character" w:customStyle="1" w:styleId="ft1207">
    <w:name w:val="ft1207"/>
    <w:basedOn w:val="a3"/>
    <w:uiPriority w:val="99"/>
    <w:qFormat/>
    <w:rsid w:val="00720505"/>
    <w:rPr>
      <w:rFonts w:cs="Times New Roman"/>
    </w:rPr>
  </w:style>
  <w:style w:type="character" w:customStyle="1" w:styleId="ft1213">
    <w:name w:val="ft1213"/>
    <w:basedOn w:val="a3"/>
    <w:uiPriority w:val="99"/>
    <w:qFormat/>
    <w:rsid w:val="00720505"/>
    <w:rPr>
      <w:rFonts w:cs="Times New Roman"/>
    </w:rPr>
  </w:style>
  <w:style w:type="character" w:customStyle="1" w:styleId="ft1214">
    <w:name w:val="ft1214"/>
    <w:basedOn w:val="a3"/>
    <w:uiPriority w:val="99"/>
    <w:qFormat/>
    <w:rsid w:val="00720505"/>
    <w:rPr>
      <w:rFonts w:cs="Times New Roman"/>
    </w:rPr>
  </w:style>
  <w:style w:type="character" w:customStyle="1" w:styleId="ft1289">
    <w:name w:val="ft1289"/>
    <w:basedOn w:val="a3"/>
    <w:uiPriority w:val="99"/>
    <w:qFormat/>
    <w:rsid w:val="00720505"/>
    <w:rPr>
      <w:rFonts w:cs="Times New Roman"/>
    </w:rPr>
  </w:style>
  <w:style w:type="character" w:customStyle="1" w:styleId="ft1311">
    <w:name w:val="ft1311"/>
    <w:basedOn w:val="a3"/>
    <w:uiPriority w:val="99"/>
    <w:qFormat/>
    <w:rsid w:val="00720505"/>
    <w:rPr>
      <w:rFonts w:cs="Times New Roman"/>
    </w:rPr>
  </w:style>
  <w:style w:type="character" w:customStyle="1" w:styleId="ft3008">
    <w:name w:val="ft3008"/>
    <w:basedOn w:val="a3"/>
    <w:uiPriority w:val="99"/>
    <w:qFormat/>
    <w:rsid w:val="00720505"/>
    <w:rPr>
      <w:rFonts w:cs="Times New Roman"/>
    </w:rPr>
  </w:style>
  <w:style w:type="character" w:customStyle="1" w:styleId="ft3181">
    <w:name w:val="ft3181"/>
    <w:basedOn w:val="a3"/>
    <w:uiPriority w:val="99"/>
    <w:qFormat/>
    <w:rsid w:val="00720505"/>
    <w:rPr>
      <w:rFonts w:cs="Times New Roman"/>
    </w:rPr>
  </w:style>
  <w:style w:type="character" w:customStyle="1" w:styleId="ft722">
    <w:name w:val="ft722"/>
    <w:basedOn w:val="a3"/>
    <w:uiPriority w:val="99"/>
    <w:qFormat/>
    <w:rsid w:val="00720505"/>
    <w:rPr>
      <w:rFonts w:cs="Times New Roman"/>
    </w:rPr>
  </w:style>
  <w:style w:type="character" w:customStyle="1" w:styleId="ft728">
    <w:name w:val="ft728"/>
    <w:basedOn w:val="a3"/>
    <w:uiPriority w:val="99"/>
    <w:qFormat/>
    <w:rsid w:val="00720505"/>
    <w:rPr>
      <w:rFonts w:cs="Times New Roman"/>
    </w:rPr>
  </w:style>
  <w:style w:type="character" w:customStyle="1" w:styleId="ft730">
    <w:name w:val="ft730"/>
    <w:basedOn w:val="a3"/>
    <w:uiPriority w:val="99"/>
    <w:qFormat/>
    <w:rsid w:val="00720505"/>
    <w:rPr>
      <w:rFonts w:cs="Times New Roman"/>
    </w:rPr>
  </w:style>
  <w:style w:type="character" w:customStyle="1" w:styleId="ft72">
    <w:name w:val="ft72"/>
    <w:basedOn w:val="a3"/>
    <w:uiPriority w:val="99"/>
    <w:qFormat/>
    <w:rsid w:val="00720505"/>
    <w:rPr>
      <w:rFonts w:cs="Times New Roman"/>
    </w:rPr>
  </w:style>
  <w:style w:type="character" w:customStyle="1" w:styleId="ft731">
    <w:name w:val="ft731"/>
    <w:basedOn w:val="a3"/>
    <w:uiPriority w:val="99"/>
    <w:qFormat/>
    <w:rsid w:val="00720505"/>
    <w:rPr>
      <w:rFonts w:cs="Times New Roman"/>
    </w:rPr>
  </w:style>
  <w:style w:type="character" w:customStyle="1" w:styleId="ft732">
    <w:name w:val="ft732"/>
    <w:basedOn w:val="a3"/>
    <w:uiPriority w:val="99"/>
    <w:qFormat/>
    <w:rsid w:val="00720505"/>
    <w:rPr>
      <w:rFonts w:cs="Times New Roman"/>
    </w:rPr>
  </w:style>
  <w:style w:type="character" w:customStyle="1" w:styleId="ft735">
    <w:name w:val="ft735"/>
    <w:basedOn w:val="a3"/>
    <w:uiPriority w:val="99"/>
    <w:qFormat/>
    <w:rsid w:val="00720505"/>
    <w:rPr>
      <w:rFonts w:cs="Times New Roman"/>
    </w:rPr>
  </w:style>
  <w:style w:type="character" w:customStyle="1" w:styleId="ft738">
    <w:name w:val="ft738"/>
    <w:basedOn w:val="a3"/>
    <w:uiPriority w:val="99"/>
    <w:qFormat/>
    <w:rsid w:val="00720505"/>
    <w:rPr>
      <w:rFonts w:cs="Times New Roman"/>
    </w:rPr>
  </w:style>
  <w:style w:type="character" w:customStyle="1" w:styleId="ft747">
    <w:name w:val="ft747"/>
    <w:basedOn w:val="a3"/>
    <w:uiPriority w:val="99"/>
    <w:qFormat/>
    <w:rsid w:val="00720505"/>
    <w:rPr>
      <w:rFonts w:cs="Times New Roman"/>
    </w:rPr>
  </w:style>
  <w:style w:type="character" w:customStyle="1" w:styleId="ft758">
    <w:name w:val="ft758"/>
    <w:basedOn w:val="a3"/>
    <w:uiPriority w:val="99"/>
    <w:qFormat/>
    <w:rsid w:val="00720505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720505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720505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720505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720505"/>
    <w:rPr>
      <w:rFonts w:cs="Times New Roman"/>
    </w:rPr>
  </w:style>
  <w:style w:type="character" w:customStyle="1" w:styleId="ft2109">
    <w:name w:val="ft2109"/>
    <w:basedOn w:val="a3"/>
    <w:uiPriority w:val="99"/>
    <w:qFormat/>
    <w:rsid w:val="00720505"/>
    <w:rPr>
      <w:rFonts w:cs="Times New Roman"/>
    </w:rPr>
  </w:style>
  <w:style w:type="character" w:customStyle="1" w:styleId="ft2121">
    <w:name w:val="ft2121"/>
    <w:basedOn w:val="a3"/>
    <w:uiPriority w:val="99"/>
    <w:qFormat/>
    <w:rsid w:val="00720505"/>
    <w:rPr>
      <w:rFonts w:cs="Times New Roman"/>
    </w:rPr>
  </w:style>
  <w:style w:type="character" w:customStyle="1" w:styleId="ft2130">
    <w:name w:val="ft2130"/>
    <w:basedOn w:val="a3"/>
    <w:uiPriority w:val="99"/>
    <w:qFormat/>
    <w:rsid w:val="00720505"/>
    <w:rPr>
      <w:rFonts w:cs="Times New Roman"/>
    </w:rPr>
  </w:style>
  <w:style w:type="character" w:customStyle="1" w:styleId="ft24421">
    <w:name w:val="ft24421"/>
    <w:uiPriority w:val="99"/>
    <w:qFormat/>
    <w:rsid w:val="00720505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720505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720505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720505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720505"/>
    <w:rPr>
      <w:rFonts w:cs="Times New Roman"/>
    </w:rPr>
  </w:style>
  <w:style w:type="character" w:customStyle="1" w:styleId="rvts15">
    <w:name w:val="rvts15"/>
    <w:basedOn w:val="a3"/>
    <w:uiPriority w:val="99"/>
    <w:qFormat/>
    <w:rsid w:val="00720505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720505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720505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720505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720505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720505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720505"/>
    <w:rPr>
      <w:rFonts w:cs="Times New Roman"/>
    </w:rPr>
  </w:style>
  <w:style w:type="character" w:customStyle="1" w:styleId="ft404">
    <w:name w:val="ft404"/>
    <w:basedOn w:val="a3"/>
    <w:uiPriority w:val="99"/>
    <w:qFormat/>
    <w:rsid w:val="00720505"/>
    <w:rPr>
      <w:rFonts w:cs="Times New Roman"/>
    </w:rPr>
  </w:style>
  <w:style w:type="character" w:customStyle="1" w:styleId="ft2">
    <w:name w:val="ft2"/>
    <w:basedOn w:val="a3"/>
    <w:uiPriority w:val="99"/>
    <w:qFormat/>
    <w:rsid w:val="00720505"/>
    <w:rPr>
      <w:rFonts w:cs="Times New Roman"/>
    </w:rPr>
  </w:style>
  <w:style w:type="character" w:customStyle="1" w:styleId="ft405">
    <w:name w:val="ft405"/>
    <w:basedOn w:val="a3"/>
    <w:uiPriority w:val="99"/>
    <w:qFormat/>
    <w:rsid w:val="00720505"/>
    <w:rPr>
      <w:rFonts w:cs="Times New Roman"/>
    </w:rPr>
  </w:style>
  <w:style w:type="character" w:customStyle="1" w:styleId="ft407">
    <w:name w:val="ft407"/>
    <w:basedOn w:val="a3"/>
    <w:uiPriority w:val="99"/>
    <w:qFormat/>
    <w:rsid w:val="00720505"/>
    <w:rPr>
      <w:rFonts w:cs="Times New Roman"/>
    </w:rPr>
  </w:style>
  <w:style w:type="character" w:customStyle="1" w:styleId="ft411">
    <w:name w:val="ft411"/>
    <w:basedOn w:val="a3"/>
    <w:uiPriority w:val="99"/>
    <w:qFormat/>
    <w:rsid w:val="00720505"/>
    <w:rPr>
      <w:rFonts w:cs="Times New Roman"/>
    </w:rPr>
  </w:style>
  <w:style w:type="character" w:customStyle="1" w:styleId="ft416">
    <w:name w:val="ft416"/>
    <w:basedOn w:val="a3"/>
    <w:uiPriority w:val="99"/>
    <w:qFormat/>
    <w:rsid w:val="00720505"/>
    <w:rPr>
      <w:rFonts w:cs="Times New Roman"/>
    </w:rPr>
  </w:style>
  <w:style w:type="character" w:customStyle="1" w:styleId="ft438">
    <w:name w:val="ft438"/>
    <w:basedOn w:val="a3"/>
    <w:uiPriority w:val="99"/>
    <w:qFormat/>
    <w:rsid w:val="00720505"/>
    <w:rPr>
      <w:rFonts w:cs="Times New Roman"/>
    </w:rPr>
  </w:style>
  <w:style w:type="character" w:customStyle="1" w:styleId="ft461">
    <w:name w:val="ft461"/>
    <w:basedOn w:val="a3"/>
    <w:uiPriority w:val="99"/>
    <w:qFormat/>
    <w:rsid w:val="00720505"/>
    <w:rPr>
      <w:rFonts w:cs="Times New Roman"/>
    </w:rPr>
  </w:style>
  <w:style w:type="character" w:customStyle="1" w:styleId="ft485">
    <w:name w:val="ft485"/>
    <w:basedOn w:val="a3"/>
    <w:uiPriority w:val="99"/>
    <w:qFormat/>
    <w:rsid w:val="00720505"/>
    <w:rPr>
      <w:rFonts w:cs="Times New Roman"/>
    </w:rPr>
  </w:style>
  <w:style w:type="character" w:customStyle="1" w:styleId="ft507">
    <w:name w:val="ft507"/>
    <w:basedOn w:val="a3"/>
    <w:uiPriority w:val="99"/>
    <w:qFormat/>
    <w:rsid w:val="00720505"/>
    <w:rPr>
      <w:rFonts w:cs="Times New Roman"/>
    </w:rPr>
  </w:style>
  <w:style w:type="character" w:customStyle="1" w:styleId="ft464">
    <w:name w:val="ft464"/>
    <w:basedOn w:val="a3"/>
    <w:uiPriority w:val="99"/>
    <w:qFormat/>
    <w:rsid w:val="00720505"/>
    <w:rPr>
      <w:rFonts w:cs="Times New Roman"/>
    </w:rPr>
  </w:style>
  <w:style w:type="character" w:customStyle="1" w:styleId="ft515">
    <w:name w:val="ft515"/>
    <w:basedOn w:val="a3"/>
    <w:uiPriority w:val="99"/>
    <w:qFormat/>
    <w:rsid w:val="00720505"/>
    <w:rPr>
      <w:rFonts w:cs="Times New Roman"/>
    </w:rPr>
  </w:style>
  <w:style w:type="character" w:customStyle="1" w:styleId="ft518">
    <w:name w:val="ft518"/>
    <w:basedOn w:val="a3"/>
    <w:uiPriority w:val="99"/>
    <w:qFormat/>
    <w:rsid w:val="00720505"/>
    <w:rPr>
      <w:rFonts w:cs="Times New Roman"/>
    </w:rPr>
  </w:style>
  <w:style w:type="character" w:customStyle="1" w:styleId="ft521">
    <w:name w:val="ft521"/>
    <w:basedOn w:val="a3"/>
    <w:uiPriority w:val="99"/>
    <w:qFormat/>
    <w:rsid w:val="00720505"/>
    <w:rPr>
      <w:rFonts w:cs="Times New Roman"/>
    </w:rPr>
  </w:style>
  <w:style w:type="character" w:customStyle="1" w:styleId="ft525">
    <w:name w:val="ft525"/>
    <w:basedOn w:val="a3"/>
    <w:uiPriority w:val="99"/>
    <w:qFormat/>
    <w:rsid w:val="00720505"/>
    <w:rPr>
      <w:rFonts w:cs="Times New Roman"/>
    </w:rPr>
  </w:style>
  <w:style w:type="character" w:customStyle="1" w:styleId="ft549">
    <w:name w:val="ft549"/>
    <w:basedOn w:val="a3"/>
    <w:uiPriority w:val="99"/>
    <w:qFormat/>
    <w:rsid w:val="00720505"/>
    <w:rPr>
      <w:rFonts w:cs="Times New Roman"/>
    </w:rPr>
  </w:style>
  <w:style w:type="character" w:customStyle="1" w:styleId="ft554">
    <w:name w:val="ft554"/>
    <w:basedOn w:val="a3"/>
    <w:uiPriority w:val="99"/>
    <w:qFormat/>
    <w:rsid w:val="00720505"/>
    <w:rPr>
      <w:rFonts w:cs="Times New Roman"/>
    </w:rPr>
  </w:style>
  <w:style w:type="character" w:customStyle="1" w:styleId="ft557">
    <w:name w:val="ft557"/>
    <w:basedOn w:val="a3"/>
    <w:uiPriority w:val="99"/>
    <w:qFormat/>
    <w:rsid w:val="00720505"/>
    <w:rPr>
      <w:rFonts w:cs="Times New Roman"/>
    </w:rPr>
  </w:style>
  <w:style w:type="character" w:customStyle="1" w:styleId="ft561">
    <w:name w:val="ft561"/>
    <w:basedOn w:val="a3"/>
    <w:uiPriority w:val="99"/>
    <w:qFormat/>
    <w:rsid w:val="00720505"/>
    <w:rPr>
      <w:rFonts w:cs="Times New Roman"/>
    </w:rPr>
  </w:style>
  <w:style w:type="character" w:customStyle="1" w:styleId="ft565">
    <w:name w:val="ft565"/>
    <w:basedOn w:val="a3"/>
    <w:uiPriority w:val="99"/>
    <w:qFormat/>
    <w:rsid w:val="00720505"/>
    <w:rPr>
      <w:rFonts w:cs="Times New Roman"/>
    </w:rPr>
  </w:style>
  <w:style w:type="character" w:customStyle="1" w:styleId="ft570">
    <w:name w:val="ft570"/>
    <w:basedOn w:val="a3"/>
    <w:uiPriority w:val="99"/>
    <w:qFormat/>
    <w:rsid w:val="00720505"/>
    <w:rPr>
      <w:rFonts w:cs="Times New Roman"/>
    </w:rPr>
  </w:style>
  <w:style w:type="character" w:customStyle="1" w:styleId="ft594">
    <w:name w:val="ft594"/>
    <w:basedOn w:val="a3"/>
    <w:uiPriority w:val="99"/>
    <w:qFormat/>
    <w:rsid w:val="00720505"/>
    <w:rPr>
      <w:rFonts w:cs="Times New Roman"/>
    </w:rPr>
  </w:style>
  <w:style w:type="character" w:customStyle="1" w:styleId="ft600">
    <w:name w:val="ft600"/>
    <w:basedOn w:val="a3"/>
    <w:uiPriority w:val="99"/>
    <w:qFormat/>
    <w:rsid w:val="00720505"/>
    <w:rPr>
      <w:rFonts w:cs="Times New Roman"/>
    </w:rPr>
  </w:style>
  <w:style w:type="character" w:customStyle="1" w:styleId="ft625">
    <w:name w:val="ft625"/>
    <w:basedOn w:val="a3"/>
    <w:uiPriority w:val="99"/>
    <w:qFormat/>
    <w:rsid w:val="00720505"/>
    <w:rPr>
      <w:rFonts w:cs="Times New Roman"/>
    </w:rPr>
  </w:style>
  <w:style w:type="character" w:customStyle="1" w:styleId="ft646">
    <w:name w:val="ft646"/>
    <w:basedOn w:val="a3"/>
    <w:uiPriority w:val="99"/>
    <w:qFormat/>
    <w:rsid w:val="00720505"/>
    <w:rPr>
      <w:rFonts w:cs="Times New Roman"/>
    </w:rPr>
  </w:style>
  <w:style w:type="character" w:customStyle="1" w:styleId="ft648">
    <w:name w:val="ft648"/>
    <w:basedOn w:val="a3"/>
    <w:uiPriority w:val="99"/>
    <w:qFormat/>
    <w:rsid w:val="00720505"/>
    <w:rPr>
      <w:rFonts w:cs="Times New Roman"/>
    </w:rPr>
  </w:style>
  <w:style w:type="character" w:customStyle="1" w:styleId="ft650">
    <w:name w:val="ft650"/>
    <w:basedOn w:val="a3"/>
    <w:uiPriority w:val="99"/>
    <w:qFormat/>
    <w:rsid w:val="00720505"/>
    <w:rPr>
      <w:rFonts w:cs="Times New Roman"/>
    </w:rPr>
  </w:style>
  <w:style w:type="character" w:customStyle="1" w:styleId="ft651">
    <w:name w:val="ft651"/>
    <w:basedOn w:val="a3"/>
    <w:uiPriority w:val="99"/>
    <w:qFormat/>
    <w:rsid w:val="00720505"/>
    <w:rPr>
      <w:rFonts w:cs="Times New Roman"/>
    </w:rPr>
  </w:style>
  <w:style w:type="character" w:customStyle="1" w:styleId="ft654">
    <w:name w:val="ft654"/>
    <w:basedOn w:val="a3"/>
    <w:uiPriority w:val="99"/>
    <w:qFormat/>
    <w:rsid w:val="00720505"/>
    <w:rPr>
      <w:rFonts w:cs="Times New Roman"/>
    </w:rPr>
  </w:style>
  <w:style w:type="character" w:customStyle="1" w:styleId="ft655">
    <w:name w:val="ft655"/>
    <w:basedOn w:val="a3"/>
    <w:uiPriority w:val="99"/>
    <w:qFormat/>
    <w:rsid w:val="00720505"/>
    <w:rPr>
      <w:rFonts w:cs="Times New Roman"/>
    </w:rPr>
  </w:style>
  <w:style w:type="character" w:customStyle="1" w:styleId="ft674">
    <w:name w:val="ft674"/>
    <w:basedOn w:val="a3"/>
    <w:uiPriority w:val="99"/>
    <w:qFormat/>
    <w:rsid w:val="00720505"/>
    <w:rPr>
      <w:rFonts w:cs="Times New Roman"/>
    </w:rPr>
  </w:style>
  <w:style w:type="character" w:customStyle="1" w:styleId="ft698">
    <w:name w:val="ft698"/>
    <w:basedOn w:val="a3"/>
    <w:uiPriority w:val="99"/>
    <w:qFormat/>
    <w:rsid w:val="00720505"/>
    <w:rPr>
      <w:rFonts w:cs="Times New Roman"/>
    </w:rPr>
  </w:style>
  <w:style w:type="character" w:customStyle="1" w:styleId="ft709">
    <w:name w:val="ft709"/>
    <w:basedOn w:val="a3"/>
    <w:uiPriority w:val="99"/>
    <w:qFormat/>
    <w:rsid w:val="00720505"/>
    <w:rPr>
      <w:rFonts w:cs="Times New Roman"/>
    </w:rPr>
  </w:style>
  <w:style w:type="character" w:customStyle="1" w:styleId="ft723">
    <w:name w:val="ft723"/>
    <w:basedOn w:val="a3"/>
    <w:uiPriority w:val="99"/>
    <w:qFormat/>
    <w:rsid w:val="00720505"/>
    <w:rPr>
      <w:rFonts w:cs="Times New Roman"/>
    </w:rPr>
  </w:style>
  <w:style w:type="character" w:customStyle="1" w:styleId="ft746">
    <w:name w:val="ft746"/>
    <w:basedOn w:val="a3"/>
    <w:uiPriority w:val="99"/>
    <w:qFormat/>
    <w:rsid w:val="00720505"/>
    <w:rPr>
      <w:rFonts w:cs="Times New Roman"/>
    </w:rPr>
  </w:style>
  <w:style w:type="character" w:customStyle="1" w:styleId="ft770">
    <w:name w:val="ft770"/>
    <w:basedOn w:val="a3"/>
    <w:uiPriority w:val="99"/>
    <w:qFormat/>
    <w:rsid w:val="00720505"/>
    <w:rPr>
      <w:rFonts w:cs="Times New Roman"/>
    </w:rPr>
  </w:style>
  <w:style w:type="character" w:customStyle="1" w:styleId="ft772">
    <w:name w:val="ft772"/>
    <w:basedOn w:val="a3"/>
    <w:uiPriority w:val="99"/>
    <w:qFormat/>
    <w:rsid w:val="00720505"/>
    <w:rPr>
      <w:rFonts w:cs="Times New Roman"/>
    </w:rPr>
  </w:style>
  <w:style w:type="character" w:customStyle="1" w:styleId="ft774">
    <w:name w:val="ft774"/>
    <w:basedOn w:val="a3"/>
    <w:uiPriority w:val="99"/>
    <w:qFormat/>
    <w:rsid w:val="00720505"/>
    <w:rPr>
      <w:rFonts w:cs="Times New Roman"/>
    </w:rPr>
  </w:style>
  <w:style w:type="character" w:customStyle="1" w:styleId="ft777">
    <w:name w:val="ft777"/>
    <w:basedOn w:val="a3"/>
    <w:uiPriority w:val="99"/>
    <w:qFormat/>
    <w:rsid w:val="00720505"/>
    <w:rPr>
      <w:rFonts w:cs="Times New Roman"/>
    </w:rPr>
  </w:style>
  <w:style w:type="character" w:customStyle="1" w:styleId="ft778">
    <w:name w:val="ft778"/>
    <w:basedOn w:val="a3"/>
    <w:uiPriority w:val="99"/>
    <w:qFormat/>
    <w:rsid w:val="00720505"/>
    <w:rPr>
      <w:rFonts w:cs="Times New Roman"/>
    </w:rPr>
  </w:style>
  <w:style w:type="character" w:customStyle="1" w:styleId="ft780">
    <w:name w:val="ft780"/>
    <w:basedOn w:val="a3"/>
    <w:uiPriority w:val="99"/>
    <w:qFormat/>
    <w:rsid w:val="00720505"/>
    <w:rPr>
      <w:rFonts w:cs="Times New Roman"/>
    </w:rPr>
  </w:style>
  <w:style w:type="character" w:customStyle="1" w:styleId="ft794">
    <w:name w:val="ft794"/>
    <w:basedOn w:val="a3"/>
    <w:uiPriority w:val="99"/>
    <w:qFormat/>
    <w:rsid w:val="00720505"/>
    <w:rPr>
      <w:rFonts w:cs="Times New Roman"/>
    </w:rPr>
  </w:style>
  <w:style w:type="character" w:customStyle="1" w:styleId="ft813">
    <w:name w:val="ft813"/>
    <w:basedOn w:val="a3"/>
    <w:uiPriority w:val="99"/>
    <w:qFormat/>
    <w:rsid w:val="00720505"/>
    <w:rPr>
      <w:rFonts w:cs="Times New Roman"/>
    </w:rPr>
  </w:style>
  <w:style w:type="character" w:customStyle="1" w:styleId="ft845">
    <w:name w:val="ft845"/>
    <w:basedOn w:val="a3"/>
    <w:uiPriority w:val="99"/>
    <w:qFormat/>
    <w:rsid w:val="00720505"/>
    <w:rPr>
      <w:rFonts w:cs="Times New Roman"/>
    </w:rPr>
  </w:style>
  <w:style w:type="character" w:customStyle="1" w:styleId="ft846">
    <w:name w:val="ft846"/>
    <w:basedOn w:val="a3"/>
    <w:uiPriority w:val="99"/>
    <w:qFormat/>
    <w:rsid w:val="00720505"/>
    <w:rPr>
      <w:rFonts w:cs="Times New Roman"/>
    </w:rPr>
  </w:style>
  <w:style w:type="character" w:customStyle="1" w:styleId="ft869">
    <w:name w:val="ft869"/>
    <w:basedOn w:val="a3"/>
    <w:uiPriority w:val="99"/>
    <w:qFormat/>
    <w:rsid w:val="00720505"/>
    <w:rPr>
      <w:rFonts w:cs="Times New Roman"/>
    </w:rPr>
  </w:style>
  <w:style w:type="character" w:customStyle="1" w:styleId="ft345">
    <w:name w:val="ft345"/>
    <w:basedOn w:val="a3"/>
    <w:uiPriority w:val="99"/>
    <w:qFormat/>
    <w:rsid w:val="00720505"/>
    <w:rPr>
      <w:rFonts w:cs="Times New Roman"/>
    </w:rPr>
  </w:style>
  <w:style w:type="character" w:customStyle="1" w:styleId="ft348">
    <w:name w:val="ft348"/>
    <w:basedOn w:val="a3"/>
    <w:uiPriority w:val="99"/>
    <w:qFormat/>
    <w:rsid w:val="00720505"/>
    <w:rPr>
      <w:rFonts w:cs="Times New Roman"/>
    </w:rPr>
  </w:style>
  <w:style w:type="character" w:customStyle="1" w:styleId="ft350">
    <w:name w:val="ft350"/>
    <w:basedOn w:val="a3"/>
    <w:uiPriority w:val="99"/>
    <w:qFormat/>
    <w:rsid w:val="00720505"/>
    <w:rPr>
      <w:rFonts w:cs="Times New Roman"/>
    </w:rPr>
  </w:style>
  <w:style w:type="character" w:customStyle="1" w:styleId="ft351">
    <w:name w:val="ft351"/>
    <w:basedOn w:val="a3"/>
    <w:uiPriority w:val="99"/>
    <w:qFormat/>
    <w:rsid w:val="00720505"/>
    <w:rPr>
      <w:rFonts w:cs="Times New Roman"/>
    </w:rPr>
  </w:style>
  <w:style w:type="character" w:customStyle="1" w:styleId="ft353">
    <w:name w:val="ft353"/>
    <w:basedOn w:val="a3"/>
    <w:uiPriority w:val="99"/>
    <w:qFormat/>
    <w:rsid w:val="00720505"/>
    <w:rPr>
      <w:rFonts w:cs="Times New Roman"/>
    </w:rPr>
  </w:style>
  <w:style w:type="character" w:customStyle="1" w:styleId="ft355">
    <w:name w:val="ft355"/>
    <w:basedOn w:val="a3"/>
    <w:uiPriority w:val="99"/>
    <w:qFormat/>
    <w:rsid w:val="00720505"/>
    <w:rPr>
      <w:rFonts w:cs="Times New Roman"/>
    </w:rPr>
  </w:style>
  <w:style w:type="character" w:customStyle="1" w:styleId="ft372">
    <w:name w:val="ft372"/>
    <w:basedOn w:val="a3"/>
    <w:uiPriority w:val="99"/>
    <w:qFormat/>
    <w:rsid w:val="00720505"/>
    <w:rPr>
      <w:rFonts w:cs="Times New Roman"/>
    </w:rPr>
  </w:style>
  <w:style w:type="character" w:customStyle="1" w:styleId="ft219">
    <w:name w:val="ft219"/>
    <w:basedOn w:val="a3"/>
    <w:uiPriority w:val="99"/>
    <w:qFormat/>
    <w:rsid w:val="00720505"/>
    <w:rPr>
      <w:rFonts w:cs="Times New Roman"/>
    </w:rPr>
  </w:style>
  <w:style w:type="character" w:customStyle="1" w:styleId="ft255">
    <w:name w:val="ft255"/>
    <w:basedOn w:val="a3"/>
    <w:uiPriority w:val="99"/>
    <w:qFormat/>
    <w:rsid w:val="00720505"/>
    <w:rPr>
      <w:rFonts w:cs="Times New Roman"/>
    </w:rPr>
  </w:style>
  <w:style w:type="character" w:customStyle="1" w:styleId="ft264">
    <w:name w:val="ft264"/>
    <w:basedOn w:val="a3"/>
    <w:uiPriority w:val="99"/>
    <w:qFormat/>
    <w:rsid w:val="00720505"/>
    <w:rPr>
      <w:rFonts w:cs="Times New Roman"/>
    </w:rPr>
  </w:style>
  <w:style w:type="character" w:customStyle="1" w:styleId="ft269">
    <w:name w:val="ft269"/>
    <w:basedOn w:val="a3"/>
    <w:uiPriority w:val="99"/>
    <w:qFormat/>
    <w:rsid w:val="00720505"/>
    <w:rPr>
      <w:rFonts w:cs="Times New Roman"/>
    </w:rPr>
  </w:style>
  <w:style w:type="character" w:customStyle="1" w:styleId="ft292">
    <w:name w:val="ft292"/>
    <w:basedOn w:val="a3"/>
    <w:uiPriority w:val="99"/>
    <w:qFormat/>
    <w:rsid w:val="00720505"/>
    <w:rPr>
      <w:rFonts w:cs="Times New Roman"/>
    </w:rPr>
  </w:style>
  <w:style w:type="character" w:customStyle="1" w:styleId="ft300">
    <w:name w:val="ft300"/>
    <w:basedOn w:val="a3"/>
    <w:uiPriority w:val="99"/>
    <w:qFormat/>
    <w:rsid w:val="00720505"/>
    <w:rPr>
      <w:rFonts w:cs="Times New Roman"/>
    </w:rPr>
  </w:style>
  <w:style w:type="character" w:customStyle="1" w:styleId="ft308">
    <w:name w:val="ft308"/>
    <w:basedOn w:val="a3"/>
    <w:uiPriority w:val="99"/>
    <w:qFormat/>
    <w:rsid w:val="00720505"/>
    <w:rPr>
      <w:rFonts w:cs="Times New Roman"/>
    </w:rPr>
  </w:style>
  <w:style w:type="character" w:customStyle="1" w:styleId="ft334">
    <w:name w:val="ft334"/>
    <w:basedOn w:val="a3"/>
    <w:uiPriority w:val="99"/>
    <w:qFormat/>
    <w:rsid w:val="00720505"/>
    <w:rPr>
      <w:rFonts w:cs="Times New Roman"/>
    </w:rPr>
  </w:style>
  <w:style w:type="character" w:customStyle="1" w:styleId="ft346">
    <w:name w:val="ft346"/>
    <w:basedOn w:val="a3"/>
    <w:uiPriority w:val="99"/>
    <w:qFormat/>
    <w:rsid w:val="00720505"/>
    <w:rPr>
      <w:rFonts w:cs="Times New Roman"/>
    </w:rPr>
  </w:style>
  <w:style w:type="character" w:customStyle="1" w:styleId="ft3">
    <w:name w:val="ft3"/>
    <w:basedOn w:val="a3"/>
    <w:uiPriority w:val="99"/>
    <w:qFormat/>
    <w:rsid w:val="00720505"/>
    <w:rPr>
      <w:rFonts w:cs="Times New Roman"/>
    </w:rPr>
  </w:style>
  <w:style w:type="character" w:customStyle="1" w:styleId="ft381">
    <w:name w:val="ft381"/>
    <w:basedOn w:val="a3"/>
    <w:uiPriority w:val="99"/>
    <w:qFormat/>
    <w:rsid w:val="00720505"/>
    <w:rPr>
      <w:rFonts w:cs="Times New Roman"/>
    </w:rPr>
  </w:style>
  <w:style w:type="character" w:customStyle="1" w:styleId="ft391">
    <w:name w:val="ft391"/>
    <w:basedOn w:val="a3"/>
    <w:uiPriority w:val="99"/>
    <w:qFormat/>
    <w:rsid w:val="00720505"/>
    <w:rPr>
      <w:rFonts w:cs="Times New Roman"/>
    </w:rPr>
  </w:style>
  <w:style w:type="character" w:customStyle="1" w:styleId="ft397">
    <w:name w:val="ft397"/>
    <w:basedOn w:val="a3"/>
    <w:uiPriority w:val="99"/>
    <w:qFormat/>
    <w:rsid w:val="00720505"/>
    <w:rPr>
      <w:rFonts w:cs="Times New Roman"/>
    </w:rPr>
  </w:style>
  <w:style w:type="character" w:customStyle="1" w:styleId="ft176">
    <w:name w:val="ft176"/>
    <w:basedOn w:val="a3"/>
    <w:uiPriority w:val="99"/>
    <w:qFormat/>
    <w:rsid w:val="00720505"/>
    <w:rPr>
      <w:rFonts w:cs="Times New Roman"/>
    </w:rPr>
  </w:style>
  <w:style w:type="character" w:customStyle="1" w:styleId="ft410">
    <w:name w:val="ft410"/>
    <w:basedOn w:val="a3"/>
    <w:uiPriority w:val="99"/>
    <w:qFormat/>
    <w:rsid w:val="00720505"/>
    <w:rPr>
      <w:rFonts w:cs="Times New Roman"/>
    </w:rPr>
  </w:style>
  <w:style w:type="character" w:customStyle="1" w:styleId="ft421">
    <w:name w:val="ft421"/>
    <w:basedOn w:val="a3"/>
    <w:uiPriority w:val="99"/>
    <w:qFormat/>
    <w:rsid w:val="00720505"/>
    <w:rPr>
      <w:rFonts w:cs="Times New Roman"/>
    </w:rPr>
  </w:style>
  <w:style w:type="character" w:customStyle="1" w:styleId="ft467">
    <w:name w:val="ft467"/>
    <w:basedOn w:val="a3"/>
    <w:uiPriority w:val="99"/>
    <w:qFormat/>
    <w:rsid w:val="00720505"/>
    <w:rPr>
      <w:rFonts w:cs="Times New Roman"/>
    </w:rPr>
  </w:style>
  <w:style w:type="character" w:customStyle="1" w:styleId="ft479">
    <w:name w:val="ft479"/>
    <w:basedOn w:val="a3"/>
    <w:uiPriority w:val="99"/>
    <w:qFormat/>
    <w:rsid w:val="00720505"/>
    <w:rPr>
      <w:rFonts w:cs="Times New Roman"/>
    </w:rPr>
  </w:style>
  <w:style w:type="character" w:customStyle="1" w:styleId="ft578">
    <w:name w:val="ft578"/>
    <w:basedOn w:val="a3"/>
    <w:uiPriority w:val="99"/>
    <w:qFormat/>
    <w:rsid w:val="00720505"/>
    <w:rPr>
      <w:rFonts w:cs="Times New Roman"/>
    </w:rPr>
  </w:style>
  <w:style w:type="character" w:customStyle="1" w:styleId="ft624">
    <w:name w:val="ft624"/>
    <w:basedOn w:val="a3"/>
    <w:uiPriority w:val="99"/>
    <w:qFormat/>
    <w:rsid w:val="00720505"/>
    <w:rPr>
      <w:rFonts w:cs="Times New Roman"/>
    </w:rPr>
  </w:style>
  <w:style w:type="character" w:customStyle="1" w:styleId="ft631">
    <w:name w:val="ft631"/>
    <w:basedOn w:val="a3"/>
    <w:uiPriority w:val="99"/>
    <w:qFormat/>
    <w:rsid w:val="00720505"/>
    <w:rPr>
      <w:rFonts w:cs="Times New Roman"/>
    </w:rPr>
  </w:style>
  <w:style w:type="character" w:customStyle="1" w:styleId="ft679">
    <w:name w:val="ft679"/>
    <w:basedOn w:val="a3"/>
    <w:uiPriority w:val="99"/>
    <w:qFormat/>
    <w:rsid w:val="00720505"/>
    <w:rPr>
      <w:rFonts w:cs="Times New Roman"/>
    </w:rPr>
  </w:style>
  <w:style w:type="character" w:customStyle="1" w:styleId="ft725">
    <w:name w:val="ft725"/>
    <w:basedOn w:val="a3"/>
    <w:uiPriority w:val="99"/>
    <w:qFormat/>
    <w:rsid w:val="00720505"/>
    <w:rPr>
      <w:rFonts w:cs="Times New Roman"/>
    </w:rPr>
  </w:style>
  <w:style w:type="character" w:customStyle="1" w:styleId="ft769">
    <w:name w:val="ft769"/>
    <w:basedOn w:val="a3"/>
    <w:uiPriority w:val="99"/>
    <w:qFormat/>
    <w:rsid w:val="00720505"/>
    <w:rPr>
      <w:rFonts w:cs="Times New Roman"/>
    </w:rPr>
  </w:style>
  <w:style w:type="character" w:customStyle="1" w:styleId="ft819">
    <w:name w:val="ft819"/>
    <w:basedOn w:val="a3"/>
    <w:uiPriority w:val="99"/>
    <w:qFormat/>
    <w:rsid w:val="00720505"/>
    <w:rPr>
      <w:rFonts w:cs="Times New Roman"/>
    </w:rPr>
  </w:style>
  <w:style w:type="character" w:customStyle="1" w:styleId="ft877">
    <w:name w:val="ft877"/>
    <w:basedOn w:val="a3"/>
    <w:uiPriority w:val="99"/>
    <w:qFormat/>
    <w:rsid w:val="00720505"/>
    <w:rPr>
      <w:rFonts w:cs="Times New Roman"/>
    </w:rPr>
  </w:style>
  <w:style w:type="character" w:customStyle="1" w:styleId="ft275">
    <w:name w:val="ft275"/>
    <w:basedOn w:val="a3"/>
    <w:uiPriority w:val="99"/>
    <w:qFormat/>
    <w:rsid w:val="00720505"/>
    <w:rPr>
      <w:rFonts w:cs="Times New Roman"/>
    </w:rPr>
  </w:style>
  <w:style w:type="character" w:customStyle="1" w:styleId="ft935">
    <w:name w:val="ft935"/>
    <w:basedOn w:val="a3"/>
    <w:uiPriority w:val="99"/>
    <w:qFormat/>
    <w:rsid w:val="00720505"/>
    <w:rPr>
      <w:rFonts w:cs="Times New Roman"/>
    </w:rPr>
  </w:style>
  <w:style w:type="character" w:customStyle="1" w:styleId="ft969">
    <w:name w:val="ft969"/>
    <w:basedOn w:val="a3"/>
    <w:uiPriority w:val="99"/>
    <w:qFormat/>
    <w:rsid w:val="00720505"/>
    <w:rPr>
      <w:rFonts w:cs="Times New Roman"/>
    </w:rPr>
  </w:style>
  <w:style w:type="character" w:customStyle="1" w:styleId="ft1010">
    <w:name w:val="ft1010"/>
    <w:basedOn w:val="a3"/>
    <w:uiPriority w:val="99"/>
    <w:qFormat/>
    <w:rsid w:val="00720505"/>
    <w:rPr>
      <w:rFonts w:cs="Times New Roman"/>
    </w:rPr>
  </w:style>
  <w:style w:type="character" w:customStyle="1" w:styleId="ft1058">
    <w:name w:val="ft1058"/>
    <w:basedOn w:val="a3"/>
    <w:uiPriority w:val="99"/>
    <w:qFormat/>
    <w:rsid w:val="00720505"/>
    <w:rPr>
      <w:rFonts w:cs="Times New Roman"/>
    </w:rPr>
  </w:style>
  <w:style w:type="character" w:customStyle="1" w:styleId="ft1101">
    <w:name w:val="ft1101"/>
    <w:basedOn w:val="a3"/>
    <w:uiPriority w:val="99"/>
    <w:qFormat/>
    <w:rsid w:val="00720505"/>
    <w:rPr>
      <w:rFonts w:cs="Times New Roman"/>
    </w:rPr>
  </w:style>
  <w:style w:type="character" w:customStyle="1" w:styleId="ft1162">
    <w:name w:val="ft1162"/>
    <w:basedOn w:val="a3"/>
    <w:uiPriority w:val="99"/>
    <w:qFormat/>
    <w:rsid w:val="00720505"/>
    <w:rPr>
      <w:rFonts w:cs="Times New Roman"/>
    </w:rPr>
  </w:style>
  <w:style w:type="character" w:customStyle="1" w:styleId="ft1197">
    <w:name w:val="ft1197"/>
    <w:basedOn w:val="a3"/>
    <w:uiPriority w:val="99"/>
    <w:qFormat/>
    <w:rsid w:val="00720505"/>
    <w:rPr>
      <w:rFonts w:cs="Times New Roman"/>
    </w:rPr>
  </w:style>
  <w:style w:type="character" w:customStyle="1" w:styleId="ft1248">
    <w:name w:val="ft1248"/>
    <w:basedOn w:val="a3"/>
    <w:uiPriority w:val="99"/>
    <w:qFormat/>
    <w:rsid w:val="00720505"/>
    <w:rPr>
      <w:rFonts w:cs="Times New Roman"/>
    </w:rPr>
  </w:style>
  <w:style w:type="character" w:customStyle="1" w:styleId="ft1293">
    <w:name w:val="ft1293"/>
    <w:basedOn w:val="a3"/>
    <w:uiPriority w:val="99"/>
    <w:qFormat/>
    <w:rsid w:val="00720505"/>
    <w:rPr>
      <w:rFonts w:cs="Times New Roman"/>
    </w:rPr>
  </w:style>
  <w:style w:type="character" w:customStyle="1" w:styleId="ft1308">
    <w:name w:val="ft1308"/>
    <w:basedOn w:val="a3"/>
    <w:uiPriority w:val="99"/>
    <w:qFormat/>
    <w:rsid w:val="00720505"/>
    <w:rPr>
      <w:rFonts w:cs="Times New Roman"/>
    </w:rPr>
  </w:style>
  <w:style w:type="character" w:customStyle="1" w:styleId="ft1366">
    <w:name w:val="ft1366"/>
    <w:basedOn w:val="a3"/>
    <w:uiPriority w:val="99"/>
    <w:qFormat/>
    <w:rsid w:val="00720505"/>
    <w:rPr>
      <w:rFonts w:cs="Times New Roman"/>
    </w:rPr>
  </w:style>
  <w:style w:type="character" w:customStyle="1" w:styleId="ft1377">
    <w:name w:val="ft1377"/>
    <w:basedOn w:val="a3"/>
    <w:uiPriority w:val="99"/>
    <w:qFormat/>
    <w:rsid w:val="00720505"/>
    <w:rPr>
      <w:rFonts w:cs="Times New Roman"/>
    </w:rPr>
  </w:style>
  <w:style w:type="character" w:customStyle="1" w:styleId="ft1380">
    <w:name w:val="ft1380"/>
    <w:basedOn w:val="a3"/>
    <w:uiPriority w:val="99"/>
    <w:qFormat/>
    <w:rsid w:val="00720505"/>
    <w:rPr>
      <w:rFonts w:cs="Times New Roman"/>
    </w:rPr>
  </w:style>
  <w:style w:type="character" w:customStyle="1" w:styleId="ft1389">
    <w:name w:val="ft1389"/>
    <w:basedOn w:val="a3"/>
    <w:uiPriority w:val="99"/>
    <w:qFormat/>
    <w:rsid w:val="00720505"/>
    <w:rPr>
      <w:rFonts w:cs="Times New Roman"/>
    </w:rPr>
  </w:style>
  <w:style w:type="character" w:customStyle="1" w:styleId="ft1393">
    <w:name w:val="ft1393"/>
    <w:basedOn w:val="a3"/>
    <w:uiPriority w:val="99"/>
    <w:qFormat/>
    <w:rsid w:val="00720505"/>
    <w:rPr>
      <w:rFonts w:cs="Times New Roman"/>
    </w:rPr>
  </w:style>
  <w:style w:type="character" w:customStyle="1" w:styleId="ft1400">
    <w:name w:val="ft1400"/>
    <w:basedOn w:val="a3"/>
    <w:uiPriority w:val="99"/>
    <w:qFormat/>
    <w:rsid w:val="00720505"/>
    <w:rPr>
      <w:rFonts w:cs="Times New Roman"/>
    </w:rPr>
  </w:style>
  <w:style w:type="character" w:customStyle="1" w:styleId="ft1407">
    <w:name w:val="ft1407"/>
    <w:basedOn w:val="a3"/>
    <w:uiPriority w:val="99"/>
    <w:qFormat/>
    <w:rsid w:val="00720505"/>
    <w:rPr>
      <w:rFonts w:cs="Times New Roman"/>
    </w:rPr>
  </w:style>
  <w:style w:type="character" w:customStyle="1" w:styleId="ft1410">
    <w:name w:val="ft1410"/>
    <w:basedOn w:val="a3"/>
    <w:uiPriority w:val="99"/>
    <w:qFormat/>
    <w:rsid w:val="00720505"/>
    <w:rPr>
      <w:rFonts w:cs="Times New Roman"/>
    </w:rPr>
  </w:style>
  <w:style w:type="character" w:customStyle="1" w:styleId="ft1427">
    <w:name w:val="ft1427"/>
    <w:basedOn w:val="a3"/>
    <w:uiPriority w:val="99"/>
    <w:qFormat/>
    <w:rsid w:val="00720505"/>
    <w:rPr>
      <w:rFonts w:cs="Times New Roman"/>
    </w:rPr>
  </w:style>
  <w:style w:type="character" w:customStyle="1" w:styleId="ft1478">
    <w:name w:val="ft1478"/>
    <w:basedOn w:val="a3"/>
    <w:uiPriority w:val="99"/>
    <w:qFormat/>
    <w:rsid w:val="00720505"/>
    <w:rPr>
      <w:rFonts w:cs="Times New Roman"/>
    </w:rPr>
  </w:style>
  <w:style w:type="character" w:customStyle="1" w:styleId="ft1533">
    <w:name w:val="ft1533"/>
    <w:basedOn w:val="a3"/>
    <w:uiPriority w:val="99"/>
    <w:qFormat/>
    <w:rsid w:val="00720505"/>
    <w:rPr>
      <w:rFonts w:cs="Times New Roman"/>
    </w:rPr>
  </w:style>
  <w:style w:type="character" w:customStyle="1" w:styleId="ft1586">
    <w:name w:val="ft1586"/>
    <w:basedOn w:val="a3"/>
    <w:uiPriority w:val="99"/>
    <w:qFormat/>
    <w:rsid w:val="00720505"/>
    <w:rPr>
      <w:rFonts w:cs="Times New Roman"/>
    </w:rPr>
  </w:style>
  <w:style w:type="character" w:customStyle="1" w:styleId="ft1627">
    <w:name w:val="ft1627"/>
    <w:basedOn w:val="a3"/>
    <w:uiPriority w:val="99"/>
    <w:qFormat/>
    <w:rsid w:val="00720505"/>
    <w:rPr>
      <w:rFonts w:cs="Times New Roman"/>
    </w:rPr>
  </w:style>
  <w:style w:type="character" w:customStyle="1" w:styleId="ft1634">
    <w:name w:val="ft1634"/>
    <w:basedOn w:val="a3"/>
    <w:uiPriority w:val="99"/>
    <w:qFormat/>
    <w:rsid w:val="00720505"/>
    <w:rPr>
      <w:rFonts w:cs="Times New Roman"/>
    </w:rPr>
  </w:style>
  <w:style w:type="character" w:customStyle="1" w:styleId="ft1638">
    <w:name w:val="ft1638"/>
    <w:basedOn w:val="a3"/>
    <w:uiPriority w:val="99"/>
    <w:qFormat/>
    <w:rsid w:val="00720505"/>
    <w:rPr>
      <w:rFonts w:cs="Times New Roman"/>
    </w:rPr>
  </w:style>
  <w:style w:type="character" w:customStyle="1" w:styleId="ft1643">
    <w:name w:val="ft1643"/>
    <w:basedOn w:val="a3"/>
    <w:uiPriority w:val="99"/>
    <w:qFormat/>
    <w:rsid w:val="00720505"/>
    <w:rPr>
      <w:rFonts w:cs="Times New Roman"/>
    </w:rPr>
  </w:style>
  <w:style w:type="character" w:customStyle="1" w:styleId="ft1659">
    <w:name w:val="ft1659"/>
    <w:basedOn w:val="a3"/>
    <w:uiPriority w:val="99"/>
    <w:qFormat/>
    <w:rsid w:val="00720505"/>
    <w:rPr>
      <w:rFonts w:cs="Times New Roman"/>
    </w:rPr>
  </w:style>
  <w:style w:type="character" w:customStyle="1" w:styleId="ft1665">
    <w:name w:val="ft1665"/>
    <w:basedOn w:val="a3"/>
    <w:uiPriority w:val="99"/>
    <w:qFormat/>
    <w:rsid w:val="00720505"/>
    <w:rPr>
      <w:rFonts w:cs="Times New Roman"/>
    </w:rPr>
  </w:style>
  <w:style w:type="character" w:customStyle="1" w:styleId="ft1711">
    <w:name w:val="ft1711"/>
    <w:basedOn w:val="a3"/>
    <w:uiPriority w:val="99"/>
    <w:qFormat/>
    <w:rsid w:val="00720505"/>
    <w:rPr>
      <w:rFonts w:cs="Times New Roman"/>
    </w:rPr>
  </w:style>
  <w:style w:type="character" w:customStyle="1" w:styleId="ft1757">
    <w:name w:val="ft1757"/>
    <w:basedOn w:val="a3"/>
    <w:uiPriority w:val="99"/>
    <w:qFormat/>
    <w:rsid w:val="00720505"/>
    <w:rPr>
      <w:rFonts w:cs="Times New Roman"/>
    </w:rPr>
  </w:style>
  <w:style w:type="character" w:customStyle="1" w:styleId="ft1804">
    <w:name w:val="ft1804"/>
    <w:basedOn w:val="a3"/>
    <w:uiPriority w:val="99"/>
    <w:qFormat/>
    <w:rsid w:val="00720505"/>
    <w:rPr>
      <w:rFonts w:cs="Times New Roman"/>
    </w:rPr>
  </w:style>
  <w:style w:type="character" w:customStyle="1" w:styleId="ft1855">
    <w:name w:val="ft1855"/>
    <w:basedOn w:val="a3"/>
    <w:uiPriority w:val="99"/>
    <w:qFormat/>
    <w:rsid w:val="00720505"/>
    <w:rPr>
      <w:rFonts w:cs="Times New Roman"/>
    </w:rPr>
  </w:style>
  <w:style w:type="character" w:customStyle="1" w:styleId="ft1883">
    <w:name w:val="ft1883"/>
    <w:basedOn w:val="a3"/>
    <w:uiPriority w:val="99"/>
    <w:qFormat/>
    <w:rsid w:val="00720505"/>
    <w:rPr>
      <w:rFonts w:cs="Times New Roman"/>
    </w:rPr>
  </w:style>
  <w:style w:type="character" w:customStyle="1" w:styleId="ft1937">
    <w:name w:val="ft1937"/>
    <w:basedOn w:val="a3"/>
    <w:uiPriority w:val="99"/>
    <w:qFormat/>
    <w:rsid w:val="00720505"/>
    <w:rPr>
      <w:rFonts w:cs="Times New Roman"/>
    </w:rPr>
  </w:style>
  <w:style w:type="character" w:customStyle="1" w:styleId="ft1983">
    <w:name w:val="ft1983"/>
    <w:basedOn w:val="a3"/>
    <w:uiPriority w:val="99"/>
    <w:qFormat/>
    <w:rsid w:val="00720505"/>
    <w:rPr>
      <w:rFonts w:cs="Times New Roman"/>
    </w:rPr>
  </w:style>
  <w:style w:type="character" w:customStyle="1" w:styleId="ft2028">
    <w:name w:val="ft2028"/>
    <w:basedOn w:val="a3"/>
    <w:uiPriority w:val="99"/>
    <w:qFormat/>
    <w:rsid w:val="00720505"/>
    <w:rPr>
      <w:rFonts w:cs="Times New Roman"/>
    </w:rPr>
  </w:style>
  <w:style w:type="character" w:customStyle="1" w:styleId="ft2049">
    <w:name w:val="ft2049"/>
    <w:basedOn w:val="a3"/>
    <w:uiPriority w:val="99"/>
    <w:qFormat/>
    <w:rsid w:val="00720505"/>
    <w:rPr>
      <w:rFonts w:cs="Times New Roman"/>
    </w:rPr>
  </w:style>
  <w:style w:type="character" w:customStyle="1" w:styleId="ft2096">
    <w:name w:val="ft2096"/>
    <w:basedOn w:val="a3"/>
    <w:uiPriority w:val="99"/>
    <w:qFormat/>
    <w:rsid w:val="00720505"/>
    <w:rPr>
      <w:rFonts w:cs="Times New Roman"/>
    </w:rPr>
  </w:style>
  <w:style w:type="character" w:customStyle="1" w:styleId="ft2144">
    <w:name w:val="ft2144"/>
    <w:basedOn w:val="a3"/>
    <w:uiPriority w:val="99"/>
    <w:qFormat/>
    <w:rsid w:val="00720505"/>
    <w:rPr>
      <w:rFonts w:cs="Times New Roman"/>
    </w:rPr>
  </w:style>
  <w:style w:type="character" w:customStyle="1" w:styleId="ft2234">
    <w:name w:val="ft2234"/>
    <w:basedOn w:val="a3"/>
    <w:uiPriority w:val="99"/>
    <w:qFormat/>
    <w:rsid w:val="00720505"/>
    <w:rPr>
      <w:rFonts w:cs="Times New Roman"/>
    </w:rPr>
  </w:style>
  <w:style w:type="character" w:customStyle="1" w:styleId="ft2289">
    <w:name w:val="ft2289"/>
    <w:basedOn w:val="a3"/>
    <w:uiPriority w:val="99"/>
    <w:qFormat/>
    <w:rsid w:val="00720505"/>
    <w:rPr>
      <w:rFonts w:cs="Times New Roman"/>
    </w:rPr>
  </w:style>
  <w:style w:type="character" w:customStyle="1" w:styleId="ft1884">
    <w:name w:val="ft1884"/>
    <w:basedOn w:val="a3"/>
    <w:uiPriority w:val="99"/>
    <w:qFormat/>
    <w:rsid w:val="00720505"/>
    <w:rPr>
      <w:rFonts w:cs="Times New Roman"/>
    </w:rPr>
  </w:style>
  <w:style w:type="character" w:customStyle="1" w:styleId="ft2343">
    <w:name w:val="ft2343"/>
    <w:basedOn w:val="a3"/>
    <w:uiPriority w:val="99"/>
    <w:qFormat/>
    <w:rsid w:val="00720505"/>
    <w:rPr>
      <w:rFonts w:cs="Times New Roman"/>
    </w:rPr>
  </w:style>
  <w:style w:type="character" w:customStyle="1" w:styleId="ft2392">
    <w:name w:val="ft2392"/>
    <w:basedOn w:val="a3"/>
    <w:uiPriority w:val="99"/>
    <w:qFormat/>
    <w:rsid w:val="00720505"/>
    <w:rPr>
      <w:rFonts w:cs="Times New Roman"/>
    </w:rPr>
  </w:style>
  <w:style w:type="character" w:customStyle="1" w:styleId="ft2439">
    <w:name w:val="ft2439"/>
    <w:basedOn w:val="a3"/>
    <w:uiPriority w:val="99"/>
    <w:qFormat/>
    <w:rsid w:val="00720505"/>
    <w:rPr>
      <w:rFonts w:cs="Times New Roman"/>
    </w:rPr>
  </w:style>
  <w:style w:type="character" w:customStyle="1" w:styleId="ft2489">
    <w:name w:val="ft2489"/>
    <w:basedOn w:val="a3"/>
    <w:uiPriority w:val="99"/>
    <w:qFormat/>
    <w:rsid w:val="00720505"/>
    <w:rPr>
      <w:rFonts w:cs="Times New Roman"/>
    </w:rPr>
  </w:style>
  <w:style w:type="character" w:customStyle="1" w:styleId="ft2500">
    <w:name w:val="ft2500"/>
    <w:basedOn w:val="a3"/>
    <w:uiPriority w:val="99"/>
    <w:qFormat/>
    <w:rsid w:val="00720505"/>
    <w:rPr>
      <w:rFonts w:cs="Times New Roman"/>
    </w:rPr>
  </w:style>
  <w:style w:type="character" w:customStyle="1" w:styleId="ft2555">
    <w:name w:val="ft2555"/>
    <w:basedOn w:val="a3"/>
    <w:uiPriority w:val="99"/>
    <w:qFormat/>
    <w:rsid w:val="00720505"/>
    <w:rPr>
      <w:rFonts w:cs="Times New Roman"/>
    </w:rPr>
  </w:style>
  <w:style w:type="character" w:customStyle="1" w:styleId="ft2562">
    <w:name w:val="ft2562"/>
    <w:basedOn w:val="a3"/>
    <w:uiPriority w:val="99"/>
    <w:qFormat/>
    <w:rsid w:val="00720505"/>
    <w:rPr>
      <w:rFonts w:cs="Times New Roman"/>
    </w:rPr>
  </w:style>
  <w:style w:type="character" w:customStyle="1" w:styleId="ft2569">
    <w:name w:val="ft2569"/>
    <w:basedOn w:val="a3"/>
    <w:uiPriority w:val="99"/>
    <w:qFormat/>
    <w:rsid w:val="00720505"/>
    <w:rPr>
      <w:rFonts w:cs="Times New Roman"/>
    </w:rPr>
  </w:style>
  <w:style w:type="character" w:customStyle="1" w:styleId="ft2572">
    <w:name w:val="ft2572"/>
    <w:basedOn w:val="a3"/>
    <w:uiPriority w:val="99"/>
    <w:qFormat/>
    <w:rsid w:val="00720505"/>
    <w:rPr>
      <w:rFonts w:cs="Times New Roman"/>
    </w:rPr>
  </w:style>
  <w:style w:type="character" w:customStyle="1" w:styleId="ft2581">
    <w:name w:val="ft2581"/>
    <w:basedOn w:val="a3"/>
    <w:uiPriority w:val="99"/>
    <w:qFormat/>
    <w:rsid w:val="00720505"/>
    <w:rPr>
      <w:rFonts w:cs="Times New Roman"/>
    </w:rPr>
  </w:style>
  <w:style w:type="character" w:customStyle="1" w:styleId="ft2590">
    <w:name w:val="ft2590"/>
    <w:basedOn w:val="a3"/>
    <w:uiPriority w:val="99"/>
    <w:qFormat/>
    <w:rsid w:val="00720505"/>
    <w:rPr>
      <w:rFonts w:cs="Times New Roman"/>
    </w:rPr>
  </w:style>
  <w:style w:type="character" w:customStyle="1" w:styleId="ft2624">
    <w:name w:val="ft2624"/>
    <w:basedOn w:val="a3"/>
    <w:uiPriority w:val="99"/>
    <w:qFormat/>
    <w:rsid w:val="00720505"/>
    <w:rPr>
      <w:rFonts w:cs="Times New Roman"/>
    </w:rPr>
  </w:style>
  <w:style w:type="character" w:customStyle="1" w:styleId="ft2669">
    <w:name w:val="ft2669"/>
    <w:basedOn w:val="a3"/>
    <w:uiPriority w:val="99"/>
    <w:qFormat/>
    <w:rsid w:val="00720505"/>
    <w:rPr>
      <w:rFonts w:cs="Times New Roman"/>
    </w:rPr>
  </w:style>
  <w:style w:type="character" w:customStyle="1" w:styleId="ft2679">
    <w:name w:val="ft2679"/>
    <w:basedOn w:val="a3"/>
    <w:uiPriority w:val="99"/>
    <w:qFormat/>
    <w:rsid w:val="00720505"/>
    <w:rPr>
      <w:rFonts w:cs="Times New Roman"/>
    </w:rPr>
  </w:style>
  <w:style w:type="character" w:customStyle="1" w:styleId="ft2716">
    <w:name w:val="ft2716"/>
    <w:basedOn w:val="a3"/>
    <w:uiPriority w:val="99"/>
    <w:qFormat/>
    <w:rsid w:val="00720505"/>
    <w:rPr>
      <w:rFonts w:cs="Times New Roman"/>
    </w:rPr>
  </w:style>
  <w:style w:type="character" w:customStyle="1" w:styleId="ft2726">
    <w:name w:val="ft2726"/>
    <w:basedOn w:val="a3"/>
    <w:uiPriority w:val="99"/>
    <w:qFormat/>
    <w:rsid w:val="00720505"/>
    <w:rPr>
      <w:rFonts w:cs="Times New Roman"/>
    </w:rPr>
  </w:style>
  <w:style w:type="character" w:customStyle="1" w:styleId="ft2773">
    <w:name w:val="ft2773"/>
    <w:basedOn w:val="a3"/>
    <w:uiPriority w:val="99"/>
    <w:qFormat/>
    <w:rsid w:val="00720505"/>
    <w:rPr>
      <w:rFonts w:cs="Times New Roman"/>
    </w:rPr>
  </w:style>
  <w:style w:type="character" w:customStyle="1" w:styleId="ft2782">
    <w:name w:val="ft2782"/>
    <w:basedOn w:val="a3"/>
    <w:uiPriority w:val="99"/>
    <w:qFormat/>
    <w:rsid w:val="00720505"/>
    <w:rPr>
      <w:rFonts w:cs="Times New Roman"/>
    </w:rPr>
  </w:style>
  <w:style w:type="character" w:customStyle="1" w:styleId="ft2828">
    <w:name w:val="ft2828"/>
    <w:basedOn w:val="a3"/>
    <w:uiPriority w:val="99"/>
    <w:qFormat/>
    <w:rsid w:val="00720505"/>
    <w:rPr>
      <w:rFonts w:cs="Times New Roman"/>
    </w:rPr>
  </w:style>
  <w:style w:type="character" w:customStyle="1" w:styleId="ft2877">
    <w:name w:val="ft2877"/>
    <w:basedOn w:val="a3"/>
    <w:uiPriority w:val="99"/>
    <w:qFormat/>
    <w:rsid w:val="00720505"/>
    <w:rPr>
      <w:rFonts w:cs="Times New Roman"/>
    </w:rPr>
  </w:style>
  <w:style w:type="character" w:customStyle="1" w:styleId="ft2921">
    <w:name w:val="ft2921"/>
    <w:basedOn w:val="a3"/>
    <w:uiPriority w:val="99"/>
    <w:qFormat/>
    <w:rsid w:val="00720505"/>
    <w:rPr>
      <w:rFonts w:cs="Times New Roman"/>
    </w:rPr>
  </w:style>
  <w:style w:type="character" w:customStyle="1" w:styleId="ft2927">
    <w:name w:val="ft2927"/>
    <w:basedOn w:val="a3"/>
    <w:uiPriority w:val="99"/>
    <w:qFormat/>
    <w:rsid w:val="00720505"/>
    <w:rPr>
      <w:rFonts w:cs="Times New Roman"/>
    </w:rPr>
  </w:style>
  <w:style w:type="character" w:customStyle="1" w:styleId="ft2935">
    <w:name w:val="ft2935"/>
    <w:basedOn w:val="a3"/>
    <w:uiPriority w:val="99"/>
    <w:qFormat/>
    <w:rsid w:val="00720505"/>
    <w:rPr>
      <w:rFonts w:cs="Times New Roman"/>
    </w:rPr>
  </w:style>
  <w:style w:type="character" w:customStyle="1" w:styleId="ft2943">
    <w:name w:val="ft2943"/>
    <w:basedOn w:val="a3"/>
    <w:uiPriority w:val="99"/>
    <w:qFormat/>
    <w:rsid w:val="00720505"/>
    <w:rPr>
      <w:rFonts w:cs="Times New Roman"/>
    </w:rPr>
  </w:style>
  <w:style w:type="character" w:customStyle="1" w:styleId="ft2952">
    <w:name w:val="ft2952"/>
    <w:basedOn w:val="a3"/>
    <w:uiPriority w:val="99"/>
    <w:qFormat/>
    <w:rsid w:val="00720505"/>
    <w:rPr>
      <w:rFonts w:cs="Times New Roman"/>
    </w:rPr>
  </w:style>
  <w:style w:type="character" w:customStyle="1" w:styleId="ft2954">
    <w:name w:val="ft2954"/>
    <w:basedOn w:val="a3"/>
    <w:uiPriority w:val="99"/>
    <w:qFormat/>
    <w:rsid w:val="00720505"/>
    <w:rPr>
      <w:rFonts w:cs="Times New Roman"/>
    </w:rPr>
  </w:style>
  <w:style w:type="character" w:customStyle="1" w:styleId="ft2955">
    <w:name w:val="ft2955"/>
    <w:basedOn w:val="a3"/>
    <w:uiPriority w:val="99"/>
    <w:qFormat/>
    <w:rsid w:val="00720505"/>
    <w:rPr>
      <w:rFonts w:cs="Times New Roman"/>
    </w:rPr>
  </w:style>
  <w:style w:type="character" w:customStyle="1" w:styleId="ft2962">
    <w:name w:val="ft2962"/>
    <w:basedOn w:val="a3"/>
    <w:uiPriority w:val="99"/>
    <w:qFormat/>
    <w:rsid w:val="00720505"/>
    <w:rPr>
      <w:rFonts w:cs="Times New Roman"/>
    </w:rPr>
  </w:style>
  <w:style w:type="character" w:customStyle="1" w:styleId="ft2968">
    <w:name w:val="ft2968"/>
    <w:basedOn w:val="a3"/>
    <w:uiPriority w:val="99"/>
    <w:qFormat/>
    <w:rsid w:val="00720505"/>
    <w:rPr>
      <w:rFonts w:cs="Times New Roman"/>
    </w:rPr>
  </w:style>
  <w:style w:type="character" w:customStyle="1" w:styleId="ft2973">
    <w:name w:val="ft2973"/>
    <w:basedOn w:val="a3"/>
    <w:uiPriority w:val="99"/>
    <w:qFormat/>
    <w:rsid w:val="00720505"/>
    <w:rPr>
      <w:rFonts w:cs="Times New Roman"/>
    </w:rPr>
  </w:style>
  <w:style w:type="character" w:customStyle="1" w:styleId="ft2974">
    <w:name w:val="ft2974"/>
    <w:basedOn w:val="a3"/>
    <w:uiPriority w:val="99"/>
    <w:qFormat/>
    <w:rsid w:val="00720505"/>
    <w:rPr>
      <w:rFonts w:cs="Times New Roman"/>
    </w:rPr>
  </w:style>
  <w:style w:type="character" w:customStyle="1" w:styleId="ft2976">
    <w:name w:val="ft2976"/>
    <w:basedOn w:val="a3"/>
    <w:uiPriority w:val="99"/>
    <w:qFormat/>
    <w:rsid w:val="00720505"/>
    <w:rPr>
      <w:rFonts w:cs="Times New Roman"/>
    </w:rPr>
  </w:style>
  <w:style w:type="character" w:customStyle="1" w:styleId="ft2985">
    <w:name w:val="ft2985"/>
    <w:basedOn w:val="a3"/>
    <w:uiPriority w:val="99"/>
    <w:qFormat/>
    <w:rsid w:val="00720505"/>
    <w:rPr>
      <w:rFonts w:cs="Times New Roman"/>
    </w:rPr>
  </w:style>
  <w:style w:type="character" w:customStyle="1" w:styleId="ft3002">
    <w:name w:val="ft3002"/>
    <w:basedOn w:val="a3"/>
    <w:uiPriority w:val="99"/>
    <w:qFormat/>
    <w:rsid w:val="00720505"/>
    <w:rPr>
      <w:rFonts w:cs="Times New Roman"/>
    </w:rPr>
  </w:style>
  <w:style w:type="character" w:customStyle="1" w:styleId="ft3037">
    <w:name w:val="ft3037"/>
    <w:basedOn w:val="a3"/>
    <w:uiPriority w:val="99"/>
    <w:qFormat/>
    <w:rsid w:val="00720505"/>
    <w:rPr>
      <w:rFonts w:cs="Times New Roman"/>
    </w:rPr>
  </w:style>
  <w:style w:type="character" w:customStyle="1" w:styleId="ft3084">
    <w:name w:val="ft3084"/>
    <w:basedOn w:val="a3"/>
    <w:uiPriority w:val="99"/>
    <w:qFormat/>
    <w:rsid w:val="00720505"/>
    <w:rPr>
      <w:rFonts w:cs="Times New Roman"/>
    </w:rPr>
  </w:style>
  <w:style w:type="character" w:customStyle="1" w:styleId="ft3127">
    <w:name w:val="ft3127"/>
    <w:basedOn w:val="a3"/>
    <w:uiPriority w:val="99"/>
    <w:qFormat/>
    <w:rsid w:val="00720505"/>
    <w:rPr>
      <w:rFonts w:cs="Times New Roman"/>
    </w:rPr>
  </w:style>
  <w:style w:type="character" w:customStyle="1" w:styleId="ft3156">
    <w:name w:val="ft3156"/>
    <w:basedOn w:val="a3"/>
    <w:uiPriority w:val="99"/>
    <w:qFormat/>
    <w:rsid w:val="00720505"/>
    <w:rPr>
      <w:rFonts w:cs="Times New Roman"/>
    </w:rPr>
  </w:style>
  <w:style w:type="character" w:customStyle="1" w:styleId="ft3206">
    <w:name w:val="ft3206"/>
    <w:basedOn w:val="a3"/>
    <w:uiPriority w:val="99"/>
    <w:qFormat/>
    <w:rsid w:val="00720505"/>
    <w:rPr>
      <w:rFonts w:cs="Times New Roman"/>
    </w:rPr>
  </w:style>
  <w:style w:type="character" w:customStyle="1" w:styleId="ft3264">
    <w:name w:val="ft3264"/>
    <w:basedOn w:val="a3"/>
    <w:uiPriority w:val="99"/>
    <w:qFormat/>
    <w:rsid w:val="00720505"/>
    <w:rPr>
      <w:rFonts w:cs="Times New Roman"/>
    </w:rPr>
  </w:style>
  <w:style w:type="character" w:customStyle="1" w:styleId="ft3315">
    <w:name w:val="ft3315"/>
    <w:basedOn w:val="a3"/>
    <w:uiPriority w:val="99"/>
    <w:qFormat/>
    <w:rsid w:val="00720505"/>
    <w:rPr>
      <w:rFonts w:cs="Times New Roman"/>
    </w:rPr>
  </w:style>
  <w:style w:type="character" w:customStyle="1" w:styleId="ft3373">
    <w:name w:val="ft3373"/>
    <w:basedOn w:val="a3"/>
    <w:uiPriority w:val="99"/>
    <w:qFormat/>
    <w:rsid w:val="00720505"/>
    <w:rPr>
      <w:rFonts w:cs="Times New Roman"/>
    </w:rPr>
  </w:style>
  <w:style w:type="character" w:customStyle="1" w:styleId="ft3432">
    <w:name w:val="ft3432"/>
    <w:basedOn w:val="a3"/>
    <w:uiPriority w:val="99"/>
    <w:qFormat/>
    <w:rsid w:val="00720505"/>
    <w:rPr>
      <w:rFonts w:cs="Times New Roman"/>
    </w:rPr>
  </w:style>
  <w:style w:type="character" w:customStyle="1" w:styleId="ft3489">
    <w:name w:val="ft3489"/>
    <w:basedOn w:val="a3"/>
    <w:uiPriority w:val="99"/>
    <w:qFormat/>
    <w:rsid w:val="00720505"/>
    <w:rPr>
      <w:rFonts w:cs="Times New Roman"/>
    </w:rPr>
  </w:style>
  <w:style w:type="character" w:customStyle="1" w:styleId="ft3546">
    <w:name w:val="ft3546"/>
    <w:basedOn w:val="a3"/>
    <w:uiPriority w:val="99"/>
    <w:qFormat/>
    <w:rsid w:val="00720505"/>
    <w:rPr>
      <w:rFonts w:cs="Times New Roman"/>
    </w:rPr>
  </w:style>
  <w:style w:type="character" w:customStyle="1" w:styleId="ft3608">
    <w:name w:val="ft3608"/>
    <w:basedOn w:val="a3"/>
    <w:uiPriority w:val="99"/>
    <w:qFormat/>
    <w:rsid w:val="00720505"/>
    <w:rPr>
      <w:rFonts w:cs="Times New Roman"/>
    </w:rPr>
  </w:style>
  <w:style w:type="character" w:customStyle="1" w:styleId="ft3651">
    <w:name w:val="ft3651"/>
    <w:basedOn w:val="a3"/>
    <w:uiPriority w:val="99"/>
    <w:qFormat/>
    <w:rsid w:val="00720505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720505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720505"/>
    <w:rPr>
      <w:rFonts w:cs="Times New Roman"/>
    </w:rPr>
  </w:style>
  <w:style w:type="character" w:customStyle="1" w:styleId="1142">
    <w:name w:val="Знак Знак114"/>
    <w:uiPriority w:val="99"/>
    <w:locked/>
    <w:rsid w:val="00720505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720505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720505"/>
  </w:style>
  <w:style w:type="character" w:customStyle="1" w:styleId="ft9274">
    <w:name w:val="ft9274"/>
    <w:uiPriority w:val="99"/>
    <w:qFormat/>
    <w:rsid w:val="00720505"/>
  </w:style>
  <w:style w:type="character" w:customStyle="1" w:styleId="ft9282">
    <w:name w:val="ft9282"/>
    <w:uiPriority w:val="99"/>
    <w:qFormat/>
    <w:rsid w:val="00720505"/>
  </w:style>
  <w:style w:type="character" w:customStyle="1" w:styleId="ft9284">
    <w:name w:val="ft9284"/>
    <w:uiPriority w:val="99"/>
    <w:qFormat/>
    <w:rsid w:val="00720505"/>
  </w:style>
  <w:style w:type="character" w:customStyle="1" w:styleId="ft9287">
    <w:name w:val="ft9287"/>
    <w:uiPriority w:val="99"/>
    <w:qFormat/>
    <w:rsid w:val="00720505"/>
  </w:style>
  <w:style w:type="character" w:customStyle="1" w:styleId="ft9293">
    <w:name w:val="ft9293"/>
    <w:uiPriority w:val="99"/>
    <w:qFormat/>
    <w:rsid w:val="00720505"/>
  </w:style>
  <w:style w:type="character" w:customStyle="1" w:styleId="ft9299">
    <w:name w:val="ft9299"/>
    <w:uiPriority w:val="99"/>
    <w:qFormat/>
    <w:rsid w:val="00720505"/>
  </w:style>
  <w:style w:type="character" w:customStyle="1" w:styleId="ft9306">
    <w:name w:val="ft9306"/>
    <w:uiPriority w:val="99"/>
    <w:qFormat/>
    <w:rsid w:val="00720505"/>
  </w:style>
  <w:style w:type="character" w:customStyle="1" w:styleId="ft8849">
    <w:name w:val="ft8849"/>
    <w:uiPriority w:val="99"/>
    <w:qFormat/>
    <w:rsid w:val="00720505"/>
  </w:style>
  <w:style w:type="character" w:customStyle="1" w:styleId="ft9312">
    <w:name w:val="ft9312"/>
    <w:uiPriority w:val="99"/>
    <w:qFormat/>
    <w:rsid w:val="00720505"/>
  </w:style>
  <w:style w:type="character" w:customStyle="1" w:styleId="ft9316">
    <w:name w:val="ft9316"/>
    <w:uiPriority w:val="99"/>
    <w:qFormat/>
    <w:rsid w:val="00720505"/>
  </w:style>
  <w:style w:type="character" w:customStyle="1" w:styleId="ft9324">
    <w:name w:val="ft9324"/>
    <w:uiPriority w:val="99"/>
    <w:qFormat/>
    <w:rsid w:val="00720505"/>
  </w:style>
  <w:style w:type="character" w:customStyle="1" w:styleId="ft9330">
    <w:name w:val="ft9330"/>
    <w:uiPriority w:val="99"/>
    <w:qFormat/>
    <w:rsid w:val="00720505"/>
  </w:style>
  <w:style w:type="character" w:customStyle="1" w:styleId="18100">
    <w:name w:val="Знак Знак1810"/>
    <w:uiPriority w:val="99"/>
    <w:rsid w:val="00720505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720505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720505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720505"/>
    <w:rPr>
      <w:rFonts w:ascii="Wingdings" w:hAnsi="Wingdings"/>
    </w:rPr>
  </w:style>
  <w:style w:type="character" w:customStyle="1" w:styleId="WW8Num39z0">
    <w:name w:val="WW8Num39z0"/>
    <w:uiPriority w:val="99"/>
    <w:qFormat/>
    <w:rsid w:val="00720505"/>
    <w:rPr>
      <w:rFonts w:ascii="Wingdings" w:hAnsi="Wingdings"/>
    </w:rPr>
  </w:style>
  <w:style w:type="character" w:customStyle="1" w:styleId="WW8Num42z0">
    <w:name w:val="WW8Num42z0"/>
    <w:uiPriority w:val="99"/>
    <w:qFormat/>
    <w:rsid w:val="00720505"/>
    <w:rPr>
      <w:rFonts w:ascii="Wingdings" w:hAnsi="Wingdings"/>
    </w:rPr>
  </w:style>
  <w:style w:type="character" w:customStyle="1" w:styleId="WW8Num44z0">
    <w:name w:val="WW8Num44z0"/>
    <w:uiPriority w:val="99"/>
    <w:qFormat/>
    <w:rsid w:val="00720505"/>
    <w:rPr>
      <w:rFonts w:ascii="Wingdings" w:hAnsi="Wingdings"/>
    </w:rPr>
  </w:style>
  <w:style w:type="character" w:customStyle="1" w:styleId="WW8Num44z1">
    <w:name w:val="WW8Num44z1"/>
    <w:uiPriority w:val="99"/>
    <w:qFormat/>
    <w:rsid w:val="00720505"/>
    <w:rPr>
      <w:rFonts w:ascii="Courier New" w:hAnsi="Courier New"/>
    </w:rPr>
  </w:style>
  <w:style w:type="character" w:customStyle="1" w:styleId="WW8Num44z3">
    <w:name w:val="WW8Num44z3"/>
    <w:uiPriority w:val="99"/>
    <w:qFormat/>
    <w:rsid w:val="00720505"/>
    <w:rPr>
      <w:rFonts w:ascii="Symbol" w:hAnsi="Symbol"/>
    </w:rPr>
  </w:style>
  <w:style w:type="character" w:customStyle="1" w:styleId="WW8Num47z0">
    <w:name w:val="WW8Num47z0"/>
    <w:uiPriority w:val="99"/>
    <w:qFormat/>
    <w:rsid w:val="00720505"/>
    <w:rPr>
      <w:rFonts w:ascii="Wingdings" w:hAnsi="Wingdings"/>
    </w:rPr>
  </w:style>
  <w:style w:type="character" w:customStyle="1" w:styleId="WW8Num47z1">
    <w:name w:val="WW8Num47z1"/>
    <w:uiPriority w:val="99"/>
    <w:qFormat/>
    <w:rsid w:val="00720505"/>
    <w:rPr>
      <w:rFonts w:ascii="Courier New" w:hAnsi="Courier New"/>
    </w:rPr>
  </w:style>
  <w:style w:type="character" w:customStyle="1" w:styleId="WW8Num47z3">
    <w:name w:val="WW8Num47z3"/>
    <w:uiPriority w:val="99"/>
    <w:qFormat/>
    <w:rsid w:val="00720505"/>
    <w:rPr>
      <w:rFonts w:ascii="Symbol" w:hAnsi="Symbol"/>
    </w:rPr>
  </w:style>
  <w:style w:type="character" w:customStyle="1" w:styleId="WW8Num50z0">
    <w:name w:val="WW8Num50z0"/>
    <w:uiPriority w:val="99"/>
    <w:qFormat/>
    <w:rsid w:val="00720505"/>
    <w:rPr>
      <w:rFonts w:ascii="Wingdings" w:hAnsi="Wingdings"/>
    </w:rPr>
  </w:style>
  <w:style w:type="character" w:customStyle="1" w:styleId="WW8Num51z0">
    <w:name w:val="WW8Num51z0"/>
    <w:uiPriority w:val="99"/>
    <w:qFormat/>
    <w:rsid w:val="00720505"/>
    <w:rPr>
      <w:rFonts w:ascii="Wingdings" w:hAnsi="Wingdings"/>
    </w:rPr>
  </w:style>
  <w:style w:type="character" w:customStyle="1" w:styleId="WW8Num52z0">
    <w:name w:val="WW8Num52z0"/>
    <w:uiPriority w:val="99"/>
    <w:qFormat/>
    <w:rsid w:val="00720505"/>
    <w:rPr>
      <w:rFonts w:ascii="Symbol" w:hAnsi="Symbol"/>
    </w:rPr>
  </w:style>
  <w:style w:type="character" w:customStyle="1" w:styleId="WW8Num53z0">
    <w:name w:val="WW8Num53z0"/>
    <w:uiPriority w:val="99"/>
    <w:qFormat/>
    <w:rsid w:val="00720505"/>
    <w:rPr>
      <w:rFonts w:ascii="Wingdings" w:hAnsi="Wingdings"/>
    </w:rPr>
  </w:style>
  <w:style w:type="character" w:customStyle="1" w:styleId="WW8Num53z1">
    <w:name w:val="WW8Num53z1"/>
    <w:uiPriority w:val="99"/>
    <w:qFormat/>
    <w:rsid w:val="00720505"/>
    <w:rPr>
      <w:rFonts w:ascii="Courier New" w:hAnsi="Courier New"/>
    </w:rPr>
  </w:style>
  <w:style w:type="character" w:customStyle="1" w:styleId="WW8Num53z3">
    <w:name w:val="WW8Num53z3"/>
    <w:uiPriority w:val="99"/>
    <w:qFormat/>
    <w:rsid w:val="00720505"/>
    <w:rPr>
      <w:rFonts w:ascii="Symbol" w:hAnsi="Symbol"/>
    </w:rPr>
  </w:style>
  <w:style w:type="character" w:customStyle="1" w:styleId="WW8Num55z0">
    <w:name w:val="WW8Num55z0"/>
    <w:uiPriority w:val="99"/>
    <w:qFormat/>
    <w:rsid w:val="00720505"/>
    <w:rPr>
      <w:rFonts w:ascii="Symbol" w:hAnsi="Symbol"/>
    </w:rPr>
  </w:style>
  <w:style w:type="character" w:customStyle="1" w:styleId="WW8Num56z0">
    <w:name w:val="WW8Num56z0"/>
    <w:uiPriority w:val="99"/>
    <w:qFormat/>
    <w:rsid w:val="00720505"/>
    <w:rPr>
      <w:rFonts w:ascii="Symbol" w:hAnsi="Symbol"/>
    </w:rPr>
  </w:style>
  <w:style w:type="character" w:customStyle="1" w:styleId="WW8Num59z0">
    <w:name w:val="WW8Num59z0"/>
    <w:uiPriority w:val="99"/>
    <w:qFormat/>
    <w:rsid w:val="00720505"/>
    <w:rPr>
      <w:rFonts w:ascii="Symbol" w:hAnsi="Symbol"/>
    </w:rPr>
  </w:style>
  <w:style w:type="character" w:customStyle="1" w:styleId="WW8Num63z0">
    <w:name w:val="WW8Num63z0"/>
    <w:uiPriority w:val="99"/>
    <w:qFormat/>
    <w:rsid w:val="00720505"/>
    <w:rPr>
      <w:rFonts w:ascii="Symbol" w:hAnsi="Symbol"/>
    </w:rPr>
  </w:style>
  <w:style w:type="character" w:customStyle="1" w:styleId="WW8Num66z0">
    <w:name w:val="WW8Num66z0"/>
    <w:uiPriority w:val="99"/>
    <w:qFormat/>
    <w:rsid w:val="00720505"/>
    <w:rPr>
      <w:rFonts w:ascii="Symbol" w:hAnsi="Symbol"/>
    </w:rPr>
  </w:style>
  <w:style w:type="character" w:customStyle="1" w:styleId="WW8Num69z1">
    <w:name w:val="WW8Num69z1"/>
    <w:uiPriority w:val="99"/>
    <w:qFormat/>
    <w:rsid w:val="00720505"/>
    <w:rPr>
      <w:rFonts w:ascii="Wingdings" w:hAnsi="Wingdings"/>
    </w:rPr>
  </w:style>
  <w:style w:type="character" w:customStyle="1" w:styleId="WW8Num72z0">
    <w:name w:val="WW8Num72z0"/>
    <w:uiPriority w:val="99"/>
    <w:qFormat/>
    <w:rsid w:val="00720505"/>
    <w:rPr>
      <w:rFonts w:ascii="Symbol" w:hAnsi="Symbol"/>
    </w:rPr>
  </w:style>
  <w:style w:type="character" w:customStyle="1" w:styleId="WW8Num72z1">
    <w:name w:val="WW8Num72z1"/>
    <w:uiPriority w:val="99"/>
    <w:qFormat/>
    <w:rsid w:val="00720505"/>
    <w:rPr>
      <w:rFonts w:ascii="Courier New" w:hAnsi="Courier New"/>
    </w:rPr>
  </w:style>
  <w:style w:type="character" w:customStyle="1" w:styleId="WW8Num72z2">
    <w:name w:val="WW8Num72z2"/>
    <w:uiPriority w:val="99"/>
    <w:qFormat/>
    <w:rsid w:val="00720505"/>
    <w:rPr>
      <w:rFonts w:ascii="Wingdings" w:hAnsi="Wingdings"/>
    </w:rPr>
  </w:style>
  <w:style w:type="character" w:customStyle="1" w:styleId="WW8Num74z0">
    <w:name w:val="WW8Num74z0"/>
    <w:uiPriority w:val="99"/>
    <w:qFormat/>
    <w:rsid w:val="00720505"/>
    <w:rPr>
      <w:rFonts w:ascii="Symbol" w:hAnsi="Symbol"/>
    </w:rPr>
  </w:style>
  <w:style w:type="character" w:customStyle="1" w:styleId="WW8Num75z0">
    <w:name w:val="WW8Num75z0"/>
    <w:uiPriority w:val="99"/>
    <w:qFormat/>
    <w:rsid w:val="00720505"/>
    <w:rPr>
      <w:rFonts w:ascii="Wingdings" w:hAnsi="Wingdings"/>
    </w:rPr>
  </w:style>
  <w:style w:type="character" w:customStyle="1" w:styleId="WW8Num75z1">
    <w:name w:val="WW8Num75z1"/>
    <w:uiPriority w:val="99"/>
    <w:qFormat/>
    <w:rsid w:val="00720505"/>
    <w:rPr>
      <w:rFonts w:ascii="Courier New" w:hAnsi="Courier New"/>
    </w:rPr>
  </w:style>
  <w:style w:type="character" w:customStyle="1" w:styleId="WW8Num75z3">
    <w:name w:val="WW8Num75z3"/>
    <w:uiPriority w:val="99"/>
    <w:qFormat/>
    <w:rsid w:val="00720505"/>
    <w:rPr>
      <w:rFonts w:ascii="Symbol" w:hAnsi="Symbol"/>
    </w:rPr>
  </w:style>
  <w:style w:type="character" w:customStyle="1" w:styleId="WW8Num77z0">
    <w:name w:val="WW8Num77z0"/>
    <w:uiPriority w:val="99"/>
    <w:qFormat/>
    <w:rsid w:val="00720505"/>
    <w:rPr>
      <w:rFonts w:ascii="Symbol" w:hAnsi="Symbol"/>
    </w:rPr>
  </w:style>
  <w:style w:type="character" w:customStyle="1" w:styleId="WW8Num78z0">
    <w:name w:val="WW8Num78z0"/>
    <w:uiPriority w:val="99"/>
    <w:qFormat/>
    <w:rsid w:val="00720505"/>
    <w:rPr>
      <w:rFonts w:ascii="Wingdings" w:hAnsi="Wingdings"/>
    </w:rPr>
  </w:style>
  <w:style w:type="character" w:customStyle="1" w:styleId="WW8Num78z1">
    <w:name w:val="WW8Num78z1"/>
    <w:uiPriority w:val="99"/>
    <w:qFormat/>
    <w:rsid w:val="00720505"/>
    <w:rPr>
      <w:rFonts w:ascii="Courier New" w:hAnsi="Courier New"/>
    </w:rPr>
  </w:style>
  <w:style w:type="character" w:customStyle="1" w:styleId="WW8Num78z3">
    <w:name w:val="WW8Num78z3"/>
    <w:uiPriority w:val="99"/>
    <w:qFormat/>
    <w:rsid w:val="00720505"/>
    <w:rPr>
      <w:rFonts w:ascii="Symbol" w:hAnsi="Symbol"/>
    </w:rPr>
  </w:style>
  <w:style w:type="character" w:customStyle="1" w:styleId="WW8Num79z0">
    <w:name w:val="WW8Num79z0"/>
    <w:uiPriority w:val="99"/>
    <w:qFormat/>
    <w:rsid w:val="00720505"/>
    <w:rPr>
      <w:rFonts w:ascii="Symbol" w:hAnsi="Symbol"/>
    </w:rPr>
  </w:style>
  <w:style w:type="character" w:customStyle="1" w:styleId="WW8Num86z0">
    <w:name w:val="WW8Num86z0"/>
    <w:uiPriority w:val="99"/>
    <w:qFormat/>
    <w:rsid w:val="00720505"/>
    <w:rPr>
      <w:rFonts w:ascii="Wingdings" w:hAnsi="Wingdings"/>
    </w:rPr>
  </w:style>
  <w:style w:type="character" w:customStyle="1" w:styleId="WW8Num86z1">
    <w:name w:val="WW8Num86z1"/>
    <w:uiPriority w:val="99"/>
    <w:qFormat/>
    <w:rsid w:val="00720505"/>
    <w:rPr>
      <w:rFonts w:ascii="Courier New" w:hAnsi="Courier New"/>
    </w:rPr>
  </w:style>
  <w:style w:type="character" w:customStyle="1" w:styleId="WW8Num86z3">
    <w:name w:val="WW8Num86z3"/>
    <w:uiPriority w:val="99"/>
    <w:qFormat/>
    <w:rsid w:val="00720505"/>
    <w:rPr>
      <w:rFonts w:ascii="Symbol" w:hAnsi="Symbol"/>
    </w:rPr>
  </w:style>
  <w:style w:type="character" w:customStyle="1" w:styleId="WW8Num87z0">
    <w:name w:val="WW8Num87z0"/>
    <w:uiPriority w:val="99"/>
    <w:qFormat/>
    <w:rsid w:val="00720505"/>
    <w:rPr>
      <w:rFonts w:ascii="Symbol" w:hAnsi="Symbol"/>
    </w:rPr>
  </w:style>
  <w:style w:type="character" w:customStyle="1" w:styleId="WW8Num89z0">
    <w:name w:val="WW8Num89z0"/>
    <w:uiPriority w:val="99"/>
    <w:qFormat/>
    <w:rsid w:val="00720505"/>
    <w:rPr>
      <w:rFonts w:ascii="Symbol" w:hAnsi="Symbol"/>
    </w:rPr>
  </w:style>
  <w:style w:type="character" w:customStyle="1" w:styleId="WW8Num90z0">
    <w:name w:val="WW8Num90z0"/>
    <w:uiPriority w:val="99"/>
    <w:qFormat/>
    <w:rsid w:val="00720505"/>
    <w:rPr>
      <w:rFonts w:ascii="Symbol" w:hAnsi="Symbol"/>
    </w:rPr>
  </w:style>
  <w:style w:type="character" w:customStyle="1" w:styleId="WW8Num92z0">
    <w:name w:val="WW8Num92z0"/>
    <w:uiPriority w:val="99"/>
    <w:qFormat/>
    <w:rsid w:val="00720505"/>
    <w:rPr>
      <w:rFonts w:ascii="Symbol" w:hAnsi="Symbol"/>
    </w:rPr>
  </w:style>
  <w:style w:type="character" w:customStyle="1" w:styleId="WW8Num93z0">
    <w:name w:val="WW8Num93z0"/>
    <w:uiPriority w:val="99"/>
    <w:qFormat/>
    <w:rsid w:val="00720505"/>
    <w:rPr>
      <w:rFonts w:ascii="Wingdings" w:hAnsi="Wingdings"/>
    </w:rPr>
  </w:style>
  <w:style w:type="character" w:customStyle="1" w:styleId="WW8Num93z1">
    <w:name w:val="WW8Num93z1"/>
    <w:uiPriority w:val="99"/>
    <w:qFormat/>
    <w:rsid w:val="00720505"/>
    <w:rPr>
      <w:rFonts w:ascii="Courier New" w:hAnsi="Courier New"/>
    </w:rPr>
  </w:style>
  <w:style w:type="character" w:customStyle="1" w:styleId="WW8Num93z3">
    <w:name w:val="WW8Num93z3"/>
    <w:uiPriority w:val="99"/>
    <w:qFormat/>
    <w:rsid w:val="00720505"/>
    <w:rPr>
      <w:rFonts w:ascii="Symbol" w:hAnsi="Symbol"/>
    </w:rPr>
  </w:style>
  <w:style w:type="character" w:customStyle="1" w:styleId="WW8Num94z0">
    <w:name w:val="WW8Num94z0"/>
    <w:uiPriority w:val="99"/>
    <w:qFormat/>
    <w:rsid w:val="00720505"/>
    <w:rPr>
      <w:rFonts w:ascii="Symbol" w:hAnsi="Symbol"/>
    </w:rPr>
  </w:style>
  <w:style w:type="character" w:customStyle="1" w:styleId="WW8Num97z0">
    <w:name w:val="WW8Num97z0"/>
    <w:uiPriority w:val="99"/>
    <w:qFormat/>
    <w:rsid w:val="00720505"/>
    <w:rPr>
      <w:rFonts w:ascii="Symbol" w:hAnsi="Symbol"/>
    </w:rPr>
  </w:style>
  <w:style w:type="character" w:customStyle="1" w:styleId="WW8Num99z0">
    <w:name w:val="WW8Num99z0"/>
    <w:uiPriority w:val="99"/>
    <w:qFormat/>
    <w:rsid w:val="00720505"/>
    <w:rPr>
      <w:rFonts w:ascii="Symbol" w:hAnsi="Symbol"/>
    </w:rPr>
  </w:style>
  <w:style w:type="character" w:customStyle="1" w:styleId="WW8Num101z0">
    <w:name w:val="WW8Num101z0"/>
    <w:uiPriority w:val="99"/>
    <w:qFormat/>
    <w:rsid w:val="00720505"/>
    <w:rPr>
      <w:rFonts w:ascii="Symbol" w:hAnsi="Symbol"/>
    </w:rPr>
  </w:style>
  <w:style w:type="character" w:customStyle="1" w:styleId="WW8Num104z0">
    <w:name w:val="WW8Num104z0"/>
    <w:uiPriority w:val="99"/>
    <w:qFormat/>
    <w:rsid w:val="00720505"/>
    <w:rPr>
      <w:rFonts w:ascii="Symbol" w:hAnsi="Symbol"/>
    </w:rPr>
  </w:style>
  <w:style w:type="character" w:customStyle="1" w:styleId="WW8Num107z0">
    <w:name w:val="WW8Num107z0"/>
    <w:uiPriority w:val="99"/>
    <w:qFormat/>
    <w:rsid w:val="00720505"/>
    <w:rPr>
      <w:rFonts w:ascii="Symbol" w:hAnsi="Symbol"/>
    </w:rPr>
  </w:style>
  <w:style w:type="character" w:customStyle="1" w:styleId="WW8Num109z0">
    <w:name w:val="WW8Num109z0"/>
    <w:uiPriority w:val="99"/>
    <w:qFormat/>
    <w:rsid w:val="00720505"/>
    <w:rPr>
      <w:rFonts w:ascii="Symbol" w:hAnsi="Symbol"/>
    </w:rPr>
  </w:style>
  <w:style w:type="character" w:customStyle="1" w:styleId="WW8Num112z1">
    <w:name w:val="WW8Num112z1"/>
    <w:uiPriority w:val="99"/>
    <w:qFormat/>
    <w:rsid w:val="00720505"/>
    <w:rPr>
      <w:color w:val="000000"/>
    </w:rPr>
  </w:style>
  <w:style w:type="character" w:customStyle="1" w:styleId="WW8Num114z0">
    <w:name w:val="WW8Num114z0"/>
    <w:uiPriority w:val="99"/>
    <w:qFormat/>
    <w:rsid w:val="00720505"/>
    <w:rPr>
      <w:rFonts w:ascii="Symbol" w:hAnsi="Symbol"/>
    </w:rPr>
  </w:style>
  <w:style w:type="character" w:customStyle="1" w:styleId="WW8Num117z0">
    <w:name w:val="WW8Num117z0"/>
    <w:uiPriority w:val="99"/>
    <w:qFormat/>
    <w:rsid w:val="00720505"/>
    <w:rPr>
      <w:rFonts w:ascii="Symbol" w:hAnsi="Symbol"/>
    </w:rPr>
  </w:style>
  <w:style w:type="character" w:customStyle="1" w:styleId="WW8Num118z0">
    <w:name w:val="WW8Num118z0"/>
    <w:uiPriority w:val="99"/>
    <w:qFormat/>
    <w:rsid w:val="00720505"/>
    <w:rPr>
      <w:rFonts w:ascii="Wingdings" w:hAnsi="Wingdings"/>
    </w:rPr>
  </w:style>
  <w:style w:type="character" w:customStyle="1" w:styleId="WW8Num118z1">
    <w:name w:val="WW8Num118z1"/>
    <w:uiPriority w:val="99"/>
    <w:qFormat/>
    <w:rsid w:val="00720505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720505"/>
    <w:rPr>
      <w:rFonts w:ascii="Symbol" w:hAnsi="Symbol"/>
    </w:rPr>
  </w:style>
  <w:style w:type="character" w:customStyle="1" w:styleId="WW8Num120z0">
    <w:name w:val="WW8Num120z0"/>
    <w:uiPriority w:val="99"/>
    <w:qFormat/>
    <w:rsid w:val="00720505"/>
    <w:rPr>
      <w:rFonts w:ascii="Symbol" w:hAnsi="Symbol"/>
    </w:rPr>
  </w:style>
  <w:style w:type="character" w:customStyle="1" w:styleId="WW8Num121z0">
    <w:name w:val="WW8Num121z0"/>
    <w:uiPriority w:val="99"/>
    <w:qFormat/>
    <w:rsid w:val="00720505"/>
    <w:rPr>
      <w:rFonts w:ascii="Symbol" w:hAnsi="Symbol"/>
    </w:rPr>
  </w:style>
  <w:style w:type="character" w:customStyle="1" w:styleId="WW8Num124z0">
    <w:name w:val="WW8Num124z0"/>
    <w:uiPriority w:val="99"/>
    <w:qFormat/>
    <w:rsid w:val="00720505"/>
    <w:rPr>
      <w:rFonts w:ascii="Symbol" w:hAnsi="Symbol"/>
    </w:rPr>
  </w:style>
  <w:style w:type="character" w:customStyle="1" w:styleId="WW8Num125z0">
    <w:name w:val="WW8Num125z0"/>
    <w:uiPriority w:val="99"/>
    <w:qFormat/>
    <w:rsid w:val="00720505"/>
    <w:rPr>
      <w:rFonts w:ascii="Wingdings" w:hAnsi="Wingdings"/>
    </w:rPr>
  </w:style>
  <w:style w:type="character" w:customStyle="1" w:styleId="WW8Num125z1">
    <w:name w:val="WW8Num125z1"/>
    <w:uiPriority w:val="99"/>
    <w:qFormat/>
    <w:rsid w:val="00720505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720505"/>
    <w:rPr>
      <w:rFonts w:ascii="Symbol" w:hAnsi="Symbol"/>
    </w:rPr>
  </w:style>
  <w:style w:type="character" w:customStyle="1" w:styleId="WW8Num126z0">
    <w:name w:val="WW8Num126z0"/>
    <w:uiPriority w:val="99"/>
    <w:qFormat/>
    <w:rsid w:val="00720505"/>
    <w:rPr>
      <w:rFonts w:ascii="Symbol" w:hAnsi="Symbol"/>
    </w:rPr>
  </w:style>
  <w:style w:type="character" w:customStyle="1" w:styleId="WW8Num127z0">
    <w:name w:val="WW8Num127z0"/>
    <w:uiPriority w:val="99"/>
    <w:qFormat/>
    <w:rsid w:val="00720505"/>
    <w:rPr>
      <w:rFonts w:ascii="Symbol" w:hAnsi="Symbol"/>
    </w:rPr>
  </w:style>
  <w:style w:type="character" w:customStyle="1" w:styleId="WW8Num130z0">
    <w:name w:val="WW8Num130z0"/>
    <w:uiPriority w:val="99"/>
    <w:qFormat/>
    <w:rsid w:val="00720505"/>
    <w:rPr>
      <w:rFonts w:ascii="Symbol" w:hAnsi="Symbol"/>
    </w:rPr>
  </w:style>
  <w:style w:type="character" w:customStyle="1" w:styleId="WW8Num131z0">
    <w:name w:val="WW8Num131z0"/>
    <w:uiPriority w:val="99"/>
    <w:qFormat/>
    <w:rsid w:val="00720505"/>
    <w:rPr>
      <w:rFonts w:ascii="Symbol" w:hAnsi="Symbol"/>
    </w:rPr>
  </w:style>
  <w:style w:type="character" w:customStyle="1" w:styleId="WW8Num132z0">
    <w:name w:val="WW8Num132z0"/>
    <w:uiPriority w:val="99"/>
    <w:qFormat/>
    <w:rsid w:val="00720505"/>
    <w:rPr>
      <w:rFonts w:ascii="Symbol" w:hAnsi="Symbol"/>
    </w:rPr>
  </w:style>
  <w:style w:type="character" w:customStyle="1" w:styleId="WW8Num134z0">
    <w:name w:val="WW8Num134z0"/>
    <w:uiPriority w:val="99"/>
    <w:qFormat/>
    <w:rsid w:val="00720505"/>
    <w:rPr>
      <w:rFonts w:ascii="Wingdings" w:hAnsi="Wingdings"/>
    </w:rPr>
  </w:style>
  <w:style w:type="character" w:customStyle="1" w:styleId="WW8Num136z0">
    <w:name w:val="WW8Num136z0"/>
    <w:uiPriority w:val="99"/>
    <w:qFormat/>
    <w:rsid w:val="00720505"/>
    <w:rPr>
      <w:rFonts w:ascii="Symbol" w:hAnsi="Symbol"/>
    </w:rPr>
  </w:style>
  <w:style w:type="character" w:customStyle="1" w:styleId="WW8Num139z0">
    <w:name w:val="WW8Num139z0"/>
    <w:uiPriority w:val="99"/>
    <w:qFormat/>
    <w:rsid w:val="00720505"/>
    <w:rPr>
      <w:rFonts w:ascii="Symbol" w:hAnsi="Symbol"/>
    </w:rPr>
  </w:style>
  <w:style w:type="character" w:customStyle="1" w:styleId="WW8Num143z0">
    <w:name w:val="WW8Num143z0"/>
    <w:uiPriority w:val="99"/>
    <w:qFormat/>
    <w:rsid w:val="00720505"/>
    <w:rPr>
      <w:rFonts w:ascii="Symbol" w:hAnsi="Symbol"/>
    </w:rPr>
  </w:style>
  <w:style w:type="character" w:customStyle="1" w:styleId="WW8Num144z0">
    <w:name w:val="WW8Num144z0"/>
    <w:uiPriority w:val="99"/>
    <w:qFormat/>
    <w:rsid w:val="00720505"/>
    <w:rPr>
      <w:rFonts w:ascii="Symbol" w:hAnsi="Symbol"/>
    </w:rPr>
  </w:style>
  <w:style w:type="character" w:customStyle="1" w:styleId="WW8Num145z0">
    <w:name w:val="WW8Num145z0"/>
    <w:uiPriority w:val="99"/>
    <w:qFormat/>
    <w:rsid w:val="00720505"/>
    <w:rPr>
      <w:rFonts w:ascii="Symbol" w:hAnsi="Symbol"/>
    </w:rPr>
  </w:style>
  <w:style w:type="character" w:customStyle="1" w:styleId="WW8Num146z0">
    <w:name w:val="WW8Num146z0"/>
    <w:uiPriority w:val="99"/>
    <w:qFormat/>
    <w:rsid w:val="00720505"/>
    <w:rPr>
      <w:rFonts w:ascii="Symbol" w:hAnsi="Symbol"/>
    </w:rPr>
  </w:style>
  <w:style w:type="character" w:customStyle="1" w:styleId="WW8Num147z0">
    <w:name w:val="WW8Num147z0"/>
    <w:uiPriority w:val="99"/>
    <w:qFormat/>
    <w:rsid w:val="00720505"/>
    <w:rPr>
      <w:rFonts w:ascii="Wingdings" w:hAnsi="Wingdings"/>
    </w:rPr>
  </w:style>
  <w:style w:type="character" w:customStyle="1" w:styleId="WW8Num147z1">
    <w:name w:val="WW8Num147z1"/>
    <w:uiPriority w:val="99"/>
    <w:qFormat/>
    <w:rsid w:val="00720505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720505"/>
    <w:rPr>
      <w:rFonts w:ascii="Symbol" w:hAnsi="Symbol"/>
    </w:rPr>
  </w:style>
  <w:style w:type="character" w:customStyle="1" w:styleId="WW8Num150z0">
    <w:name w:val="WW8Num150z0"/>
    <w:uiPriority w:val="99"/>
    <w:qFormat/>
    <w:rsid w:val="00720505"/>
    <w:rPr>
      <w:rFonts w:ascii="Symbol" w:hAnsi="Symbol"/>
    </w:rPr>
  </w:style>
  <w:style w:type="character" w:customStyle="1" w:styleId="WW8Num157z0">
    <w:name w:val="WW8Num157z0"/>
    <w:uiPriority w:val="99"/>
    <w:qFormat/>
    <w:rsid w:val="00720505"/>
    <w:rPr>
      <w:rFonts w:ascii="Symbol" w:hAnsi="Symbol"/>
    </w:rPr>
  </w:style>
  <w:style w:type="character" w:customStyle="1" w:styleId="WW8Num159z0">
    <w:name w:val="WW8Num159z0"/>
    <w:uiPriority w:val="99"/>
    <w:qFormat/>
    <w:rsid w:val="00720505"/>
    <w:rPr>
      <w:rFonts w:ascii="Symbol" w:hAnsi="Symbol"/>
    </w:rPr>
  </w:style>
  <w:style w:type="character" w:customStyle="1" w:styleId="WW8Num160z0">
    <w:name w:val="WW8Num160z0"/>
    <w:uiPriority w:val="99"/>
    <w:qFormat/>
    <w:rsid w:val="00720505"/>
    <w:rPr>
      <w:rFonts w:ascii="Symbol" w:hAnsi="Symbol"/>
    </w:rPr>
  </w:style>
  <w:style w:type="character" w:customStyle="1" w:styleId="WW8Num162z0">
    <w:name w:val="WW8Num162z0"/>
    <w:uiPriority w:val="99"/>
    <w:qFormat/>
    <w:rsid w:val="00720505"/>
    <w:rPr>
      <w:rFonts w:ascii="Symbol" w:hAnsi="Symbol"/>
    </w:rPr>
  </w:style>
  <w:style w:type="character" w:customStyle="1" w:styleId="WW8Num163z0">
    <w:name w:val="WW8Num163z0"/>
    <w:uiPriority w:val="99"/>
    <w:qFormat/>
    <w:rsid w:val="00720505"/>
    <w:rPr>
      <w:rFonts w:ascii="Symbol" w:hAnsi="Symbol"/>
    </w:rPr>
  </w:style>
  <w:style w:type="character" w:customStyle="1" w:styleId="WW8Num164z0">
    <w:name w:val="WW8Num164z0"/>
    <w:uiPriority w:val="99"/>
    <w:qFormat/>
    <w:rsid w:val="00720505"/>
    <w:rPr>
      <w:rFonts w:ascii="Wingdings" w:hAnsi="Wingdings"/>
    </w:rPr>
  </w:style>
  <w:style w:type="character" w:customStyle="1" w:styleId="WW8Num164z1">
    <w:name w:val="WW8Num164z1"/>
    <w:uiPriority w:val="99"/>
    <w:qFormat/>
    <w:rsid w:val="00720505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720505"/>
    <w:rPr>
      <w:rFonts w:ascii="Symbol" w:hAnsi="Symbol"/>
    </w:rPr>
  </w:style>
  <w:style w:type="character" w:customStyle="1" w:styleId="WW8Num168z0">
    <w:name w:val="WW8Num168z0"/>
    <w:uiPriority w:val="99"/>
    <w:qFormat/>
    <w:rsid w:val="00720505"/>
    <w:rPr>
      <w:rFonts w:ascii="Symbol" w:hAnsi="Symbol"/>
    </w:rPr>
  </w:style>
  <w:style w:type="character" w:customStyle="1" w:styleId="WW8Num169z0">
    <w:name w:val="WW8Num169z0"/>
    <w:uiPriority w:val="99"/>
    <w:qFormat/>
    <w:rsid w:val="00720505"/>
    <w:rPr>
      <w:rFonts w:ascii="Symbol" w:hAnsi="Symbol"/>
    </w:rPr>
  </w:style>
  <w:style w:type="character" w:customStyle="1" w:styleId="WW8Num170z0">
    <w:name w:val="WW8Num170z0"/>
    <w:uiPriority w:val="99"/>
    <w:qFormat/>
    <w:rsid w:val="00720505"/>
    <w:rPr>
      <w:rFonts w:ascii="Symbol" w:hAnsi="Symbol"/>
    </w:rPr>
  </w:style>
  <w:style w:type="character" w:customStyle="1" w:styleId="WW8Num174z0">
    <w:name w:val="WW8Num174z0"/>
    <w:uiPriority w:val="99"/>
    <w:qFormat/>
    <w:rsid w:val="00720505"/>
    <w:rPr>
      <w:rFonts w:ascii="Symbol" w:hAnsi="Symbol"/>
    </w:rPr>
  </w:style>
  <w:style w:type="character" w:customStyle="1" w:styleId="WW8Num177z0">
    <w:name w:val="WW8Num177z0"/>
    <w:uiPriority w:val="99"/>
    <w:qFormat/>
    <w:rsid w:val="00720505"/>
    <w:rPr>
      <w:rFonts w:ascii="Symbol" w:hAnsi="Symbol"/>
    </w:rPr>
  </w:style>
  <w:style w:type="character" w:customStyle="1" w:styleId="WW8Num178z0">
    <w:name w:val="WW8Num178z0"/>
    <w:uiPriority w:val="99"/>
    <w:qFormat/>
    <w:rsid w:val="00720505"/>
    <w:rPr>
      <w:rFonts w:ascii="Symbol" w:hAnsi="Symbol"/>
    </w:rPr>
  </w:style>
  <w:style w:type="character" w:customStyle="1" w:styleId="WW8Num182z0">
    <w:name w:val="WW8Num182z0"/>
    <w:uiPriority w:val="99"/>
    <w:qFormat/>
    <w:rsid w:val="00720505"/>
    <w:rPr>
      <w:rFonts w:ascii="Symbol" w:hAnsi="Symbol"/>
    </w:rPr>
  </w:style>
  <w:style w:type="character" w:customStyle="1" w:styleId="WW8Num37z0">
    <w:name w:val="WW8Num37z0"/>
    <w:uiPriority w:val="99"/>
    <w:qFormat/>
    <w:rsid w:val="00720505"/>
    <w:rPr>
      <w:rFonts w:ascii="Wingdings" w:hAnsi="Wingdings"/>
    </w:rPr>
  </w:style>
  <w:style w:type="character" w:customStyle="1" w:styleId="WW8Num38z0">
    <w:name w:val="WW8Num38z0"/>
    <w:uiPriority w:val="99"/>
    <w:qFormat/>
    <w:rsid w:val="00720505"/>
    <w:rPr>
      <w:rFonts w:ascii="Wingdings" w:hAnsi="Wingdings"/>
    </w:rPr>
  </w:style>
  <w:style w:type="character" w:customStyle="1" w:styleId="WW8Num40z0">
    <w:name w:val="WW8Num40z0"/>
    <w:uiPriority w:val="99"/>
    <w:qFormat/>
    <w:rsid w:val="00720505"/>
    <w:rPr>
      <w:rFonts w:ascii="Wingdings" w:hAnsi="Wingdings"/>
    </w:rPr>
  </w:style>
  <w:style w:type="character" w:customStyle="1" w:styleId="WW8Num41z0">
    <w:name w:val="WW8Num41z0"/>
    <w:uiPriority w:val="99"/>
    <w:qFormat/>
    <w:rsid w:val="00720505"/>
    <w:rPr>
      <w:rFonts w:ascii="Wingdings" w:hAnsi="Wingdings"/>
    </w:rPr>
  </w:style>
  <w:style w:type="character" w:customStyle="1" w:styleId="WW8Num43z0">
    <w:name w:val="WW8Num43z0"/>
    <w:uiPriority w:val="99"/>
    <w:qFormat/>
    <w:rsid w:val="00720505"/>
    <w:rPr>
      <w:rFonts w:ascii="Wingdings" w:hAnsi="Wingdings"/>
    </w:rPr>
  </w:style>
  <w:style w:type="character" w:customStyle="1" w:styleId="WW8Num20z1">
    <w:name w:val="WW8Num20z1"/>
    <w:uiPriority w:val="99"/>
    <w:qFormat/>
    <w:rsid w:val="00720505"/>
    <w:rPr>
      <w:rFonts w:ascii="Courier New" w:hAnsi="Courier New"/>
    </w:rPr>
  </w:style>
  <w:style w:type="character" w:customStyle="1" w:styleId="WW8Num20z3">
    <w:name w:val="WW8Num20z3"/>
    <w:uiPriority w:val="99"/>
    <w:qFormat/>
    <w:rsid w:val="00720505"/>
    <w:rPr>
      <w:rFonts w:ascii="Symbol" w:hAnsi="Symbol"/>
    </w:rPr>
  </w:style>
  <w:style w:type="character" w:customStyle="1" w:styleId="WW8Num26z3">
    <w:name w:val="WW8Num26z3"/>
    <w:uiPriority w:val="99"/>
    <w:qFormat/>
    <w:rsid w:val="00720505"/>
    <w:rPr>
      <w:rFonts w:ascii="Symbol" w:hAnsi="Symbol"/>
    </w:rPr>
  </w:style>
  <w:style w:type="character" w:customStyle="1" w:styleId="WW8Num33z0">
    <w:name w:val="WW8Num33z0"/>
    <w:uiPriority w:val="99"/>
    <w:qFormat/>
    <w:rsid w:val="00720505"/>
    <w:rPr>
      <w:rFonts w:ascii="Wingdings" w:hAnsi="Wingdings"/>
    </w:rPr>
  </w:style>
  <w:style w:type="character" w:customStyle="1" w:styleId="WW8Num33z3">
    <w:name w:val="WW8Num33z3"/>
    <w:uiPriority w:val="99"/>
    <w:qFormat/>
    <w:rsid w:val="00720505"/>
    <w:rPr>
      <w:rFonts w:ascii="Symbol" w:hAnsi="Symbol"/>
    </w:rPr>
  </w:style>
  <w:style w:type="character" w:customStyle="1" w:styleId="WW8Num33z4">
    <w:name w:val="WW8Num33z4"/>
    <w:uiPriority w:val="99"/>
    <w:qFormat/>
    <w:rsid w:val="00720505"/>
    <w:rPr>
      <w:rFonts w:ascii="Courier New" w:hAnsi="Courier New"/>
    </w:rPr>
  </w:style>
  <w:style w:type="character" w:customStyle="1" w:styleId="WW8Num34z0">
    <w:name w:val="WW8Num34z0"/>
    <w:uiPriority w:val="99"/>
    <w:qFormat/>
    <w:rsid w:val="00720505"/>
    <w:rPr>
      <w:rFonts w:ascii="Wingdings" w:hAnsi="Wingdings"/>
    </w:rPr>
  </w:style>
  <w:style w:type="character" w:customStyle="1" w:styleId="WW8Num34z1">
    <w:name w:val="WW8Num34z1"/>
    <w:uiPriority w:val="99"/>
    <w:qFormat/>
    <w:rsid w:val="00720505"/>
    <w:rPr>
      <w:rFonts w:ascii="Courier New" w:hAnsi="Courier New"/>
    </w:rPr>
  </w:style>
  <w:style w:type="character" w:customStyle="1" w:styleId="WW8Num34z3">
    <w:name w:val="WW8Num34z3"/>
    <w:uiPriority w:val="99"/>
    <w:qFormat/>
    <w:rsid w:val="00720505"/>
    <w:rPr>
      <w:rFonts w:ascii="Symbol" w:hAnsi="Symbol"/>
    </w:rPr>
  </w:style>
  <w:style w:type="character" w:customStyle="1" w:styleId="WW8Num35z0">
    <w:name w:val="WW8Num35z0"/>
    <w:uiPriority w:val="99"/>
    <w:qFormat/>
    <w:rsid w:val="00720505"/>
    <w:rPr>
      <w:rFonts w:ascii="Wingdings" w:hAnsi="Wingdings"/>
    </w:rPr>
  </w:style>
  <w:style w:type="character" w:customStyle="1" w:styleId="WW8Num35z1">
    <w:name w:val="WW8Num35z1"/>
    <w:uiPriority w:val="99"/>
    <w:qFormat/>
    <w:rsid w:val="00720505"/>
    <w:rPr>
      <w:rFonts w:ascii="Courier New" w:hAnsi="Courier New"/>
    </w:rPr>
  </w:style>
  <w:style w:type="character" w:customStyle="1" w:styleId="WW8Num35z3">
    <w:name w:val="WW8Num35z3"/>
    <w:uiPriority w:val="99"/>
    <w:qFormat/>
    <w:rsid w:val="00720505"/>
    <w:rPr>
      <w:rFonts w:ascii="Symbol" w:hAnsi="Symbol"/>
    </w:rPr>
  </w:style>
  <w:style w:type="character" w:customStyle="1" w:styleId="WW8Num36z1">
    <w:name w:val="WW8Num36z1"/>
    <w:uiPriority w:val="99"/>
    <w:qFormat/>
    <w:rsid w:val="00720505"/>
    <w:rPr>
      <w:rFonts w:ascii="Courier New" w:hAnsi="Courier New"/>
    </w:rPr>
  </w:style>
  <w:style w:type="character" w:customStyle="1" w:styleId="WW8Num36z3">
    <w:name w:val="WW8Num36z3"/>
    <w:uiPriority w:val="99"/>
    <w:qFormat/>
    <w:rsid w:val="00720505"/>
    <w:rPr>
      <w:rFonts w:ascii="Symbol" w:hAnsi="Symbol"/>
    </w:rPr>
  </w:style>
  <w:style w:type="character" w:customStyle="1" w:styleId="WW8Num37z1">
    <w:name w:val="WW8Num37z1"/>
    <w:uiPriority w:val="99"/>
    <w:qFormat/>
    <w:rsid w:val="00720505"/>
    <w:rPr>
      <w:rFonts w:ascii="Courier New" w:hAnsi="Courier New"/>
    </w:rPr>
  </w:style>
  <w:style w:type="character" w:customStyle="1" w:styleId="WW8Num37z3">
    <w:name w:val="WW8Num37z3"/>
    <w:uiPriority w:val="99"/>
    <w:qFormat/>
    <w:rsid w:val="00720505"/>
    <w:rPr>
      <w:rFonts w:ascii="Symbol" w:hAnsi="Symbol"/>
    </w:rPr>
  </w:style>
  <w:style w:type="character" w:customStyle="1" w:styleId="WW8Num39z1">
    <w:name w:val="WW8Num39z1"/>
    <w:uiPriority w:val="99"/>
    <w:qFormat/>
    <w:rsid w:val="00720505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720505"/>
    <w:rPr>
      <w:rFonts w:ascii="Symbol" w:hAnsi="Symbol"/>
    </w:rPr>
  </w:style>
  <w:style w:type="character" w:customStyle="1" w:styleId="WW8Num39z4">
    <w:name w:val="WW8Num39z4"/>
    <w:uiPriority w:val="99"/>
    <w:qFormat/>
    <w:rsid w:val="00720505"/>
    <w:rPr>
      <w:rFonts w:ascii="Courier New" w:hAnsi="Courier New"/>
    </w:rPr>
  </w:style>
  <w:style w:type="character" w:customStyle="1" w:styleId="WW8Num42z1">
    <w:name w:val="WW8Num42z1"/>
    <w:uiPriority w:val="99"/>
    <w:qFormat/>
    <w:rsid w:val="00720505"/>
    <w:rPr>
      <w:rFonts w:ascii="Courier New" w:hAnsi="Courier New"/>
    </w:rPr>
  </w:style>
  <w:style w:type="character" w:customStyle="1" w:styleId="WW8Num42z3">
    <w:name w:val="WW8Num42z3"/>
    <w:uiPriority w:val="99"/>
    <w:qFormat/>
    <w:rsid w:val="00720505"/>
    <w:rPr>
      <w:rFonts w:ascii="Symbol" w:hAnsi="Symbol"/>
    </w:rPr>
  </w:style>
  <w:style w:type="character" w:customStyle="1" w:styleId="WW8Num45z0">
    <w:name w:val="WW8Num45z0"/>
    <w:uiPriority w:val="99"/>
    <w:qFormat/>
    <w:rsid w:val="00720505"/>
    <w:rPr>
      <w:rFonts w:ascii="Wingdings" w:hAnsi="Wingdings"/>
    </w:rPr>
  </w:style>
  <w:style w:type="character" w:customStyle="1" w:styleId="WW8Num45z1">
    <w:name w:val="WW8Num45z1"/>
    <w:uiPriority w:val="99"/>
    <w:qFormat/>
    <w:rsid w:val="00720505"/>
    <w:rPr>
      <w:rFonts w:ascii="Courier New" w:hAnsi="Courier New"/>
    </w:rPr>
  </w:style>
  <w:style w:type="character" w:customStyle="1" w:styleId="WW8Num45z3">
    <w:name w:val="WW8Num45z3"/>
    <w:uiPriority w:val="99"/>
    <w:qFormat/>
    <w:rsid w:val="00720505"/>
    <w:rPr>
      <w:rFonts w:ascii="Symbol" w:hAnsi="Symbol"/>
    </w:rPr>
  </w:style>
  <w:style w:type="character" w:customStyle="1" w:styleId="WW8Num46z0">
    <w:name w:val="WW8Num46z0"/>
    <w:uiPriority w:val="99"/>
    <w:qFormat/>
    <w:rsid w:val="00720505"/>
    <w:rPr>
      <w:rFonts w:ascii="Wingdings" w:hAnsi="Wingdings"/>
    </w:rPr>
  </w:style>
  <w:style w:type="character" w:customStyle="1" w:styleId="WW8Num46z1">
    <w:name w:val="WW8Num46z1"/>
    <w:uiPriority w:val="99"/>
    <w:qFormat/>
    <w:rsid w:val="00720505"/>
    <w:rPr>
      <w:rFonts w:ascii="Courier New" w:hAnsi="Courier New"/>
    </w:rPr>
  </w:style>
  <w:style w:type="character" w:customStyle="1" w:styleId="WW8Num46z3">
    <w:name w:val="WW8Num46z3"/>
    <w:uiPriority w:val="99"/>
    <w:qFormat/>
    <w:rsid w:val="00720505"/>
    <w:rPr>
      <w:rFonts w:ascii="Symbol" w:hAnsi="Symbol"/>
    </w:rPr>
  </w:style>
  <w:style w:type="character" w:customStyle="1" w:styleId="WW8Num48z0">
    <w:name w:val="WW8Num48z0"/>
    <w:uiPriority w:val="99"/>
    <w:qFormat/>
    <w:rsid w:val="00720505"/>
    <w:rPr>
      <w:rFonts w:ascii="Wingdings" w:hAnsi="Wingdings"/>
    </w:rPr>
  </w:style>
  <w:style w:type="character" w:customStyle="1" w:styleId="WW8Num48z1">
    <w:name w:val="WW8Num48z1"/>
    <w:uiPriority w:val="99"/>
    <w:qFormat/>
    <w:rsid w:val="00720505"/>
    <w:rPr>
      <w:rFonts w:ascii="Courier New" w:hAnsi="Courier New"/>
    </w:rPr>
  </w:style>
  <w:style w:type="character" w:customStyle="1" w:styleId="WW8Num48z3">
    <w:name w:val="WW8Num48z3"/>
    <w:uiPriority w:val="99"/>
    <w:qFormat/>
    <w:rsid w:val="00720505"/>
    <w:rPr>
      <w:rFonts w:ascii="Symbol" w:hAnsi="Symbol"/>
    </w:rPr>
  </w:style>
  <w:style w:type="character" w:customStyle="1" w:styleId="WW8Num49z0">
    <w:name w:val="WW8Num49z0"/>
    <w:uiPriority w:val="99"/>
    <w:qFormat/>
    <w:rsid w:val="00720505"/>
    <w:rPr>
      <w:rFonts w:ascii="Wingdings" w:hAnsi="Wingdings"/>
    </w:rPr>
  </w:style>
  <w:style w:type="character" w:customStyle="1" w:styleId="WW8Num49z1">
    <w:name w:val="WW8Num49z1"/>
    <w:uiPriority w:val="99"/>
    <w:qFormat/>
    <w:rsid w:val="00720505"/>
    <w:rPr>
      <w:rFonts w:ascii="Courier New" w:hAnsi="Courier New"/>
    </w:rPr>
  </w:style>
  <w:style w:type="character" w:customStyle="1" w:styleId="WW8Num49z3">
    <w:name w:val="WW8Num49z3"/>
    <w:uiPriority w:val="99"/>
    <w:qFormat/>
    <w:rsid w:val="00720505"/>
    <w:rPr>
      <w:rFonts w:ascii="Symbol" w:hAnsi="Symbol"/>
    </w:rPr>
  </w:style>
  <w:style w:type="character" w:customStyle="1" w:styleId="WW8Num50z1">
    <w:name w:val="WW8Num50z1"/>
    <w:uiPriority w:val="99"/>
    <w:qFormat/>
    <w:rsid w:val="00720505"/>
    <w:rPr>
      <w:rFonts w:ascii="Courier New" w:hAnsi="Courier New"/>
    </w:rPr>
  </w:style>
  <w:style w:type="character" w:customStyle="1" w:styleId="WW8Num50z3">
    <w:name w:val="WW8Num50z3"/>
    <w:uiPriority w:val="99"/>
    <w:qFormat/>
    <w:rsid w:val="00720505"/>
    <w:rPr>
      <w:rFonts w:ascii="Symbol" w:hAnsi="Symbol"/>
    </w:rPr>
  </w:style>
  <w:style w:type="character" w:customStyle="1" w:styleId="WW8Num51z1">
    <w:name w:val="WW8Num51z1"/>
    <w:uiPriority w:val="99"/>
    <w:qFormat/>
    <w:rsid w:val="00720505"/>
    <w:rPr>
      <w:rFonts w:ascii="Courier New" w:hAnsi="Courier New"/>
    </w:rPr>
  </w:style>
  <w:style w:type="character" w:customStyle="1" w:styleId="WW8Num51z3">
    <w:name w:val="WW8Num51z3"/>
    <w:uiPriority w:val="99"/>
    <w:qFormat/>
    <w:rsid w:val="00720505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720505"/>
  </w:style>
  <w:style w:type="character" w:customStyle="1" w:styleId="FontStyle1600">
    <w:name w:val="Font Style160"/>
    <w:uiPriority w:val="99"/>
    <w:qFormat/>
    <w:rsid w:val="00720505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720505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720505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720505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720505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720505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720505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720505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720505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720505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720505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720505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720505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720505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720505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720505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720505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720505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720505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720505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720505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720505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720505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720505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720505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720505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720505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720505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720505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720505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720505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720505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720505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720505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720505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720505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720505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720505"/>
    <w:rPr>
      <w:rFonts w:cs="Times New Roman"/>
    </w:rPr>
  </w:style>
  <w:style w:type="character" w:customStyle="1" w:styleId="c8">
    <w:name w:val="c8"/>
    <w:basedOn w:val="a3"/>
    <w:uiPriority w:val="99"/>
    <w:qFormat/>
    <w:rsid w:val="00720505"/>
    <w:rPr>
      <w:rFonts w:cs="Times New Roman"/>
    </w:rPr>
  </w:style>
  <w:style w:type="character" w:customStyle="1" w:styleId="FontStyle805">
    <w:name w:val="Font Style805"/>
    <w:uiPriority w:val="99"/>
    <w:qFormat/>
    <w:rsid w:val="00720505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720505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720505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720505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720505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720505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720505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720505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720505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720505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720505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720505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720505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720505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72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720505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720505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7205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720505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720505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720505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720505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720505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720505"/>
  </w:style>
  <w:style w:type="character" w:customStyle="1" w:styleId="11ff6">
    <w:name w:val="Слабое выделение11"/>
    <w:uiPriority w:val="99"/>
    <w:qFormat/>
    <w:rsid w:val="00720505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720505"/>
    <w:rPr>
      <w:b/>
    </w:rPr>
  </w:style>
  <w:style w:type="character" w:customStyle="1" w:styleId="mathjax1">
    <w:name w:val="mathjax1"/>
    <w:uiPriority w:val="99"/>
    <w:qFormat/>
    <w:rsid w:val="00720505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720505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720505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720505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720505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720505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720505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720505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720505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720505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720505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720505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720505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720505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720505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720505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720505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720505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720505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720505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720505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720505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720505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720505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720505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720505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720505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720505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720505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720505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720505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720505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720505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720505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720505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720505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720505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720505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720505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720505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720505"/>
    <w:rPr>
      <w:rFonts w:cs="Times New Roman"/>
    </w:rPr>
  </w:style>
  <w:style w:type="character" w:customStyle="1" w:styleId="WW8Num24z4">
    <w:name w:val="WW8Num24z4"/>
    <w:uiPriority w:val="99"/>
    <w:rsid w:val="00720505"/>
  </w:style>
  <w:style w:type="character" w:customStyle="1" w:styleId="WW8Num24z5">
    <w:name w:val="WW8Num24z5"/>
    <w:uiPriority w:val="99"/>
    <w:rsid w:val="00720505"/>
  </w:style>
  <w:style w:type="character" w:customStyle="1" w:styleId="WW8Num24z6">
    <w:name w:val="WW8Num24z6"/>
    <w:uiPriority w:val="99"/>
    <w:rsid w:val="00720505"/>
  </w:style>
  <w:style w:type="character" w:customStyle="1" w:styleId="WW8Num24z7">
    <w:name w:val="WW8Num24z7"/>
    <w:uiPriority w:val="99"/>
    <w:rsid w:val="00720505"/>
  </w:style>
  <w:style w:type="character" w:customStyle="1" w:styleId="WW8Num24z8">
    <w:name w:val="WW8Num24z8"/>
    <w:uiPriority w:val="99"/>
    <w:rsid w:val="00720505"/>
  </w:style>
  <w:style w:type="character" w:customStyle="1" w:styleId="WW8Num25z4">
    <w:name w:val="WW8Num25z4"/>
    <w:uiPriority w:val="99"/>
    <w:rsid w:val="00720505"/>
  </w:style>
  <w:style w:type="character" w:customStyle="1" w:styleId="WW8Num25z5">
    <w:name w:val="WW8Num25z5"/>
    <w:uiPriority w:val="99"/>
    <w:rsid w:val="00720505"/>
  </w:style>
  <w:style w:type="character" w:customStyle="1" w:styleId="WW8Num25z6">
    <w:name w:val="WW8Num25z6"/>
    <w:uiPriority w:val="99"/>
    <w:rsid w:val="00720505"/>
  </w:style>
  <w:style w:type="character" w:customStyle="1" w:styleId="WW8Num25z7">
    <w:name w:val="WW8Num25z7"/>
    <w:uiPriority w:val="99"/>
    <w:rsid w:val="00720505"/>
  </w:style>
  <w:style w:type="character" w:customStyle="1" w:styleId="WW8Num25z8">
    <w:name w:val="WW8Num25z8"/>
    <w:uiPriority w:val="99"/>
    <w:rsid w:val="00720505"/>
  </w:style>
  <w:style w:type="character" w:customStyle="1" w:styleId="WW8Num30z2">
    <w:name w:val="WW8Num30z2"/>
    <w:uiPriority w:val="99"/>
    <w:rsid w:val="00720505"/>
  </w:style>
  <w:style w:type="character" w:customStyle="1" w:styleId="WW8Num30z4">
    <w:name w:val="WW8Num30z4"/>
    <w:uiPriority w:val="99"/>
    <w:rsid w:val="00720505"/>
  </w:style>
  <w:style w:type="character" w:customStyle="1" w:styleId="WW8Num30z5">
    <w:name w:val="WW8Num30z5"/>
    <w:uiPriority w:val="99"/>
    <w:rsid w:val="00720505"/>
  </w:style>
  <w:style w:type="character" w:customStyle="1" w:styleId="WW8Num30z6">
    <w:name w:val="WW8Num30z6"/>
    <w:uiPriority w:val="99"/>
    <w:rsid w:val="00720505"/>
  </w:style>
  <w:style w:type="character" w:customStyle="1" w:styleId="WW8Num30z7">
    <w:name w:val="WW8Num30z7"/>
    <w:uiPriority w:val="99"/>
    <w:rsid w:val="00720505"/>
  </w:style>
  <w:style w:type="character" w:customStyle="1" w:styleId="WW8Num30z8">
    <w:name w:val="WW8Num30z8"/>
    <w:uiPriority w:val="99"/>
    <w:rsid w:val="00720505"/>
  </w:style>
  <w:style w:type="character" w:customStyle="1" w:styleId="WW8Num32z4">
    <w:name w:val="WW8Num32z4"/>
    <w:uiPriority w:val="99"/>
    <w:rsid w:val="00720505"/>
  </w:style>
  <w:style w:type="character" w:customStyle="1" w:styleId="WW8Num32z5">
    <w:name w:val="WW8Num32z5"/>
    <w:uiPriority w:val="99"/>
    <w:rsid w:val="00720505"/>
  </w:style>
  <w:style w:type="character" w:customStyle="1" w:styleId="WW8Num32z6">
    <w:name w:val="WW8Num32z6"/>
    <w:uiPriority w:val="99"/>
    <w:rsid w:val="00720505"/>
  </w:style>
  <w:style w:type="character" w:customStyle="1" w:styleId="WW8Num32z7">
    <w:name w:val="WW8Num32z7"/>
    <w:uiPriority w:val="99"/>
    <w:rsid w:val="00720505"/>
  </w:style>
  <w:style w:type="character" w:customStyle="1" w:styleId="WW8Num32z8">
    <w:name w:val="WW8Num32z8"/>
    <w:uiPriority w:val="99"/>
    <w:rsid w:val="00720505"/>
  </w:style>
  <w:style w:type="character" w:customStyle="1" w:styleId="WW8Num33z1">
    <w:name w:val="WW8Num33z1"/>
    <w:uiPriority w:val="99"/>
    <w:rsid w:val="00720505"/>
  </w:style>
  <w:style w:type="character" w:customStyle="1" w:styleId="WW8Num33z2">
    <w:name w:val="WW8Num33z2"/>
    <w:uiPriority w:val="99"/>
    <w:rsid w:val="00720505"/>
  </w:style>
  <w:style w:type="character" w:customStyle="1" w:styleId="WW8Num33z5">
    <w:name w:val="WW8Num33z5"/>
    <w:uiPriority w:val="99"/>
    <w:rsid w:val="00720505"/>
  </w:style>
  <w:style w:type="character" w:customStyle="1" w:styleId="WW8Num33z6">
    <w:name w:val="WW8Num33z6"/>
    <w:uiPriority w:val="99"/>
    <w:rsid w:val="00720505"/>
  </w:style>
  <w:style w:type="character" w:customStyle="1" w:styleId="WW8Num33z7">
    <w:name w:val="WW8Num33z7"/>
    <w:uiPriority w:val="99"/>
    <w:rsid w:val="00720505"/>
  </w:style>
  <w:style w:type="character" w:customStyle="1" w:styleId="WW8Num33z8">
    <w:name w:val="WW8Num33z8"/>
    <w:uiPriority w:val="99"/>
    <w:rsid w:val="00720505"/>
  </w:style>
  <w:style w:type="character" w:customStyle="1" w:styleId="WW8Num35z2">
    <w:name w:val="WW8Num35z2"/>
    <w:uiPriority w:val="99"/>
    <w:rsid w:val="00720505"/>
  </w:style>
  <w:style w:type="character" w:customStyle="1" w:styleId="WW8Num35z4">
    <w:name w:val="WW8Num35z4"/>
    <w:uiPriority w:val="99"/>
    <w:rsid w:val="00720505"/>
  </w:style>
  <w:style w:type="character" w:customStyle="1" w:styleId="WW8Num35z5">
    <w:name w:val="WW8Num35z5"/>
    <w:uiPriority w:val="99"/>
    <w:rsid w:val="00720505"/>
  </w:style>
  <w:style w:type="character" w:customStyle="1" w:styleId="WW8Num35z6">
    <w:name w:val="WW8Num35z6"/>
    <w:uiPriority w:val="99"/>
    <w:rsid w:val="00720505"/>
  </w:style>
  <w:style w:type="character" w:customStyle="1" w:styleId="WW8Num35z7">
    <w:name w:val="WW8Num35z7"/>
    <w:uiPriority w:val="99"/>
    <w:rsid w:val="00720505"/>
  </w:style>
  <w:style w:type="character" w:customStyle="1" w:styleId="WW8Num35z8">
    <w:name w:val="WW8Num35z8"/>
    <w:uiPriority w:val="99"/>
    <w:rsid w:val="00720505"/>
  </w:style>
  <w:style w:type="character" w:customStyle="1" w:styleId="WW8Num37z2">
    <w:name w:val="WW8Num37z2"/>
    <w:uiPriority w:val="99"/>
    <w:rsid w:val="00720505"/>
  </w:style>
  <w:style w:type="character" w:customStyle="1" w:styleId="WW8Num37z4">
    <w:name w:val="WW8Num37z4"/>
    <w:uiPriority w:val="99"/>
    <w:rsid w:val="00720505"/>
  </w:style>
  <w:style w:type="character" w:customStyle="1" w:styleId="WW8Num37z5">
    <w:name w:val="WW8Num37z5"/>
    <w:uiPriority w:val="99"/>
    <w:qFormat/>
    <w:rsid w:val="00720505"/>
  </w:style>
  <w:style w:type="character" w:customStyle="1" w:styleId="WW8Num37z6">
    <w:name w:val="WW8Num37z6"/>
    <w:uiPriority w:val="99"/>
    <w:rsid w:val="00720505"/>
  </w:style>
  <w:style w:type="character" w:customStyle="1" w:styleId="WW8Num37z7">
    <w:name w:val="WW8Num37z7"/>
    <w:uiPriority w:val="99"/>
    <w:rsid w:val="00720505"/>
  </w:style>
  <w:style w:type="character" w:customStyle="1" w:styleId="WW8Num37z8">
    <w:name w:val="WW8Num37z8"/>
    <w:uiPriority w:val="99"/>
    <w:rsid w:val="00720505"/>
  </w:style>
  <w:style w:type="character" w:customStyle="1" w:styleId="WW8Num38z1">
    <w:name w:val="WW8Num38z1"/>
    <w:uiPriority w:val="99"/>
    <w:rsid w:val="00720505"/>
  </w:style>
  <w:style w:type="character" w:customStyle="1" w:styleId="WW8Num38z2">
    <w:name w:val="WW8Num38z2"/>
    <w:uiPriority w:val="99"/>
    <w:rsid w:val="00720505"/>
  </w:style>
  <w:style w:type="character" w:customStyle="1" w:styleId="WW8Num38z3">
    <w:name w:val="WW8Num38z3"/>
    <w:uiPriority w:val="99"/>
    <w:rsid w:val="00720505"/>
  </w:style>
  <w:style w:type="character" w:customStyle="1" w:styleId="WW8Num38z4">
    <w:name w:val="WW8Num38z4"/>
    <w:uiPriority w:val="99"/>
    <w:rsid w:val="00720505"/>
  </w:style>
  <w:style w:type="character" w:customStyle="1" w:styleId="WW8Num38z5">
    <w:name w:val="WW8Num38z5"/>
    <w:uiPriority w:val="99"/>
    <w:rsid w:val="00720505"/>
  </w:style>
  <w:style w:type="character" w:customStyle="1" w:styleId="WW8Num38z6">
    <w:name w:val="WW8Num38z6"/>
    <w:uiPriority w:val="99"/>
    <w:rsid w:val="00720505"/>
  </w:style>
  <w:style w:type="character" w:customStyle="1" w:styleId="WW8Num38z7">
    <w:name w:val="WW8Num38z7"/>
    <w:uiPriority w:val="99"/>
    <w:rsid w:val="00720505"/>
  </w:style>
  <w:style w:type="character" w:customStyle="1" w:styleId="WW8Num38z8">
    <w:name w:val="WW8Num38z8"/>
    <w:uiPriority w:val="99"/>
    <w:rsid w:val="00720505"/>
  </w:style>
  <w:style w:type="character" w:customStyle="1" w:styleId="WW8Num40z1">
    <w:name w:val="WW8Num40z1"/>
    <w:uiPriority w:val="99"/>
    <w:rsid w:val="00720505"/>
    <w:rPr>
      <w:rFonts w:ascii="Courier New" w:hAnsi="Courier New"/>
    </w:rPr>
  </w:style>
  <w:style w:type="character" w:customStyle="1" w:styleId="WW8Num40z2">
    <w:name w:val="WW8Num40z2"/>
    <w:uiPriority w:val="99"/>
    <w:rsid w:val="00720505"/>
    <w:rPr>
      <w:rFonts w:ascii="Wingdings" w:hAnsi="Wingdings"/>
    </w:rPr>
  </w:style>
  <w:style w:type="character" w:customStyle="1" w:styleId="WW8Num41z1">
    <w:name w:val="WW8Num41z1"/>
    <w:uiPriority w:val="99"/>
    <w:rsid w:val="00720505"/>
  </w:style>
  <w:style w:type="character" w:customStyle="1" w:styleId="WW8Num41z2">
    <w:name w:val="WW8Num41z2"/>
    <w:uiPriority w:val="99"/>
    <w:rsid w:val="00720505"/>
  </w:style>
  <w:style w:type="character" w:customStyle="1" w:styleId="WW8Num41z3">
    <w:name w:val="WW8Num41z3"/>
    <w:uiPriority w:val="99"/>
    <w:rsid w:val="00720505"/>
  </w:style>
  <w:style w:type="character" w:customStyle="1" w:styleId="WW8Num41z4">
    <w:name w:val="WW8Num41z4"/>
    <w:uiPriority w:val="99"/>
    <w:rsid w:val="00720505"/>
  </w:style>
  <w:style w:type="character" w:customStyle="1" w:styleId="WW8Num41z5">
    <w:name w:val="WW8Num41z5"/>
    <w:uiPriority w:val="99"/>
    <w:rsid w:val="00720505"/>
  </w:style>
  <w:style w:type="character" w:customStyle="1" w:styleId="WW8Num41z6">
    <w:name w:val="WW8Num41z6"/>
    <w:uiPriority w:val="99"/>
    <w:rsid w:val="00720505"/>
  </w:style>
  <w:style w:type="character" w:customStyle="1" w:styleId="WW8Num41z7">
    <w:name w:val="WW8Num41z7"/>
    <w:uiPriority w:val="99"/>
    <w:rsid w:val="00720505"/>
  </w:style>
  <w:style w:type="character" w:customStyle="1" w:styleId="WW8Num41z8">
    <w:name w:val="WW8Num41z8"/>
    <w:uiPriority w:val="99"/>
    <w:rsid w:val="00720505"/>
  </w:style>
  <w:style w:type="character" w:customStyle="1" w:styleId="WW8Num43z1">
    <w:name w:val="WW8Num43z1"/>
    <w:uiPriority w:val="99"/>
    <w:rsid w:val="00720505"/>
  </w:style>
  <w:style w:type="character" w:customStyle="1" w:styleId="WW8Num43z2">
    <w:name w:val="WW8Num43z2"/>
    <w:uiPriority w:val="99"/>
    <w:rsid w:val="00720505"/>
  </w:style>
  <w:style w:type="character" w:customStyle="1" w:styleId="WW8Num43z3">
    <w:name w:val="WW8Num43z3"/>
    <w:uiPriority w:val="99"/>
    <w:rsid w:val="00720505"/>
  </w:style>
  <w:style w:type="character" w:customStyle="1" w:styleId="WW8Num43z4">
    <w:name w:val="WW8Num43z4"/>
    <w:uiPriority w:val="99"/>
    <w:rsid w:val="00720505"/>
  </w:style>
  <w:style w:type="character" w:customStyle="1" w:styleId="WW8Num43z5">
    <w:name w:val="WW8Num43z5"/>
    <w:uiPriority w:val="99"/>
    <w:rsid w:val="00720505"/>
  </w:style>
  <w:style w:type="character" w:customStyle="1" w:styleId="WW8Num43z6">
    <w:name w:val="WW8Num43z6"/>
    <w:uiPriority w:val="99"/>
    <w:rsid w:val="00720505"/>
  </w:style>
  <w:style w:type="character" w:customStyle="1" w:styleId="WW8Num43z7">
    <w:name w:val="WW8Num43z7"/>
    <w:uiPriority w:val="99"/>
    <w:rsid w:val="00720505"/>
  </w:style>
  <w:style w:type="character" w:customStyle="1" w:styleId="WW8Num43z8">
    <w:name w:val="WW8Num43z8"/>
    <w:uiPriority w:val="99"/>
    <w:rsid w:val="00720505"/>
  </w:style>
  <w:style w:type="character" w:customStyle="1" w:styleId="WW8Num44z2">
    <w:name w:val="WW8Num44z2"/>
    <w:uiPriority w:val="99"/>
    <w:rsid w:val="00720505"/>
    <w:rPr>
      <w:rFonts w:ascii="Wingdings" w:hAnsi="Wingdings"/>
    </w:rPr>
  </w:style>
  <w:style w:type="character" w:customStyle="1" w:styleId="WW8Num46z2">
    <w:name w:val="WW8Num46z2"/>
    <w:uiPriority w:val="99"/>
    <w:rsid w:val="00720505"/>
    <w:rPr>
      <w:rFonts w:ascii="Wingdings" w:hAnsi="Wingdings"/>
    </w:rPr>
  </w:style>
  <w:style w:type="character" w:customStyle="1" w:styleId="WW8Num47z2">
    <w:name w:val="WW8Num47z2"/>
    <w:uiPriority w:val="99"/>
    <w:rsid w:val="00720505"/>
    <w:rPr>
      <w:rFonts w:ascii="Wingdings" w:hAnsi="Wingdings"/>
    </w:rPr>
  </w:style>
  <w:style w:type="character" w:customStyle="1" w:styleId="WW8NumSt31z0">
    <w:name w:val="WW8NumSt31z0"/>
    <w:uiPriority w:val="99"/>
    <w:rsid w:val="00720505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720505"/>
    <w:rPr>
      <w:vertAlign w:val="superscript"/>
    </w:rPr>
  </w:style>
  <w:style w:type="character" w:customStyle="1" w:styleId="1fffffe">
    <w:name w:val="Знак примечания1"/>
    <w:uiPriority w:val="99"/>
    <w:rsid w:val="00720505"/>
    <w:rPr>
      <w:sz w:val="16"/>
    </w:rPr>
  </w:style>
  <w:style w:type="character" w:customStyle="1" w:styleId="EndnoteCharacters">
    <w:name w:val="Endnote Characters"/>
    <w:uiPriority w:val="99"/>
    <w:rsid w:val="00720505"/>
    <w:rPr>
      <w:vertAlign w:val="superscript"/>
    </w:rPr>
  </w:style>
  <w:style w:type="paragraph" w:customStyle="1" w:styleId="LO-Normal1">
    <w:name w:val="LO-Normal1"/>
    <w:uiPriority w:val="99"/>
    <w:qFormat/>
    <w:rsid w:val="00720505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720505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720505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720505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720505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720505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720505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720505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720505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720505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720505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720505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720505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720505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720505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72050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720505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7205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720505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720505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720505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720505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720505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720505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720505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720505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720505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720505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720505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720505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720505"/>
  </w:style>
  <w:style w:type="character" w:customStyle="1" w:styleId="ListLabel8">
    <w:name w:val="ListLabel 8"/>
    <w:uiPriority w:val="99"/>
    <w:qFormat/>
    <w:rsid w:val="00720505"/>
  </w:style>
  <w:style w:type="character" w:customStyle="1" w:styleId="ListLabel9">
    <w:name w:val="ListLabel 9"/>
    <w:uiPriority w:val="99"/>
    <w:qFormat/>
    <w:rsid w:val="00720505"/>
  </w:style>
  <w:style w:type="character" w:customStyle="1" w:styleId="ListLabel10">
    <w:name w:val="ListLabel 10"/>
    <w:uiPriority w:val="99"/>
    <w:qFormat/>
    <w:rsid w:val="00720505"/>
  </w:style>
  <w:style w:type="character" w:customStyle="1" w:styleId="ListLabel11">
    <w:name w:val="ListLabel 11"/>
    <w:uiPriority w:val="99"/>
    <w:qFormat/>
    <w:rsid w:val="00720505"/>
  </w:style>
  <w:style w:type="character" w:customStyle="1" w:styleId="ListLabel12">
    <w:name w:val="ListLabel 12"/>
    <w:uiPriority w:val="99"/>
    <w:qFormat/>
    <w:rsid w:val="00720505"/>
  </w:style>
  <w:style w:type="character" w:customStyle="1" w:styleId="ListLabel13">
    <w:name w:val="ListLabel 13"/>
    <w:uiPriority w:val="99"/>
    <w:qFormat/>
    <w:rsid w:val="00720505"/>
  </w:style>
  <w:style w:type="character" w:customStyle="1" w:styleId="ListLabel14">
    <w:name w:val="ListLabel 14"/>
    <w:uiPriority w:val="99"/>
    <w:qFormat/>
    <w:rsid w:val="00720505"/>
  </w:style>
  <w:style w:type="character" w:customStyle="1" w:styleId="ListLabel15">
    <w:name w:val="ListLabel 15"/>
    <w:uiPriority w:val="99"/>
    <w:qFormat/>
    <w:rsid w:val="00720505"/>
  </w:style>
  <w:style w:type="character" w:customStyle="1" w:styleId="ListLabel16">
    <w:name w:val="ListLabel 16"/>
    <w:uiPriority w:val="99"/>
    <w:qFormat/>
    <w:rsid w:val="00720505"/>
  </w:style>
  <w:style w:type="character" w:customStyle="1" w:styleId="ListLabel17">
    <w:name w:val="ListLabel 17"/>
    <w:uiPriority w:val="99"/>
    <w:qFormat/>
    <w:rsid w:val="00720505"/>
  </w:style>
  <w:style w:type="character" w:customStyle="1" w:styleId="ListLabel18">
    <w:name w:val="ListLabel 18"/>
    <w:uiPriority w:val="99"/>
    <w:qFormat/>
    <w:rsid w:val="00720505"/>
  </w:style>
  <w:style w:type="character" w:customStyle="1" w:styleId="ListLabel19">
    <w:name w:val="ListLabel 19"/>
    <w:uiPriority w:val="99"/>
    <w:qFormat/>
    <w:rsid w:val="00720505"/>
  </w:style>
  <w:style w:type="character" w:customStyle="1" w:styleId="ListLabel20">
    <w:name w:val="ListLabel 20"/>
    <w:uiPriority w:val="99"/>
    <w:qFormat/>
    <w:rsid w:val="00720505"/>
  </w:style>
  <w:style w:type="character" w:customStyle="1" w:styleId="ListLabel21">
    <w:name w:val="ListLabel 21"/>
    <w:uiPriority w:val="99"/>
    <w:qFormat/>
    <w:rsid w:val="00720505"/>
  </w:style>
  <w:style w:type="character" w:customStyle="1" w:styleId="ListLabel22">
    <w:name w:val="ListLabel 22"/>
    <w:uiPriority w:val="99"/>
    <w:qFormat/>
    <w:rsid w:val="00720505"/>
  </w:style>
  <w:style w:type="character" w:customStyle="1" w:styleId="ListLabel23">
    <w:name w:val="ListLabel 23"/>
    <w:uiPriority w:val="99"/>
    <w:qFormat/>
    <w:rsid w:val="00720505"/>
  </w:style>
  <w:style w:type="character" w:customStyle="1" w:styleId="ListLabel24">
    <w:name w:val="ListLabel 24"/>
    <w:uiPriority w:val="99"/>
    <w:qFormat/>
    <w:rsid w:val="00720505"/>
  </w:style>
  <w:style w:type="character" w:customStyle="1" w:styleId="ListLabel25">
    <w:name w:val="ListLabel 25"/>
    <w:uiPriority w:val="99"/>
    <w:qFormat/>
    <w:rsid w:val="00720505"/>
  </w:style>
  <w:style w:type="character" w:customStyle="1" w:styleId="ListLabel26">
    <w:name w:val="ListLabel 26"/>
    <w:uiPriority w:val="99"/>
    <w:qFormat/>
    <w:rsid w:val="00720505"/>
  </w:style>
  <w:style w:type="character" w:customStyle="1" w:styleId="ListLabel27">
    <w:name w:val="ListLabel 27"/>
    <w:uiPriority w:val="99"/>
    <w:qFormat/>
    <w:rsid w:val="00720505"/>
  </w:style>
  <w:style w:type="character" w:customStyle="1" w:styleId="ListLabel28">
    <w:name w:val="ListLabel 28"/>
    <w:uiPriority w:val="99"/>
    <w:qFormat/>
    <w:rsid w:val="00720505"/>
  </w:style>
  <w:style w:type="character" w:customStyle="1" w:styleId="ListLabel29">
    <w:name w:val="ListLabel 29"/>
    <w:uiPriority w:val="99"/>
    <w:qFormat/>
    <w:rsid w:val="00720505"/>
  </w:style>
  <w:style w:type="character" w:customStyle="1" w:styleId="ListLabel30">
    <w:name w:val="ListLabel 30"/>
    <w:uiPriority w:val="99"/>
    <w:qFormat/>
    <w:rsid w:val="00720505"/>
  </w:style>
  <w:style w:type="character" w:customStyle="1" w:styleId="ListLabel31">
    <w:name w:val="ListLabel 31"/>
    <w:uiPriority w:val="99"/>
    <w:qFormat/>
    <w:rsid w:val="00720505"/>
  </w:style>
  <w:style w:type="character" w:customStyle="1" w:styleId="ListLabel32">
    <w:name w:val="ListLabel 32"/>
    <w:uiPriority w:val="99"/>
    <w:qFormat/>
    <w:rsid w:val="00720505"/>
  </w:style>
  <w:style w:type="character" w:customStyle="1" w:styleId="ListLabel33">
    <w:name w:val="ListLabel 33"/>
    <w:uiPriority w:val="99"/>
    <w:qFormat/>
    <w:rsid w:val="00720505"/>
  </w:style>
  <w:style w:type="character" w:customStyle="1" w:styleId="ListLabel34">
    <w:name w:val="ListLabel 34"/>
    <w:uiPriority w:val="99"/>
    <w:qFormat/>
    <w:rsid w:val="00720505"/>
    <w:rPr>
      <w:color w:val="00000A"/>
    </w:rPr>
  </w:style>
  <w:style w:type="character" w:customStyle="1" w:styleId="ListLabel35">
    <w:name w:val="ListLabel 35"/>
    <w:uiPriority w:val="99"/>
    <w:qFormat/>
    <w:rsid w:val="00720505"/>
  </w:style>
  <w:style w:type="character" w:customStyle="1" w:styleId="ListLabel36">
    <w:name w:val="ListLabel 36"/>
    <w:uiPriority w:val="99"/>
    <w:qFormat/>
    <w:rsid w:val="00720505"/>
  </w:style>
  <w:style w:type="character" w:customStyle="1" w:styleId="ListLabel37">
    <w:name w:val="ListLabel 37"/>
    <w:uiPriority w:val="99"/>
    <w:qFormat/>
    <w:rsid w:val="00720505"/>
  </w:style>
  <w:style w:type="character" w:customStyle="1" w:styleId="ListLabel38">
    <w:name w:val="ListLabel 38"/>
    <w:uiPriority w:val="99"/>
    <w:qFormat/>
    <w:rsid w:val="00720505"/>
  </w:style>
  <w:style w:type="character" w:customStyle="1" w:styleId="ListLabel39">
    <w:name w:val="ListLabel 39"/>
    <w:uiPriority w:val="99"/>
    <w:qFormat/>
    <w:rsid w:val="00720505"/>
  </w:style>
  <w:style w:type="character" w:customStyle="1" w:styleId="ListLabel40">
    <w:name w:val="ListLabel 40"/>
    <w:uiPriority w:val="99"/>
    <w:qFormat/>
    <w:rsid w:val="00720505"/>
  </w:style>
  <w:style w:type="character" w:customStyle="1" w:styleId="ListLabel41">
    <w:name w:val="ListLabel 41"/>
    <w:uiPriority w:val="99"/>
    <w:qFormat/>
    <w:rsid w:val="00720505"/>
  </w:style>
  <w:style w:type="character" w:customStyle="1" w:styleId="ListLabel42">
    <w:name w:val="ListLabel 42"/>
    <w:uiPriority w:val="99"/>
    <w:qFormat/>
    <w:rsid w:val="00720505"/>
  </w:style>
  <w:style w:type="character" w:customStyle="1" w:styleId="ListLabel43">
    <w:name w:val="ListLabel 43"/>
    <w:uiPriority w:val="99"/>
    <w:qFormat/>
    <w:rsid w:val="00720505"/>
  </w:style>
  <w:style w:type="character" w:customStyle="1" w:styleId="ListLabel44">
    <w:name w:val="ListLabel 44"/>
    <w:uiPriority w:val="99"/>
    <w:qFormat/>
    <w:rsid w:val="00720505"/>
  </w:style>
  <w:style w:type="character" w:customStyle="1" w:styleId="ListLabel45">
    <w:name w:val="ListLabel 45"/>
    <w:uiPriority w:val="99"/>
    <w:qFormat/>
    <w:rsid w:val="00720505"/>
  </w:style>
  <w:style w:type="character" w:customStyle="1" w:styleId="ListLabel46">
    <w:name w:val="ListLabel 46"/>
    <w:uiPriority w:val="99"/>
    <w:qFormat/>
    <w:rsid w:val="00720505"/>
  </w:style>
  <w:style w:type="character" w:customStyle="1" w:styleId="ListLabel47">
    <w:name w:val="ListLabel 47"/>
    <w:uiPriority w:val="99"/>
    <w:qFormat/>
    <w:rsid w:val="00720505"/>
  </w:style>
  <w:style w:type="character" w:customStyle="1" w:styleId="ListLabel48">
    <w:name w:val="ListLabel 48"/>
    <w:uiPriority w:val="99"/>
    <w:qFormat/>
    <w:rsid w:val="00720505"/>
  </w:style>
  <w:style w:type="character" w:customStyle="1" w:styleId="ListLabel49">
    <w:name w:val="ListLabel 49"/>
    <w:uiPriority w:val="99"/>
    <w:qFormat/>
    <w:rsid w:val="00720505"/>
  </w:style>
  <w:style w:type="character" w:customStyle="1" w:styleId="ListLabel50">
    <w:name w:val="ListLabel 50"/>
    <w:uiPriority w:val="99"/>
    <w:qFormat/>
    <w:rsid w:val="00720505"/>
  </w:style>
  <w:style w:type="character" w:customStyle="1" w:styleId="ListLabel51">
    <w:name w:val="ListLabel 51"/>
    <w:uiPriority w:val="99"/>
    <w:qFormat/>
    <w:rsid w:val="00720505"/>
  </w:style>
  <w:style w:type="character" w:customStyle="1" w:styleId="ListLabel52">
    <w:name w:val="ListLabel 52"/>
    <w:uiPriority w:val="99"/>
    <w:qFormat/>
    <w:rsid w:val="00720505"/>
  </w:style>
  <w:style w:type="character" w:customStyle="1" w:styleId="ListLabel53">
    <w:name w:val="ListLabel 53"/>
    <w:uiPriority w:val="99"/>
    <w:qFormat/>
    <w:rsid w:val="00720505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720505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720505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720505"/>
  </w:style>
  <w:style w:type="character" w:customStyle="1" w:styleId="ListLabel57">
    <w:name w:val="ListLabel 57"/>
    <w:uiPriority w:val="99"/>
    <w:qFormat/>
    <w:rsid w:val="00720505"/>
  </w:style>
  <w:style w:type="character" w:customStyle="1" w:styleId="ListLabel58">
    <w:name w:val="ListLabel 58"/>
    <w:uiPriority w:val="99"/>
    <w:qFormat/>
    <w:rsid w:val="00720505"/>
  </w:style>
  <w:style w:type="character" w:customStyle="1" w:styleId="ListLabel59">
    <w:name w:val="ListLabel 59"/>
    <w:uiPriority w:val="99"/>
    <w:qFormat/>
    <w:rsid w:val="00720505"/>
  </w:style>
  <w:style w:type="character" w:customStyle="1" w:styleId="ListLabel60">
    <w:name w:val="ListLabel 60"/>
    <w:uiPriority w:val="99"/>
    <w:qFormat/>
    <w:rsid w:val="00720505"/>
  </w:style>
  <w:style w:type="character" w:customStyle="1" w:styleId="ListLabel61">
    <w:name w:val="ListLabel 61"/>
    <w:uiPriority w:val="99"/>
    <w:qFormat/>
    <w:rsid w:val="00720505"/>
  </w:style>
  <w:style w:type="character" w:customStyle="1" w:styleId="ListLabel62">
    <w:name w:val="ListLabel 62"/>
    <w:uiPriority w:val="99"/>
    <w:qFormat/>
    <w:rsid w:val="00720505"/>
  </w:style>
  <w:style w:type="character" w:customStyle="1" w:styleId="ListLabel63">
    <w:name w:val="ListLabel 63"/>
    <w:uiPriority w:val="99"/>
    <w:qFormat/>
    <w:rsid w:val="00720505"/>
    <w:rPr>
      <w:sz w:val="24"/>
    </w:rPr>
  </w:style>
  <w:style w:type="character" w:customStyle="1" w:styleId="ListLabel64">
    <w:name w:val="ListLabel 64"/>
    <w:uiPriority w:val="99"/>
    <w:qFormat/>
    <w:rsid w:val="00720505"/>
  </w:style>
  <w:style w:type="character" w:customStyle="1" w:styleId="ListLabel65">
    <w:name w:val="ListLabel 65"/>
    <w:uiPriority w:val="99"/>
    <w:qFormat/>
    <w:rsid w:val="00720505"/>
  </w:style>
  <w:style w:type="character" w:customStyle="1" w:styleId="ListLabel66">
    <w:name w:val="ListLabel 66"/>
    <w:uiPriority w:val="99"/>
    <w:qFormat/>
    <w:rsid w:val="00720505"/>
  </w:style>
  <w:style w:type="character" w:customStyle="1" w:styleId="ListLabel67">
    <w:name w:val="ListLabel 67"/>
    <w:uiPriority w:val="99"/>
    <w:qFormat/>
    <w:rsid w:val="00720505"/>
  </w:style>
  <w:style w:type="character" w:customStyle="1" w:styleId="ListLabel68">
    <w:name w:val="ListLabel 68"/>
    <w:uiPriority w:val="99"/>
    <w:qFormat/>
    <w:rsid w:val="00720505"/>
  </w:style>
  <w:style w:type="character" w:customStyle="1" w:styleId="ListLabel69">
    <w:name w:val="ListLabel 69"/>
    <w:uiPriority w:val="99"/>
    <w:qFormat/>
    <w:rsid w:val="00720505"/>
  </w:style>
  <w:style w:type="character" w:customStyle="1" w:styleId="ListLabel70">
    <w:name w:val="ListLabel 70"/>
    <w:uiPriority w:val="99"/>
    <w:qFormat/>
    <w:rsid w:val="00720505"/>
  </w:style>
  <w:style w:type="character" w:customStyle="1" w:styleId="ListLabel71">
    <w:name w:val="ListLabel 71"/>
    <w:uiPriority w:val="99"/>
    <w:qFormat/>
    <w:rsid w:val="00720505"/>
  </w:style>
  <w:style w:type="character" w:customStyle="1" w:styleId="ListLabel72">
    <w:name w:val="ListLabel 72"/>
    <w:uiPriority w:val="99"/>
    <w:qFormat/>
    <w:rsid w:val="00720505"/>
  </w:style>
  <w:style w:type="character" w:customStyle="1" w:styleId="ListLabel73">
    <w:name w:val="ListLabel 73"/>
    <w:uiPriority w:val="99"/>
    <w:qFormat/>
    <w:rsid w:val="00720505"/>
  </w:style>
  <w:style w:type="character" w:customStyle="1" w:styleId="ListLabel74">
    <w:name w:val="ListLabel 74"/>
    <w:uiPriority w:val="99"/>
    <w:qFormat/>
    <w:rsid w:val="00720505"/>
  </w:style>
  <w:style w:type="character" w:customStyle="1" w:styleId="ListLabel75">
    <w:name w:val="ListLabel 75"/>
    <w:uiPriority w:val="99"/>
    <w:qFormat/>
    <w:rsid w:val="00720505"/>
  </w:style>
  <w:style w:type="character" w:customStyle="1" w:styleId="ListLabel76">
    <w:name w:val="ListLabel 76"/>
    <w:uiPriority w:val="99"/>
    <w:qFormat/>
    <w:rsid w:val="00720505"/>
  </w:style>
  <w:style w:type="character" w:customStyle="1" w:styleId="ListLabel77">
    <w:name w:val="ListLabel 77"/>
    <w:uiPriority w:val="99"/>
    <w:qFormat/>
    <w:rsid w:val="00720505"/>
  </w:style>
  <w:style w:type="character" w:customStyle="1" w:styleId="ListLabel78">
    <w:name w:val="ListLabel 78"/>
    <w:uiPriority w:val="99"/>
    <w:qFormat/>
    <w:rsid w:val="00720505"/>
    <w:rPr>
      <w:sz w:val="24"/>
    </w:rPr>
  </w:style>
  <w:style w:type="character" w:customStyle="1" w:styleId="ListLabel79">
    <w:name w:val="ListLabel 79"/>
    <w:uiPriority w:val="99"/>
    <w:qFormat/>
    <w:rsid w:val="00720505"/>
  </w:style>
  <w:style w:type="character" w:customStyle="1" w:styleId="ListLabel80">
    <w:name w:val="ListLabel 80"/>
    <w:uiPriority w:val="99"/>
    <w:qFormat/>
    <w:rsid w:val="00720505"/>
  </w:style>
  <w:style w:type="character" w:customStyle="1" w:styleId="ListLabel81">
    <w:name w:val="ListLabel 81"/>
    <w:uiPriority w:val="99"/>
    <w:qFormat/>
    <w:rsid w:val="00720505"/>
  </w:style>
  <w:style w:type="character" w:customStyle="1" w:styleId="ListLabel82">
    <w:name w:val="ListLabel 82"/>
    <w:uiPriority w:val="99"/>
    <w:qFormat/>
    <w:rsid w:val="00720505"/>
  </w:style>
  <w:style w:type="character" w:customStyle="1" w:styleId="ListLabel83">
    <w:name w:val="ListLabel 83"/>
    <w:uiPriority w:val="99"/>
    <w:qFormat/>
    <w:rsid w:val="00720505"/>
  </w:style>
  <w:style w:type="character" w:customStyle="1" w:styleId="ListLabel84">
    <w:name w:val="ListLabel 84"/>
    <w:uiPriority w:val="99"/>
    <w:qFormat/>
    <w:rsid w:val="00720505"/>
  </w:style>
  <w:style w:type="character" w:customStyle="1" w:styleId="ListLabel85">
    <w:name w:val="ListLabel 85"/>
    <w:uiPriority w:val="99"/>
    <w:qFormat/>
    <w:rsid w:val="00720505"/>
  </w:style>
  <w:style w:type="character" w:customStyle="1" w:styleId="ListLabel86">
    <w:name w:val="ListLabel 86"/>
    <w:uiPriority w:val="99"/>
    <w:qFormat/>
    <w:rsid w:val="00720505"/>
  </w:style>
  <w:style w:type="character" w:customStyle="1" w:styleId="ListLabel87">
    <w:name w:val="ListLabel 87"/>
    <w:uiPriority w:val="99"/>
    <w:qFormat/>
    <w:rsid w:val="00720505"/>
  </w:style>
  <w:style w:type="character" w:customStyle="1" w:styleId="ListLabel88">
    <w:name w:val="ListLabel 88"/>
    <w:uiPriority w:val="99"/>
    <w:qFormat/>
    <w:rsid w:val="00720505"/>
  </w:style>
  <w:style w:type="character" w:customStyle="1" w:styleId="ListLabel89">
    <w:name w:val="ListLabel 89"/>
    <w:uiPriority w:val="99"/>
    <w:qFormat/>
    <w:rsid w:val="00720505"/>
  </w:style>
  <w:style w:type="character" w:customStyle="1" w:styleId="ListLabel90">
    <w:name w:val="ListLabel 90"/>
    <w:uiPriority w:val="99"/>
    <w:qFormat/>
    <w:rsid w:val="00720505"/>
  </w:style>
  <w:style w:type="character" w:customStyle="1" w:styleId="ListLabel91">
    <w:name w:val="ListLabel 91"/>
    <w:uiPriority w:val="99"/>
    <w:qFormat/>
    <w:rsid w:val="00720505"/>
  </w:style>
  <w:style w:type="character" w:customStyle="1" w:styleId="ListLabel92">
    <w:name w:val="ListLabel 92"/>
    <w:uiPriority w:val="99"/>
    <w:qFormat/>
    <w:rsid w:val="00720505"/>
  </w:style>
  <w:style w:type="character" w:customStyle="1" w:styleId="ListLabel93">
    <w:name w:val="ListLabel 93"/>
    <w:uiPriority w:val="99"/>
    <w:qFormat/>
    <w:rsid w:val="00720505"/>
  </w:style>
  <w:style w:type="character" w:customStyle="1" w:styleId="ListLabel94">
    <w:name w:val="ListLabel 94"/>
    <w:uiPriority w:val="99"/>
    <w:qFormat/>
    <w:rsid w:val="00720505"/>
  </w:style>
  <w:style w:type="character" w:customStyle="1" w:styleId="ListLabel95">
    <w:name w:val="ListLabel 95"/>
    <w:uiPriority w:val="99"/>
    <w:qFormat/>
    <w:rsid w:val="00720505"/>
  </w:style>
  <w:style w:type="character" w:customStyle="1" w:styleId="ListLabel96">
    <w:name w:val="ListLabel 96"/>
    <w:uiPriority w:val="99"/>
    <w:qFormat/>
    <w:rsid w:val="00720505"/>
    <w:rPr>
      <w:sz w:val="24"/>
    </w:rPr>
  </w:style>
  <w:style w:type="character" w:customStyle="1" w:styleId="ListLabel97">
    <w:name w:val="ListLabel 97"/>
    <w:uiPriority w:val="99"/>
    <w:qFormat/>
    <w:rsid w:val="00720505"/>
  </w:style>
  <w:style w:type="character" w:customStyle="1" w:styleId="ListLabel98">
    <w:name w:val="ListLabel 98"/>
    <w:uiPriority w:val="99"/>
    <w:qFormat/>
    <w:rsid w:val="00720505"/>
  </w:style>
  <w:style w:type="character" w:customStyle="1" w:styleId="ListLabel99">
    <w:name w:val="ListLabel 99"/>
    <w:uiPriority w:val="99"/>
    <w:qFormat/>
    <w:rsid w:val="00720505"/>
  </w:style>
  <w:style w:type="character" w:customStyle="1" w:styleId="ListLabel100">
    <w:name w:val="ListLabel 100"/>
    <w:uiPriority w:val="99"/>
    <w:qFormat/>
    <w:rsid w:val="00720505"/>
  </w:style>
  <w:style w:type="character" w:customStyle="1" w:styleId="ListLabel101">
    <w:name w:val="ListLabel 101"/>
    <w:uiPriority w:val="99"/>
    <w:qFormat/>
    <w:rsid w:val="00720505"/>
  </w:style>
  <w:style w:type="character" w:customStyle="1" w:styleId="ListLabel102">
    <w:name w:val="ListLabel 102"/>
    <w:uiPriority w:val="99"/>
    <w:qFormat/>
    <w:rsid w:val="00720505"/>
  </w:style>
  <w:style w:type="character" w:customStyle="1" w:styleId="ListLabel103">
    <w:name w:val="ListLabel 103"/>
    <w:uiPriority w:val="99"/>
    <w:qFormat/>
    <w:rsid w:val="00720505"/>
  </w:style>
  <w:style w:type="character" w:customStyle="1" w:styleId="ListLabel104">
    <w:name w:val="ListLabel 104"/>
    <w:uiPriority w:val="99"/>
    <w:qFormat/>
    <w:rsid w:val="00720505"/>
  </w:style>
  <w:style w:type="character" w:customStyle="1" w:styleId="ListLabel105">
    <w:name w:val="ListLabel 105"/>
    <w:uiPriority w:val="99"/>
    <w:qFormat/>
    <w:rsid w:val="00720505"/>
  </w:style>
  <w:style w:type="character" w:customStyle="1" w:styleId="ListLabel106">
    <w:name w:val="ListLabel 106"/>
    <w:uiPriority w:val="99"/>
    <w:qFormat/>
    <w:rsid w:val="00720505"/>
  </w:style>
  <w:style w:type="character" w:customStyle="1" w:styleId="ListLabel107">
    <w:name w:val="ListLabel 107"/>
    <w:uiPriority w:val="99"/>
    <w:qFormat/>
    <w:rsid w:val="00720505"/>
  </w:style>
  <w:style w:type="character" w:customStyle="1" w:styleId="ListLabel108">
    <w:name w:val="ListLabel 108"/>
    <w:uiPriority w:val="99"/>
    <w:qFormat/>
    <w:rsid w:val="00720505"/>
  </w:style>
  <w:style w:type="character" w:customStyle="1" w:styleId="ListLabel109">
    <w:name w:val="ListLabel 109"/>
    <w:uiPriority w:val="99"/>
    <w:qFormat/>
    <w:rsid w:val="00720505"/>
  </w:style>
  <w:style w:type="character" w:customStyle="1" w:styleId="ListLabel110">
    <w:name w:val="ListLabel 110"/>
    <w:uiPriority w:val="99"/>
    <w:qFormat/>
    <w:rsid w:val="00720505"/>
  </w:style>
  <w:style w:type="character" w:customStyle="1" w:styleId="ListLabel111">
    <w:name w:val="ListLabel 111"/>
    <w:uiPriority w:val="99"/>
    <w:qFormat/>
    <w:rsid w:val="00720505"/>
  </w:style>
  <w:style w:type="character" w:customStyle="1" w:styleId="ListLabel112">
    <w:name w:val="ListLabel 112"/>
    <w:uiPriority w:val="99"/>
    <w:qFormat/>
    <w:rsid w:val="00720505"/>
  </w:style>
  <w:style w:type="character" w:customStyle="1" w:styleId="ListLabel113">
    <w:name w:val="ListLabel 113"/>
    <w:uiPriority w:val="99"/>
    <w:qFormat/>
    <w:rsid w:val="00720505"/>
  </w:style>
  <w:style w:type="character" w:customStyle="1" w:styleId="ListLabel114">
    <w:name w:val="ListLabel 114"/>
    <w:uiPriority w:val="99"/>
    <w:qFormat/>
    <w:rsid w:val="00720505"/>
    <w:rPr>
      <w:sz w:val="24"/>
    </w:rPr>
  </w:style>
  <w:style w:type="character" w:customStyle="1" w:styleId="ListLabel115">
    <w:name w:val="ListLabel 115"/>
    <w:uiPriority w:val="99"/>
    <w:qFormat/>
    <w:rsid w:val="00720505"/>
  </w:style>
  <w:style w:type="character" w:customStyle="1" w:styleId="ListLabel116">
    <w:name w:val="ListLabel 116"/>
    <w:uiPriority w:val="99"/>
    <w:qFormat/>
    <w:rsid w:val="00720505"/>
  </w:style>
  <w:style w:type="character" w:customStyle="1" w:styleId="ListLabel117">
    <w:name w:val="ListLabel 117"/>
    <w:uiPriority w:val="99"/>
    <w:qFormat/>
    <w:rsid w:val="00720505"/>
  </w:style>
  <w:style w:type="character" w:customStyle="1" w:styleId="ListLabel118">
    <w:name w:val="ListLabel 118"/>
    <w:uiPriority w:val="99"/>
    <w:qFormat/>
    <w:rsid w:val="00720505"/>
  </w:style>
  <w:style w:type="character" w:customStyle="1" w:styleId="ListLabel119">
    <w:name w:val="ListLabel 119"/>
    <w:uiPriority w:val="99"/>
    <w:qFormat/>
    <w:rsid w:val="00720505"/>
  </w:style>
  <w:style w:type="character" w:customStyle="1" w:styleId="ListLabel120">
    <w:name w:val="ListLabel 120"/>
    <w:uiPriority w:val="99"/>
    <w:qFormat/>
    <w:rsid w:val="00720505"/>
  </w:style>
  <w:style w:type="character" w:customStyle="1" w:styleId="ListLabel121">
    <w:name w:val="ListLabel 121"/>
    <w:uiPriority w:val="99"/>
    <w:qFormat/>
    <w:rsid w:val="00720505"/>
  </w:style>
  <w:style w:type="character" w:customStyle="1" w:styleId="ListLabel122">
    <w:name w:val="ListLabel 122"/>
    <w:uiPriority w:val="99"/>
    <w:qFormat/>
    <w:rsid w:val="00720505"/>
  </w:style>
  <w:style w:type="character" w:customStyle="1" w:styleId="ListLabel123">
    <w:name w:val="ListLabel 123"/>
    <w:uiPriority w:val="99"/>
    <w:qFormat/>
    <w:rsid w:val="00720505"/>
  </w:style>
  <w:style w:type="character" w:customStyle="1" w:styleId="ListLabel124">
    <w:name w:val="ListLabel 124"/>
    <w:uiPriority w:val="99"/>
    <w:qFormat/>
    <w:rsid w:val="00720505"/>
  </w:style>
  <w:style w:type="character" w:customStyle="1" w:styleId="ListLabel125">
    <w:name w:val="ListLabel 125"/>
    <w:uiPriority w:val="99"/>
    <w:qFormat/>
    <w:rsid w:val="00720505"/>
  </w:style>
  <w:style w:type="character" w:customStyle="1" w:styleId="ListLabel126">
    <w:name w:val="ListLabel 126"/>
    <w:uiPriority w:val="99"/>
    <w:qFormat/>
    <w:rsid w:val="00720505"/>
  </w:style>
  <w:style w:type="character" w:customStyle="1" w:styleId="ListLabel127">
    <w:name w:val="ListLabel 127"/>
    <w:uiPriority w:val="99"/>
    <w:qFormat/>
    <w:rsid w:val="00720505"/>
  </w:style>
  <w:style w:type="character" w:customStyle="1" w:styleId="ListLabel128">
    <w:name w:val="ListLabel 128"/>
    <w:uiPriority w:val="99"/>
    <w:qFormat/>
    <w:rsid w:val="00720505"/>
  </w:style>
  <w:style w:type="character" w:customStyle="1" w:styleId="ListLabel129">
    <w:name w:val="ListLabel 129"/>
    <w:uiPriority w:val="99"/>
    <w:qFormat/>
    <w:rsid w:val="00720505"/>
  </w:style>
  <w:style w:type="character" w:customStyle="1" w:styleId="ListLabel130">
    <w:name w:val="ListLabel 130"/>
    <w:uiPriority w:val="99"/>
    <w:qFormat/>
    <w:rsid w:val="00720505"/>
  </w:style>
  <w:style w:type="character" w:customStyle="1" w:styleId="ListLabel131">
    <w:name w:val="ListLabel 131"/>
    <w:uiPriority w:val="99"/>
    <w:qFormat/>
    <w:rsid w:val="00720505"/>
  </w:style>
  <w:style w:type="character" w:customStyle="1" w:styleId="ListLabel132">
    <w:name w:val="ListLabel 132"/>
    <w:uiPriority w:val="99"/>
    <w:qFormat/>
    <w:rsid w:val="00720505"/>
  </w:style>
  <w:style w:type="character" w:customStyle="1" w:styleId="ListLabel133">
    <w:name w:val="ListLabel 133"/>
    <w:uiPriority w:val="99"/>
    <w:qFormat/>
    <w:rsid w:val="00720505"/>
  </w:style>
  <w:style w:type="character" w:customStyle="1" w:styleId="ListLabel134">
    <w:name w:val="ListLabel 134"/>
    <w:uiPriority w:val="99"/>
    <w:qFormat/>
    <w:rsid w:val="00720505"/>
  </w:style>
  <w:style w:type="character" w:customStyle="1" w:styleId="ListLabel135">
    <w:name w:val="ListLabel 135"/>
    <w:uiPriority w:val="99"/>
    <w:qFormat/>
    <w:rsid w:val="00720505"/>
  </w:style>
  <w:style w:type="character" w:customStyle="1" w:styleId="ListLabel136">
    <w:name w:val="ListLabel 136"/>
    <w:uiPriority w:val="99"/>
    <w:qFormat/>
    <w:rsid w:val="00720505"/>
  </w:style>
  <w:style w:type="character" w:customStyle="1" w:styleId="ListLabel137">
    <w:name w:val="ListLabel 137"/>
    <w:uiPriority w:val="99"/>
    <w:qFormat/>
    <w:rsid w:val="00720505"/>
  </w:style>
  <w:style w:type="character" w:customStyle="1" w:styleId="ListLabel138">
    <w:name w:val="ListLabel 138"/>
    <w:uiPriority w:val="99"/>
    <w:qFormat/>
    <w:rsid w:val="00720505"/>
  </w:style>
  <w:style w:type="character" w:customStyle="1" w:styleId="ListLabel139">
    <w:name w:val="ListLabel 139"/>
    <w:uiPriority w:val="99"/>
    <w:qFormat/>
    <w:rsid w:val="00720505"/>
  </w:style>
  <w:style w:type="character" w:customStyle="1" w:styleId="ListLabel140">
    <w:name w:val="ListLabel 140"/>
    <w:uiPriority w:val="99"/>
    <w:qFormat/>
    <w:rsid w:val="00720505"/>
  </w:style>
  <w:style w:type="character" w:customStyle="1" w:styleId="ListLabel141">
    <w:name w:val="ListLabel 141"/>
    <w:uiPriority w:val="99"/>
    <w:qFormat/>
    <w:rsid w:val="00720505"/>
  </w:style>
  <w:style w:type="character" w:customStyle="1" w:styleId="ListLabel142">
    <w:name w:val="ListLabel 142"/>
    <w:uiPriority w:val="99"/>
    <w:qFormat/>
    <w:rsid w:val="00720505"/>
  </w:style>
  <w:style w:type="character" w:customStyle="1" w:styleId="ListLabel143">
    <w:name w:val="ListLabel 143"/>
    <w:uiPriority w:val="99"/>
    <w:qFormat/>
    <w:rsid w:val="00720505"/>
  </w:style>
  <w:style w:type="character" w:customStyle="1" w:styleId="ListLabel144">
    <w:name w:val="ListLabel 144"/>
    <w:uiPriority w:val="99"/>
    <w:qFormat/>
    <w:rsid w:val="00720505"/>
  </w:style>
  <w:style w:type="character" w:customStyle="1" w:styleId="ListLabel145">
    <w:name w:val="ListLabel 145"/>
    <w:uiPriority w:val="99"/>
    <w:qFormat/>
    <w:rsid w:val="00720505"/>
  </w:style>
  <w:style w:type="character" w:customStyle="1" w:styleId="ListLabel146">
    <w:name w:val="ListLabel 146"/>
    <w:uiPriority w:val="99"/>
    <w:qFormat/>
    <w:rsid w:val="00720505"/>
  </w:style>
  <w:style w:type="character" w:customStyle="1" w:styleId="ListLabel147">
    <w:name w:val="ListLabel 147"/>
    <w:uiPriority w:val="99"/>
    <w:qFormat/>
    <w:rsid w:val="00720505"/>
  </w:style>
  <w:style w:type="character" w:customStyle="1" w:styleId="ListLabel148">
    <w:name w:val="ListLabel 148"/>
    <w:uiPriority w:val="99"/>
    <w:qFormat/>
    <w:rsid w:val="00720505"/>
  </w:style>
  <w:style w:type="character" w:customStyle="1" w:styleId="ListLabel149">
    <w:name w:val="ListLabel 149"/>
    <w:uiPriority w:val="99"/>
    <w:qFormat/>
    <w:rsid w:val="00720505"/>
  </w:style>
  <w:style w:type="character" w:customStyle="1" w:styleId="ListLabel150">
    <w:name w:val="ListLabel 150"/>
    <w:uiPriority w:val="99"/>
    <w:qFormat/>
    <w:rsid w:val="00720505"/>
    <w:rPr>
      <w:sz w:val="24"/>
    </w:rPr>
  </w:style>
  <w:style w:type="character" w:customStyle="1" w:styleId="ListLabel151">
    <w:name w:val="ListLabel 151"/>
    <w:uiPriority w:val="99"/>
    <w:qFormat/>
    <w:rsid w:val="00720505"/>
  </w:style>
  <w:style w:type="character" w:customStyle="1" w:styleId="ListLabel152">
    <w:name w:val="ListLabel 152"/>
    <w:uiPriority w:val="99"/>
    <w:qFormat/>
    <w:rsid w:val="00720505"/>
  </w:style>
  <w:style w:type="character" w:customStyle="1" w:styleId="ListLabel153">
    <w:name w:val="ListLabel 153"/>
    <w:uiPriority w:val="99"/>
    <w:qFormat/>
    <w:rsid w:val="00720505"/>
  </w:style>
  <w:style w:type="character" w:customStyle="1" w:styleId="ListLabel154">
    <w:name w:val="ListLabel 154"/>
    <w:uiPriority w:val="99"/>
    <w:qFormat/>
    <w:rsid w:val="00720505"/>
  </w:style>
  <w:style w:type="character" w:customStyle="1" w:styleId="ListLabel155">
    <w:name w:val="ListLabel 155"/>
    <w:uiPriority w:val="99"/>
    <w:qFormat/>
    <w:rsid w:val="00720505"/>
  </w:style>
  <w:style w:type="character" w:customStyle="1" w:styleId="ListLabel156">
    <w:name w:val="ListLabel 156"/>
    <w:uiPriority w:val="99"/>
    <w:qFormat/>
    <w:rsid w:val="00720505"/>
  </w:style>
  <w:style w:type="character" w:customStyle="1" w:styleId="ListLabel157">
    <w:name w:val="ListLabel 157"/>
    <w:uiPriority w:val="99"/>
    <w:qFormat/>
    <w:rsid w:val="00720505"/>
  </w:style>
  <w:style w:type="character" w:customStyle="1" w:styleId="ListLabel158">
    <w:name w:val="ListLabel 158"/>
    <w:uiPriority w:val="99"/>
    <w:qFormat/>
    <w:rsid w:val="00720505"/>
  </w:style>
  <w:style w:type="character" w:customStyle="1" w:styleId="ListLabel159">
    <w:name w:val="ListLabel 159"/>
    <w:uiPriority w:val="99"/>
    <w:qFormat/>
    <w:rsid w:val="00720505"/>
    <w:rPr>
      <w:sz w:val="24"/>
    </w:rPr>
  </w:style>
  <w:style w:type="character" w:customStyle="1" w:styleId="ListLabel160">
    <w:name w:val="ListLabel 160"/>
    <w:uiPriority w:val="99"/>
    <w:qFormat/>
    <w:rsid w:val="00720505"/>
  </w:style>
  <w:style w:type="character" w:customStyle="1" w:styleId="ListLabel161">
    <w:name w:val="ListLabel 161"/>
    <w:uiPriority w:val="99"/>
    <w:qFormat/>
    <w:rsid w:val="00720505"/>
  </w:style>
  <w:style w:type="character" w:customStyle="1" w:styleId="ListLabel162">
    <w:name w:val="ListLabel 162"/>
    <w:uiPriority w:val="99"/>
    <w:qFormat/>
    <w:rsid w:val="00720505"/>
  </w:style>
  <w:style w:type="character" w:customStyle="1" w:styleId="ListLabel163">
    <w:name w:val="ListLabel 163"/>
    <w:uiPriority w:val="99"/>
    <w:qFormat/>
    <w:rsid w:val="00720505"/>
  </w:style>
  <w:style w:type="character" w:customStyle="1" w:styleId="ListLabel164">
    <w:name w:val="ListLabel 164"/>
    <w:uiPriority w:val="99"/>
    <w:qFormat/>
    <w:rsid w:val="00720505"/>
  </w:style>
  <w:style w:type="character" w:customStyle="1" w:styleId="ListLabel165">
    <w:name w:val="ListLabel 165"/>
    <w:uiPriority w:val="99"/>
    <w:qFormat/>
    <w:rsid w:val="00720505"/>
  </w:style>
  <w:style w:type="character" w:customStyle="1" w:styleId="ListLabel166">
    <w:name w:val="ListLabel 166"/>
    <w:uiPriority w:val="99"/>
    <w:qFormat/>
    <w:rsid w:val="00720505"/>
  </w:style>
  <w:style w:type="character" w:customStyle="1" w:styleId="ListLabel167">
    <w:name w:val="ListLabel 167"/>
    <w:uiPriority w:val="99"/>
    <w:qFormat/>
    <w:rsid w:val="00720505"/>
  </w:style>
  <w:style w:type="character" w:customStyle="1" w:styleId="ListLabel168">
    <w:name w:val="ListLabel 168"/>
    <w:uiPriority w:val="99"/>
    <w:qFormat/>
    <w:rsid w:val="00720505"/>
    <w:rPr>
      <w:sz w:val="24"/>
    </w:rPr>
  </w:style>
  <w:style w:type="character" w:customStyle="1" w:styleId="ListLabel169">
    <w:name w:val="ListLabel 169"/>
    <w:uiPriority w:val="99"/>
    <w:qFormat/>
    <w:rsid w:val="00720505"/>
  </w:style>
  <w:style w:type="character" w:customStyle="1" w:styleId="ListLabel170">
    <w:name w:val="ListLabel 170"/>
    <w:uiPriority w:val="99"/>
    <w:qFormat/>
    <w:rsid w:val="00720505"/>
  </w:style>
  <w:style w:type="character" w:customStyle="1" w:styleId="ListLabel171">
    <w:name w:val="ListLabel 171"/>
    <w:uiPriority w:val="99"/>
    <w:qFormat/>
    <w:rsid w:val="00720505"/>
  </w:style>
  <w:style w:type="character" w:customStyle="1" w:styleId="ListLabel172">
    <w:name w:val="ListLabel 172"/>
    <w:uiPriority w:val="99"/>
    <w:qFormat/>
    <w:rsid w:val="00720505"/>
  </w:style>
  <w:style w:type="character" w:customStyle="1" w:styleId="ListLabel173">
    <w:name w:val="ListLabel 173"/>
    <w:uiPriority w:val="99"/>
    <w:qFormat/>
    <w:rsid w:val="00720505"/>
  </w:style>
  <w:style w:type="character" w:customStyle="1" w:styleId="ListLabel174">
    <w:name w:val="ListLabel 174"/>
    <w:uiPriority w:val="99"/>
    <w:qFormat/>
    <w:rsid w:val="00720505"/>
  </w:style>
  <w:style w:type="character" w:customStyle="1" w:styleId="ListLabel175">
    <w:name w:val="ListLabel 175"/>
    <w:uiPriority w:val="99"/>
    <w:qFormat/>
    <w:rsid w:val="00720505"/>
  </w:style>
  <w:style w:type="character" w:customStyle="1" w:styleId="ListLabel176">
    <w:name w:val="ListLabel 176"/>
    <w:uiPriority w:val="99"/>
    <w:qFormat/>
    <w:rsid w:val="00720505"/>
  </w:style>
  <w:style w:type="character" w:customStyle="1" w:styleId="ListLabel177">
    <w:name w:val="ListLabel 177"/>
    <w:uiPriority w:val="99"/>
    <w:qFormat/>
    <w:rsid w:val="00720505"/>
  </w:style>
  <w:style w:type="character" w:customStyle="1" w:styleId="ListLabel178">
    <w:name w:val="ListLabel 178"/>
    <w:uiPriority w:val="99"/>
    <w:qFormat/>
    <w:rsid w:val="00720505"/>
  </w:style>
  <w:style w:type="character" w:customStyle="1" w:styleId="ListLabel179">
    <w:name w:val="ListLabel 179"/>
    <w:uiPriority w:val="99"/>
    <w:qFormat/>
    <w:rsid w:val="00720505"/>
  </w:style>
  <w:style w:type="character" w:customStyle="1" w:styleId="ListLabel180">
    <w:name w:val="ListLabel 180"/>
    <w:uiPriority w:val="99"/>
    <w:qFormat/>
    <w:rsid w:val="00720505"/>
  </w:style>
  <w:style w:type="character" w:customStyle="1" w:styleId="ListLabel181">
    <w:name w:val="ListLabel 181"/>
    <w:uiPriority w:val="99"/>
    <w:qFormat/>
    <w:rsid w:val="00720505"/>
  </w:style>
  <w:style w:type="character" w:customStyle="1" w:styleId="ListLabel182">
    <w:name w:val="ListLabel 182"/>
    <w:uiPriority w:val="99"/>
    <w:qFormat/>
    <w:rsid w:val="00720505"/>
  </w:style>
  <w:style w:type="character" w:customStyle="1" w:styleId="ListLabel183">
    <w:name w:val="ListLabel 183"/>
    <w:uiPriority w:val="99"/>
    <w:qFormat/>
    <w:rsid w:val="00720505"/>
  </w:style>
  <w:style w:type="character" w:customStyle="1" w:styleId="ListLabel184">
    <w:name w:val="ListLabel 184"/>
    <w:uiPriority w:val="99"/>
    <w:qFormat/>
    <w:rsid w:val="00720505"/>
  </w:style>
  <w:style w:type="character" w:customStyle="1" w:styleId="ListLabel185">
    <w:name w:val="ListLabel 185"/>
    <w:uiPriority w:val="99"/>
    <w:qFormat/>
    <w:rsid w:val="00720505"/>
  </w:style>
  <w:style w:type="character" w:customStyle="1" w:styleId="ListLabel186">
    <w:name w:val="ListLabel 186"/>
    <w:uiPriority w:val="99"/>
    <w:qFormat/>
    <w:rsid w:val="00720505"/>
    <w:rPr>
      <w:sz w:val="20"/>
    </w:rPr>
  </w:style>
  <w:style w:type="character" w:customStyle="1" w:styleId="ListLabel187">
    <w:name w:val="ListLabel 187"/>
    <w:uiPriority w:val="99"/>
    <w:qFormat/>
    <w:rsid w:val="00720505"/>
  </w:style>
  <w:style w:type="character" w:customStyle="1" w:styleId="ListLabel188">
    <w:name w:val="ListLabel 188"/>
    <w:uiPriority w:val="99"/>
    <w:qFormat/>
    <w:rsid w:val="00720505"/>
  </w:style>
  <w:style w:type="character" w:customStyle="1" w:styleId="ListLabel189">
    <w:name w:val="ListLabel 189"/>
    <w:uiPriority w:val="99"/>
    <w:qFormat/>
    <w:rsid w:val="00720505"/>
  </w:style>
  <w:style w:type="character" w:customStyle="1" w:styleId="ListLabel190">
    <w:name w:val="ListLabel 190"/>
    <w:uiPriority w:val="99"/>
    <w:qFormat/>
    <w:rsid w:val="00720505"/>
  </w:style>
  <w:style w:type="character" w:customStyle="1" w:styleId="ListLabel191">
    <w:name w:val="ListLabel 191"/>
    <w:uiPriority w:val="99"/>
    <w:qFormat/>
    <w:rsid w:val="00720505"/>
  </w:style>
  <w:style w:type="character" w:customStyle="1" w:styleId="ListLabel192">
    <w:name w:val="ListLabel 192"/>
    <w:uiPriority w:val="99"/>
    <w:qFormat/>
    <w:rsid w:val="00720505"/>
  </w:style>
  <w:style w:type="character" w:customStyle="1" w:styleId="ListLabel193">
    <w:name w:val="ListLabel 193"/>
    <w:uiPriority w:val="99"/>
    <w:qFormat/>
    <w:rsid w:val="00720505"/>
  </w:style>
  <w:style w:type="character" w:customStyle="1" w:styleId="ListLabel194">
    <w:name w:val="ListLabel 194"/>
    <w:uiPriority w:val="99"/>
    <w:qFormat/>
    <w:rsid w:val="00720505"/>
  </w:style>
  <w:style w:type="character" w:customStyle="1" w:styleId="ListLabel195">
    <w:name w:val="ListLabel 195"/>
    <w:uiPriority w:val="99"/>
    <w:qFormat/>
    <w:rsid w:val="00720505"/>
    <w:rPr>
      <w:sz w:val="20"/>
    </w:rPr>
  </w:style>
  <w:style w:type="character" w:customStyle="1" w:styleId="ListLabel196">
    <w:name w:val="ListLabel 196"/>
    <w:uiPriority w:val="99"/>
    <w:qFormat/>
    <w:rsid w:val="00720505"/>
  </w:style>
  <w:style w:type="character" w:customStyle="1" w:styleId="ListLabel197">
    <w:name w:val="ListLabel 197"/>
    <w:uiPriority w:val="99"/>
    <w:qFormat/>
    <w:rsid w:val="00720505"/>
  </w:style>
  <w:style w:type="character" w:customStyle="1" w:styleId="ListLabel198">
    <w:name w:val="ListLabel 198"/>
    <w:uiPriority w:val="99"/>
    <w:qFormat/>
    <w:rsid w:val="00720505"/>
  </w:style>
  <w:style w:type="character" w:customStyle="1" w:styleId="ListLabel199">
    <w:name w:val="ListLabel 199"/>
    <w:uiPriority w:val="99"/>
    <w:qFormat/>
    <w:rsid w:val="00720505"/>
  </w:style>
  <w:style w:type="character" w:customStyle="1" w:styleId="ListLabel200">
    <w:name w:val="ListLabel 200"/>
    <w:uiPriority w:val="99"/>
    <w:qFormat/>
    <w:rsid w:val="00720505"/>
  </w:style>
  <w:style w:type="character" w:customStyle="1" w:styleId="ListLabel201">
    <w:name w:val="ListLabel 201"/>
    <w:uiPriority w:val="99"/>
    <w:qFormat/>
    <w:rsid w:val="00720505"/>
  </w:style>
  <w:style w:type="character" w:customStyle="1" w:styleId="ListLabel202">
    <w:name w:val="ListLabel 202"/>
    <w:uiPriority w:val="99"/>
    <w:qFormat/>
    <w:rsid w:val="00720505"/>
  </w:style>
  <w:style w:type="character" w:customStyle="1" w:styleId="ListLabel203">
    <w:name w:val="ListLabel 203"/>
    <w:uiPriority w:val="99"/>
    <w:qFormat/>
    <w:rsid w:val="00720505"/>
  </w:style>
  <w:style w:type="character" w:customStyle="1" w:styleId="ListLabel204">
    <w:name w:val="ListLabel 204"/>
    <w:uiPriority w:val="99"/>
    <w:qFormat/>
    <w:rsid w:val="00720505"/>
  </w:style>
  <w:style w:type="character" w:customStyle="1" w:styleId="ListLabel205">
    <w:name w:val="ListLabel 205"/>
    <w:uiPriority w:val="99"/>
    <w:qFormat/>
    <w:rsid w:val="00720505"/>
  </w:style>
  <w:style w:type="character" w:customStyle="1" w:styleId="ListLabel206">
    <w:name w:val="ListLabel 206"/>
    <w:uiPriority w:val="99"/>
    <w:qFormat/>
    <w:rsid w:val="00720505"/>
  </w:style>
  <w:style w:type="character" w:customStyle="1" w:styleId="ListLabel207">
    <w:name w:val="ListLabel 207"/>
    <w:uiPriority w:val="99"/>
    <w:qFormat/>
    <w:rsid w:val="00720505"/>
  </w:style>
  <w:style w:type="character" w:customStyle="1" w:styleId="ListLabel208">
    <w:name w:val="ListLabel 208"/>
    <w:uiPriority w:val="99"/>
    <w:qFormat/>
    <w:rsid w:val="00720505"/>
  </w:style>
  <w:style w:type="character" w:customStyle="1" w:styleId="ListLabel209">
    <w:name w:val="ListLabel 209"/>
    <w:uiPriority w:val="99"/>
    <w:qFormat/>
    <w:rsid w:val="00720505"/>
  </w:style>
  <w:style w:type="character" w:customStyle="1" w:styleId="ListLabel210">
    <w:name w:val="ListLabel 210"/>
    <w:uiPriority w:val="99"/>
    <w:qFormat/>
    <w:rsid w:val="00720505"/>
  </w:style>
  <w:style w:type="character" w:customStyle="1" w:styleId="ListLabel211">
    <w:name w:val="ListLabel 211"/>
    <w:uiPriority w:val="99"/>
    <w:qFormat/>
    <w:rsid w:val="00720505"/>
  </w:style>
  <w:style w:type="character" w:customStyle="1" w:styleId="ListLabel212">
    <w:name w:val="ListLabel 212"/>
    <w:uiPriority w:val="99"/>
    <w:qFormat/>
    <w:rsid w:val="00720505"/>
  </w:style>
  <w:style w:type="character" w:customStyle="1" w:styleId="ListLabel213">
    <w:name w:val="ListLabel 213"/>
    <w:uiPriority w:val="99"/>
    <w:qFormat/>
    <w:rsid w:val="00720505"/>
  </w:style>
  <w:style w:type="character" w:customStyle="1" w:styleId="ListLabel214">
    <w:name w:val="ListLabel 214"/>
    <w:uiPriority w:val="99"/>
    <w:qFormat/>
    <w:rsid w:val="00720505"/>
  </w:style>
  <w:style w:type="character" w:customStyle="1" w:styleId="ListLabel215">
    <w:name w:val="ListLabel 215"/>
    <w:uiPriority w:val="99"/>
    <w:qFormat/>
    <w:rsid w:val="00720505"/>
  </w:style>
  <w:style w:type="character" w:customStyle="1" w:styleId="ListLabel216">
    <w:name w:val="ListLabel 216"/>
    <w:uiPriority w:val="99"/>
    <w:qFormat/>
    <w:rsid w:val="00720505"/>
  </w:style>
  <w:style w:type="character" w:customStyle="1" w:styleId="ListLabel217">
    <w:name w:val="ListLabel 217"/>
    <w:uiPriority w:val="99"/>
    <w:qFormat/>
    <w:rsid w:val="00720505"/>
  </w:style>
  <w:style w:type="character" w:customStyle="1" w:styleId="ListLabel218">
    <w:name w:val="ListLabel 218"/>
    <w:uiPriority w:val="99"/>
    <w:qFormat/>
    <w:rsid w:val="00720505"/>
  </w:style>
  <w:style w:type="character" w:customStyle="1" w:styleId="ListLabel219">
    <w:name w:val="ListLabel 219"/>
    <w:uiPriority w:val="99"/>
    <w:qFormat/>
    <w:rsid w:val="00720505"/>
  </w:style>
  <w:style w:type="character" w:customStyle="1" w:styleId="ListLabel220">
    <w:name w:val="ListLabel 220"/>
    <w:uiPriority w:val="99"/>
    <w:qFormat/>
    <w:rsid w:val="00720505"/>
  </w:style>
  <w:style w:type="character" w:customStyle="1" w:styleId="ListLabel221">
    <w:name w:val="ListLabel 221"/>
    <w:uiPriority w:val="99"/>
    <w:qFormat/>
    <w:rsid w:val="00720505"/>
  </w:style>
  <w:style w:type="character" w:customStyle="1" w:styleId="ListLabel222">
    <w:name w:val="ListLabel 222"/>
    <w:uiPriority w:val="99"/>
    <w:qFormat/>
    <w:rsid w:val="00720505"/>
  </w:style>
  <w:style w:type="character" w:customStyle="1" w:styleId="ListLabel223">
    <w:name w:val="ListLabel 223"/>
    <w:uiPriority w:val="99"/>
    <w:qFormat/>
    <w:rsid w:val="00720505"/>
  </w:style>
  <w:style w:type="character" w:customStyle="1" w:styleId="ListLabel224">
    <w:name w:val="ListLabel 224"/>
    <w:uiPriority w:val="99"/>
    <w:qFormat/>
    <w:rsid w:val="00720505"/>
  </w:style>
  <w:style w:type="character" w:customStyle="1" w:styleId="ListLabel225">
    <w:name w:val="ListLabel 225"/>
    <w:uiPriority w:val="99"/>
    <w:qFormat/>
    <w:rsid w:val="00720505"/>
  </w:style>
  <w:style w:type="character" w:customStyle="1" w:styleId="ListLabel226">
    <w:name w:val="ListLabel 226"/>
    <w:uiPriority w:val="99"/>
    <w:qFormat/>
    <w:rsid w:val="00720505"/>
    <w:rPr>
      <w:b/>
      <w:sz w:val="20"/>
    </w:rPr>
  </w:style>
  <w:style w:type="character" w:customStyle="1" w:styleId="ListLabel227">
    <w:name w:val="ListLabel 227"/>
    <w:uiPriority w:val="99"/>
    <w:qFormat/>
    <w:rsid w:val="00720505"/>
  </w:style>
  <w:style w:type="character" w:customStyle="1" w:styleId="ListLabel228">
    <w:name w:val="ListLabel 228"/>
    <w:uiPriority w:val="99"/>
    <w:qFormat/>
    <w:rsid w:val="00720505"/>
  </w:style>
  <w:style w:type="character" w:customStyle="1" w:styleId="ListLabel229">
    <w:name w:val="ListLabel 229"/>
    <w:uiPriority w:val="99"/>
    <w:qFormat/>
    <w:rsid w:val="00720505"/>
  </w:style>
  <w:style w:type="character" w:customStyle="1" w:styleId="ListLabel230">
    <w:name w:val="ListLabel 230"/>
    <w:uiPriority w:val="99"/>
    <w:qFormat/>
    <w:rsid w:val="00720505"/>
  </w:style>
  <w:style w:type="character" w:customStyle="1" w:styleId="ListLabel231">
    <w:name w:val="ListLabel 231"/>
    <w:uiPriority w:val="99"/>
    <w:qFormat/>
    <w:rsid w:val="00720505"/>
  </w:style>
  <w:style w:type="character" w:customStyle="1" w:styleId="ListLabel232">
    <w:name w:val="ListLabel 232"/>
    <w:uiPriority w:val="99"/>
    <w:qFormat/>
    <w:rsid w:val="00720505"/>
  </w:style>
  <w:style w:type="character" w:customStyle="1" w:styleId="ListLabel233">
    <w:name w:val="ListLabel 233"/>
    <w:uiPriority w:val="99"/>
    <w:qFormat/>
    <w:rsid w:val="00720505"/>
  </w:style>
  <w:style w:type="character" w:customStyle="1" w:styleId="ListLabel234">
    <w:name w:val="ListLabel 234"/>
    <w:uiPriority w:val="99"/>
    <w:qFormat/>
    <w:rsid w:val="00720505"/>
  </w:style>
  <w:style w:type="character" w:customStyle="1" w:styleId="ListLabel235">
    <w:name w:val="ListLabel 235"/>
    <w:uiPriority w:val="99"/>
    <w:qFormat/>
    <w:rsid w:val="00720505"/>
    <w:rPr>
      <w:sz w:val="20"/>
    </w:rPr>
  </w:style>
  <w:style w:type="character" w:customStyle="1" w:styleId="ListLabel236">
    <w:name w:val="ListLabel 236"/>
    <w:uiPriority w:val="99"/>
    <w:qFormat/>
    <w:rsid w:val="00720505"/>
  </w:style>
  <w:style w:type="character" w:customStyle="1" w:styleId="ListLabel237">
    <w:name w:val="ListLabel 237"/>
    <w:uiPriority w:val="99"/>
    <w:qFormat/>
    <w:rsid w:val="00720505"/>
  </w:style>
  <w:style w:type="character" w:customStyle="1" w:styleId="ListLabel238">
    <w:name w:val="ListLabel 238"/>
    <w:uiPriority w:val="99"/>
    <w:qFormat/>
    <w:rsid w:val="00720505"/>
  </w:style>
  <w:style w:type="character" w:customStyle="1" w:styleId="ListLabel239">
    <w:name w:val="ListLabel 239"/>
    <w:uiPriority w:val="99"/>
    <w:qFormat/>
    <w:rsid w:val="00720505"/>
  </w:style>
  <w:style w:type="character" w:customStyle="1" w:styleId="ListLabel240">
    <w:name w:val="ListLabel 240"/>
    <w:uiPriority w:val="99"/>
    <w:qFormat/>
    <w:rsid w:val="00720505"/>
  </w:style>
  <w:style w:type="character" w:customStyle="1" w:styleId="ListLabel241">
    <w:name w:val="ListLabel 241"/>
    <w:uiPriority w:val="99"/>
    <w:qFormat/>
    <w:rsid w:val="00720505"/>
  </w:style>
  <w:style w:type="character" w:customStyle="1" w:styleId="ListLabel242">
    <w:name w:val="ListLabel 242"/>
    <w:uiPriority w:val="99"/>
    <w:qFormat/>
    <w:rsid w:val="00720505"/>
  </w:style>
  <w:style w:type="character" w:customStyle="1" w:styleId="ListLabel243">
    <w:name w:val="ListLabel 243"/>
    <w:uiPriority w:val="99"/>
    <w:qFormat/>
    <w:rsid w:val="00720505"/>
  </w:style>
  <w:style w:type="character" w:customStyle="1" w:styleId="ListLabel244">
    <w:name w:val="ListLabel 244"/>
    <w:uiPriority w:val="99"/>
    <w:qFormat/>
    <w:rsid w:val="00720505"/>
    <w:rPr>
      <w:sz w:val="20"/>
    </w:rPr>
  </w:style>
  <w:style w:type="character" w:customStyle="1" w:styleId="ListLabel245">
    <w:name w:val="ListLabel 245"/>
    <w:uiPriority w:val="99"/>
    <w:qFormat/>
    <w:rsid w:val="00720505"/>
  </w:style>
  <w:style w:type="character" w:customStyle="1" w:styleId="ListLabel246">
    <w:name w:val="ListLabel 246"/>
    <w:uiPriority w:val="99"/>
    <w:qFormat/>
    <w:rsid w:val="00720505"/>
  </w:style>
  <w:style w:type="character" w:customStyle="1" w:styleId="ListLabel247">
    <w:name w:val="ListLabel 247"/>
    <w:uiPriority w:val="99"/>
    <w:qFormat/>
    <w:rsid w:val="00720505"/>
  </w:style>
  <w:style w:type="character" w:customStyle="1" w:styleId="ListLabel248">
    <w:name w:val="ListLabel 248"/>
    <w:uiPriority w:val="99"/>
    <w:qFormat/>
    <w:rsid w:val="00720505"/>
  </w:style>
  <w:style w:type="character" w:customStyle="1" w:styleId="ListLabel249">
    <w:name w:val="ListLabel 249"/>
    <w:uiPriority w:val="99"/>
    <w:qFormat/>
    <w:rsid w:val="00720505"/>
  </w:style>
  <w:style w:type="character" w:customStyle="1" w:styleId="ListLabel250">
    <w:name w:val="ListLabel 250"/>
    <w:uiPriority w:val="99"/>
    <w:qFormat/>
    <w:rsid w:val="00720505"/>
  </w:style>
  <w:style w:type="character" w:customStyle="1" w:styleId="ListLabel251">
    <w:name w:val="ListLabel 251"/>
    <w:uiPriority w:val="99"/>
    <w:qFormat/>
    <w:rsid w:val="00720505"/>
  </w:style>
  <w:style w:type="character" w:customStyle="1" w:styleId="ListLabel252">
    <w:name w:val="ListLabel 252"/>
    <w:uiPriority w:val="99"/>
    <w:qFormat/>
    <w:rsid w:val="00720505"/>
  </w:style>
  <w:style w:type="character" w:customStyle="1" w:styleId="ListLabel253">
    <w:name w:val="ListLabel 253"/>
    <w:uiPriority w:val="99"/>
    <w:qFormat/>
    <w:rsid w:val="00720505"/>
    <w:rPr>
      <w:sz w:val="20"/>
    </w:rPr>
  </w:style>
  <w:style w:type="character" w:customStyle="1" w:styleId="ListLabel254">
    <w:name w:val="ListLabel 254"/>
    <w:uiPriority w:val="99"/>
    <w:qFormat/>
    <w:rsid w:val="00720505"/>
  </w:style>
  <w:style w:type="character" w:customStyle="1" w:styleId="ListLabel255">
    <w:name w:val="ListLabel 255"/>
    <w:uiPriority w:val="99"/>
    <w:qFormat/>
    <w:rsid w:val="00720505"/>
  </w:style>
  <w:style w:type="character" w:customStyle="1" w:styleId="ListLabel256">
    <w:name w:val="ListLabel 256"/>
    <w:uiPriority w:val="99"/>
    <w:qFormat/>
    <w:rsid w:val="00720505"/>
  </w:style>
  <w:style w:type="character" w:customStyle="1" w:styleId="ListLabel257">
    <w:name w:val="ListLabel 257"/>
    <w:uiPriority w:val="99"/>
    <w:qFormat/>
    <w:rsid w:val="00720505"/>
  </w:style>
  <w:style w:type="character" w:customStyle="1" w:styleId="ListLabel258">
    <w:name w:val="ListLabel 258"/>
    <w:uiPriority w:val="99"/>
    <w:qFormat/>
    <w:rsid w:val="00720505"/>
  </w:style>
  <w:style w:type="character" w:customStyle="1" w:styleId="ListLabel259">
    <w:name w:val="ListLabel 259"/>
    <w:uiPriority w:val="99"/>
    <w:qFormat/>
    <w:rsid w:val="00720505"/>
  </w:style>
  <w:style w:type="character" w:customStyle="1" w:styleId="ListLabel260">
    <w:name w:val="ListLabel 260"/>
    <w:uiPriority w:val="99"/>
    <w:qFormat/>
    <w:rsid w:val="00720505"/>
  </w:style>
  <w:style w:type="character" w:customStyle="1" w:styleId="ListLabel261">
    <w:name w:val="ListLabel 261"/>
    <w:uiPriority w:val="99"/>
    <w:qFormat/>
    <w:rsid w:val="00720505"/>
  </w:style>
  <w:style w:type="character" w:customStyle="1" w:styleId="ListLabel262">
    <w:name w:val="ListLabel 262"/>
    <w:uiPriority w:val="99"/>
    <w:qFormat/>
    <w:rsid w:val="00720505"/>
    <w:rPr>
      <w:sz w:val="20"/>
    </w:rPr>
  </w:style>
  <w:style w:type="character" w:customStyle="1" w:styleId="ListLabel263">
    <w:name w:val="ListLabel 263"/>
    <w:uiPriority w:val="99"/>
    <w:qFormat/>
    <w:rsid w:val="00720505"/>
  </w:style>
  <w:style w:type="character" w:customStyle="1" w:styleId="ListLabel264">
    <w:name w:val="ListLabel 264"/>
    <w:uiPriority w:val="99"/>
    <w:qFormat/>
    <w:rsid w:val="00720505"/>
  </w:style>
  <w:style w:type="character" w:customStyle="1" w:styleId="ListLabel265">
    <w:name w:val="ListLabel 265"/>
    <w:uiPriority w:val="99"/>
    <w:qFormat/>
    <w:rsid w:val="00720505"/>
  </w:style>
  <w:style w:type="character" w:customStyle="1" w:styleId="ListLabel266">
    <w:name w:val="ListLabel 266"/>
    <w:uiPriority w:val="99"/>
    <w:qFormat/>
    <w:rsid w:val="00720505"/>
  </w:style>
  <w:style w:type="character" w:customStyle="1" w:styleId="ListLabel267">
    <w:name w:val="ListLabel 267"/>
    <w:uiPriority w:val="99"/>
    <w:qFormat/>
    <w:rsid w:val="00720505"/>
  </w:style>
  <w:style w:type="character" w:customStyle="1" w:styleId="ListLabel268">
    <w:name w:val="ListLabel 268"/>
    <w:uiPriority w:val="99"/>
    <w:qFormat/>
    <w:rsid w:val="00720505"/>
  </w:style>
  <w:style w:type="character" w:customStyle="1" w:styleId="ListLabel269">
    <w:name w:val="ListLabel 269"/>
    <w:uiPriority w:val="99"/>
    <w:qFormat/>
    <w:rsid w:val="00720505"/>
  </w:style>
  <w:style w:type="character" w:customStyle="1" w:styleId="ListLabel270">
    <w:name w:val="ListLabel 270"/>
    <w:uiPriority w:val="99"/>
    <w:qFormat/>
    <w:rsid w:val="00720505"/>
  </w:style>
  <w:style w:type="character" w:customStyle="1" w:styleId="ListLabel271">
    <w:name w:val="ListLabel 271"/>
    <w:uiPriority w:val="99"/>
    <w:qFormat/>
    <w:rsid w:val="00720505"/>
    <w:rPr>
      <w:sz w:val="20"/>
    </w:rPr>
  </w:style>
  <w:style w:type="character" w:customStyle="1" w:styleId="ListLabel272">
    <w:name w:val="ListLabel 272"/>
    <w:uiPriority w:val="99"/>
    <w:qFormat/>
    <w:rsid w:val="00720505"/>
  </w:style>
  <w:style w:type="character" w:customStyle="1" w:styleId="ListLabel273">
    <w:name w:val="ListLabel 273"/>
    <w:uiPriority w:val="99"/>
    <w:qFormat/>
    <w:rsid w:val="00720505"/>
  </w:style>
  <w:style w:type="character" w:customStyle="1" w:styleId="ListLabel274">
    <w:name w:val="ListLabel 274"/>
    <w:uiPriority w:val="99"/>
    <w:qFormat/>
    <w:rsid w:val="00720505"/>
  </w:style>
  <w:style w:type="character" w:customStyle="1" w:styleId="ListLabel275">
    <w:name w:val="ListLabel 275"/>
    <w:uiPriority w:val="99"/>
    <w:qFormat/>
    <w:rsid w:val="00720505"/>
  </w:style>
  <w:style w:type="character" w:customStyle="1" w:styleId="ListLabel276">
    <w:name w:val="ListLabel 276"/>
    <w:uiPriority w:val="99"/>
    <w:qFormat/>
    <w:rsid w:val="00720505"/>
  </w:style>
  <w:style w:type="character" w:customStyle="1" w:styleId="ListLabel277">
    <w:name w:val="ListLabel 277"/>
    <w:uiPriority w:val="99"/>
    <w:qFormat/>
    <w:rsid w:val="00720505"/>
  </w:style>
  <w:style w:type="character" w:customStyle="1" w:styleId="ListLabel278">
    <w:name w:val="ListLabel 278"/>
    <w:uiPriority w:val="99"/>
    <w:qFormat/>
    <w:rsid w:val="00720505"/>
  </w:style>
  <w:style w:type="character" w:customStyle="1" w:styleId="ListLabel279">
    <w:name w:val="ListLabel 279"/>
    <w:uiPriority w:val="99"/>
    <w:qFormat/>
    <w:rsid w:val="00720505"/>
  </w:style>
  <w:style w:type="character" w:customStyle="1" w:styleId="ListLabel280">
    <w:name w:val="ListLabel 280"/>
    <w:uiPriority w:val="99"/>
    <w:qFormat/>
    <w:rsid w:val="00720505"/>
    <w:rPr>
      <w:sz w:val="20"/>
    </w:rPr>
  </w:style>
  <w:style w:type="character" w:customStyle="1" w:styleId="ListLabel281">
    <w:name w:val="ListLabel 281"/>
    <w:uiPriority w:val="99"/>
    <w:qFormat/>
    <w:rsid w:val="00720505"/>
  </w:style>
  <w:style w:type="character" w:customStyle="1" w:styleId="ListLabel282">
    <w:name w:val="ListLabel 282"/>
    <w:uiPriority w:val="99"/>
    <w:qFormat/>
    <w:rsid w:val="00720505"/>
  </w:style>
  <w:style w:type="character" w:customStyle="1" w:styleId="ListLabel283">
    <w:name w:val="ListLabel 283"/>
    <w:uiPriority w:val="99"/>
    <w:qFormat/>
    <w:rsid w:val="00720505"/>
  </w:style>
  <w:style w:type="character" w:customStyle="1" w:styleId="ListLabel284">
    <w:name w:val="ListLabel 284"/>
    <w:uiPriority w:val="99"/>
    <w:qFormat/>
    <w:rsid w:val="00720505"/>
  </w:style>
  <w:style w:type="character" w:customStyle="1" w:styleId="ListLabel285">
    <w:name w:val="ListLabel 285"/>
    <w:uiPriority w:val="99"/>
    <w:qFormat/>
    <w:rsid w:val="00720505"/>
  </w:style>
  <w:style w:type="character" w:customStyle="1" w:styleId="ListLabel286">
    <w:name w:val="ListLabel 286"/>
    <w:uiPriority w:val="99"/>
    <w:qFormat/>
    <w:rsid w:val="00720505"/>
  </w:style>
  <w:style w:type="character" w:customStyle="1" w:styleId="ListLabel287">
    <w:name w:val="ListLabel 287"/>
    <w:uiPriority w:val="99"/>
    <w:qFormat/>
    <w:rsid w:val="00720505"/>
  </w:style>
  <w:style w:type="character" w:customStyle="1" w:styleId="ListLabel288">
    <w:name w:val="ListLabel 288"/>
    <w:uiPriority w:val="99"/>
    <w:qFormat/>
    <w:rsid w:val="00720505"/>
  </w:style>
  <w:style w:type="character" w:customStyle="1" w:styleId="ListLabel289">
    <w:name w:val="ListLabel 289"/>
    <w:uiPriority w:val="99"/>
    <w:qFormat/>
    <w:rsid w:val="00720505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720505"/>
  </w:style>
  <w:style w:type="character" w:customStyle="1" w:styleId="ListLabel291">
    <w:name w:val="ListLabel 291"/>
    <w:uiPriority w:val="99"/>
    <w:qFormat/>
    <w:rsid w:val="00720505"/>
  </w:style>
  <w:style w:type="character" w:customStyle="1" w:styleId="ListLabel292">
    <w:name w:val="ListLabel 292"/>
    <w:uiPriority w:val="99"/>
    <w:qFormat/>
    <w:rsid w:val="00720505"/>
  </w:style>
  <w:style w:type="character" w:customStyle="1" w:styleId="ListLabel293">
    <w:name w:val="ListLabel 293"/>
    <w:uiPriority w:val="99"/>
    <w:qFormat/>
    <w:rsid w:val="00720505"/>
  </w:style>
  <w:style w:type="character" w:customStyle="1" w:styleId="ListLabel294">
    <w:name w:val="ListLabel 294"/>
    <w:uiPriority w:val="99"/>
    <w:qFormat/>
    <w:rsid w:val="00720505"/>
  </w:style>
  <w:style w:type="character" w:customStyle="1" w:styleId="ListLabel295">
    <w:name w:val="ListLabel 295"/>
    <w:uiPriority w:val="99"/>
    <w:qFormat/>
    <w:rsid w:val="00720505"/>
  </w:style>
  <w:style w:type="character" w:customStyle="1" w:styleId="ListLabel296">
    <w:name w:val="ListLabel 296"/>
    <w:uiPriority w:val="99"/>
    <w:qFormat/>
    <w:rsid w:val="00720505"/>
  </w:style>
  <w:style w:type="character" w:customStyle="1" w:styleId="ListLabel297">
    <w:name w:val="ListLabel 297"/>
    <w:uiPriority w:val="99"/>
    <w:qFormat/>
    <w:rsid w:val="00720505"/>
  </w:style>
  <w:style w:type="character" w:customStyle="1" w:styleId="ListLabel298">
    <w:name w:val="ListLabel 298"/>
    <w:uiPriority w:val="99"/>
    <w:qFormat/>
    <w:rsid w:val="00720505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720505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720505"/>
    <w:rPr>
      <w:b/>
    </w:rPr>
  </w:style>
  <w:style w:type="character" w:customStyle="1" w:styleId="ListLabel299">
    <w:name w:val="ListLabel 299"/>
    <w:uiPriority w:val="99"/>
    <w:qFormat/>
    <w:rsid w:val="00720505"/>
    <w:rPr>
      <w:sz w:val="20"/>
    </w:rPr>
  </w:style>
  <w:style w:type="character" w:customStyle="1" w:styleId="ListLabel300">
    <w:name w:val="ListLabel 300"/>
    <w:uiPriority w:val="99"/>
    <w:qFormat/>
    <w:rsid w:val="00720505"/>
  </w:style>
  <w:style w:type="character" w:customStyle="1" w:styleId="ListLabel301">
    <w:name w:val="ListLabel 301"/>
    <w:uiPriority w:val="99"/>
    <w:qFormat/>
    <w:rsid w:val="00720505"/>
  </w:style>
  <w:style w:type="character" w:customStyle="1" w:styleId="ListLabel302">
    <w:name w:val="ListLabel 302"/>
    <w:uiPriority w:val="99"/>
    <w:qFormat/>
    <w:rsid w:val="00720505"/>
  </w:style>
  <w:style w:type="character" w:customStyle="1" w:styleId="ListLabel303">
    <w:name w:val="ListLabel 303"/>
    <w:uiPriority w:val="99"/>
    <w:qFormat/>
    <w:rsid w:val="00720505"/>
  </w:style>
  <w:style w:type="character" w:customStyle="1" w:styleId="ListLabel304">
    <w:name w:val="ListLabel 304"/>
    <w:uiPriority w:val="99"/>
    <w:qFormat/>
    <w:rsid w:val="00720505"/>
  </w:style>
  <w:style w:type="character" w:customStyle="1" w:styleId="ListLabel305">
    <w:name w:val="ListLabel 305"/>
    <w:uiPriority w:val="99"/>
    <w:qFormat/>
    <w:rsid w:val="00720505"/>
  </w:style>
  <w:style w:type="character" w:customStyle="1" w:styleId="ListLabel306">
    <w:name w:val="ListLabel 306"/>
    <w:uiPriority w:val="99"/>
    <w:qFormat/>
    <w:rsid w:val="00720505"/>
  </w:style>
  <w:style w:type="character" w:customStyle="1" w:styleId="ListLabel307">
    <w:name w:val="ListLabel 307"/>
    <w:uiPriority w:val="99"/>
    <w:qFormat/>
    <w:rsid w:val="00720505"/>
  </w:style>
  <w:style w:type="character" w:customStyle="1" w:styleId="ListLabel308">
    <w:name w:val="ListLabel 308"/>
    <w:uiPriority w:val="99"/>
    <w:qFormat/>
    <w:rsid w:val="00720505"/>
    <w:rPr>
      <w:sz w:val="20"/>
    </w:rPr>
  </w:style>
  <w:style w:type="character" w:customStyle="1" w:styleId="ListLabel309">
    <w:name w:val="ListLabel 309"/>
    <w:uiPriority w:val="99"/>
    <w:qFormat/>
    <w:rsid w:val="00720505"/>
    <w:rPr>
      <w:sz w:val="20"/>
    </w:rPr>
  </w:style>
  <w:style w:type="character" w:customStyle="1" w:styleId="ListLabel310">
    <w:name w:val="ListLabel 310"/>
    <w:uiPriority w:val="99"/>
    <w:qFormat/>
    <w:rsid w:val="00720505"/>
  </w:style>
  <w:style w:type="character" w:customStyle="1" w:styleId="ListLabel311">
    <w:name w:val="ListLabel 311"/>
    <w:uiPriority w:val="99"/>
    <w:qFormat/>
    <w:rsid w:val="00720505"/>
  </w:style>
  <w:style w:type="character" w:customStyle="1" w:styleId="ListLabel312">
    <w:name w:val="ListLabel 312"/>
    <w:uiPriority w:val="99"/>
    <w:qFormat/>
    <w:rsid w:val="00720505"/>
  </w:style>
  <w:style w:type="character" w:customStyle="1" w:styleId="ListLabel313">
    <w:name w:val="ListLabel 313"/>
    <w:uiPriority w:val="99"/>
    <w:qFormat/>
    <w:rsid w:val="00720505"/>
  </w:style>
  <w:style w:type="character" w:customStyle="1" w:styleId="ListLabel314">
    <w:name w:val="ListLabel 314"/>
    <w:uiPriority w:val="99"/>
    <w:qFormat/>
    <w:rsid w:val="00720505"/>
  </w:style>
  <w:style w:type="character" w:customStyle="1" w:styleId="ListLabel315">
    <w:name w:val="ListLabel 315"/>
    <w:uiPriority w:val="99"/>
    <w:qFormat/>
    <w:rsid w:val="00720505"/>
  </w:style>
  <w:style w:type="character" w:customStyle="1" w:styleId="ListLabel316">
    <w:name w:val="ListLabel 316"/>
    <w:uiPriority w:val="99"/>
    <w:qFormat/>
    <w:rsid w:val="00720505"/>
  </w:style>
  <w:style w:type="character" w:customStyle="1" w:styleId="ListLabel317">
    <w:name w:val="ListLabel 317"/>
    <w:uiPriority w:val="99"/>
    <w:qFormat/>
    <w:rsid w:val="00720505"/>
  </w:style>
  <w:style w:type="character" w:customStyle="1" w:styleId="ListLabel318">
    <w:name w:val="ListLabel 318"/>
    <w:uiPriority w:val="99"/>
    <w:qFormat/>
    <w:rsid w:val="00720505"/>
    <w:rPr>
      <w:sz w:val="20"/>
    </w:rPr>
  </w:style>
  <w:style w:type="character" w:customStyle="1" w:styleId="ListLabel319">
    <w:name w:val="ListLabel 319"/>
    <w:uiPriority w:val="99"/>
    <w:qFormat/>
    <w:rsid w:val="00720505"/>
  </w:style>
  <w:style w:type="character" w:customStyle="1" w:styleId="ListLabel320">
    <w:name w:val="ListLabel 320"/>
    <w:uiPriority w:val="99"/>
    <w:qFormat/>
    <w:rsid w:val="00720505"/>
  </w:style>
  <w:style w:type="character" w:customStyle="1" w:styleId="ListLabel321">
    <w:name w:val="ListLabel 321"/>
    <w:uiPriority w:val="99"/>
    <w:qFormat/>
    <w:rsid w:val="00720505"/>
  </w:style>
  <w:style w:type="character" w:customStyle="1" w:styleId="ListLabel322">
    <w:name w:val="ListLabel 322"/>
    <w:uiPriority w:val="99"/>
    <w:qFormat/>
    <w:rsid w:val="00720505"/>
  </w:style>
  <w:style w:type="character" w:customStyle="1" w:styleId="ListLabel323">
    <w:name w:val="ListLabel 323"/>
    <w:uiPriority w:val="99"/>
    <w:qFormat/>
    <w:rsid w:val="00720505"/>
  </w:style>
  <w:style w:type="character" w:customStyle="1" w:styleId="ListLabel324">
    <w:name w:val="ListLabel 324"/>
    <w:uiPriority w:val="99"/>
    <w:qFormat/>
    <w:rsid w:val="00720505"/>
  </w:style>
  <w:style w:type="character" w:customStyle="1" w:styleId="ListLabel325">
    <w:name w:val="ListLabel 325"/>
    <w:uiPriority w:val="99"/>
    <w:qFormat/>
    <w:rsid w:val="00720505"/>
  </w:style>
  <w:style w:type="character" w:customStyle="1" w:styleId="ListLabel326">
    <w:name w:val="ListLabel 326"/>
    <w:uiPriority w:val="99"/>
    <w:qFormat/>
    <w:rsid w:val="00720505"/>
  </w:style>
  <w:style w:type="character" w:customStyle="1" w:styleId="ListLabel327">
    <w:name w:val="ListLabel 327"/>
    <w:uiPriority w:val="99"/>
    <w:qFormat/>
    <w:rsid w:val="00720505"/>
    <w:rPr>
      <w:b/>
      <w:sz w:val="20"/>
    </w:rPr>
  </w:style>
  <w:style w:type="character" w:customStyle="1" w:styleId="ListLabel328">
    <w:name w:val="ListLabel 328"/>
    <w:uiPriority w:val="99"/>
    <w:qFormat/>
    <w:rsid w:val="00720505"/>
  </w:style>
  <w:style w:type="character" w:customStyle="1" w:styleId="ListLabel329">
    <w:name w:val="ListLabel 329"/>
    <w:uiPriority w:val="99"/>
    <w:qFormat/>
    <w:rsid w:val="00720505"/>
  </w:style>
  <w:style w:type="character" w:customStyle="1" w:styleId="ListLabel330">
    <w:name w:val="ListLabel 330"/>
    <w:uiPriority w:val="99"/>
    <w:qFormat/>
    <w:rsid w:val="00720505"/>
  </w:style>
  <w:style w:type="character" w:customStyle="1" w:styleId="ListLabel331">
    <w:name w:val="ListLabel 331"/>
    <w:uiPriority w:val="99"/>
    <w:qFormat/>
    <w:rsid w:val="00720505"/>
  </w:style>
  <w:style w:type="character" w:customStyle="1" w:styleId="ListLabel332">
    <w:name w:val="ListLabel 332"/>
    <w:uiPriority w:val="99"/>
    <w:qFormat/>
    <w:rsid w:val="00720505"/>
  </w:style>
  <w:style w:type="character" w:customStyle="1" w:styleId="ListLabel333">
    <w:name w:val="ListLabel 333"/>
    <w:uiPriority w:val="99"/>
    <w:qFormat/>
    <w:rsid w:val="00720505"/>
  </w:style>
  <w:style w:type="character" w:customStyle="1" w:styleId="ListLabel334">
    <w:name w:val="ListLabel 334"/>
    <w:uiPriority w:val="99"/>
    <w:qFormat/>
    <w:rsid w:val="00720505"/>
  </w:style>
  <w:style w:type="character" w:customStyle="1" w:styleId="ListLabel335">
    <w:name w:val="ListLabel 335"/>
    <w:uiPriority w:val="99"/>
    <w:qFormat/>
    <w:rsid w:val="00720505"/>
  </w:style>
  <w:style w:type="character" w:customStyle="1" w:styleId="ListLabel336">
    <w:name w:val="ListLabel 336"/>
    <w:uiPriority w:val="99"/>
    <w:qFormat/>
    <w:rsid w:val="00720505"/>
    <w:rPr>
      <w:sz w:val="20"/>
    </w:rPr>
  </w:style>
  <w:style w:type="character" w:customStyle="1" w:styleId="ListLabel337">
    <w:name w:val="ListLabel 337"/>
    <w:uiPriority w:val="99"/>
    <w:qFormat/>
    <w:rsid w:val="00720505"/>
  </w:style>
  <w:style w:type="character" w:customStyle="1" w:styleId="ListLabel338">
    <w:name w:val="ListLabel 338"/>
    <w:uiPriority w:val="99"/>
    <w:qFormat/>
    <w:rsid w:val="00720505"/>
  </w:style>
  <w:style w:type="character" w:customStyle="1" w:styleId="ListLabel339">
    <w:name w:val="ListLabel 339"/>
    <w:uiPriority w:val="99"/>
    <w:qFormat/>
    <w:rsid w:val="00720505"/>
  </w:style>
  <w:style w:type="character" w:customStyle="1" w:styleId="ListLabel340">
    <w:name w:val="ListLabel 340"/>
    <w:uiPriority w:val="99"/>
    <w:qFormat/>
    <w:rsid w:val="00720505"/>
  </w:style>
  <w:style w:type="character" w:customStyle="1" w:styleId="ListLabel341">
    <w:name w:val="ListLabel 341"/>
    <w:uiPriority w:val="99"/>
    <w:qFormat/>
    <w:rsid w:val="00720505"/>
  </w:style>
  <w:style w:type="character" w:customStyle="1" w:styleId="ListLabel342">
    <w:name w:val="ListLabel 342"/>
    <w:uiPriority w:val="99"/>
    <w:qFormat/>
    <w:rsid w:val="00720505"/>
  </w:style>
  <w:style w:type="character" w:customStyle="1" w:styleId="ListLabel343">
    <w:name w:val="ListLabel 343"/>
    <w:uiPriority w:val="99"/>
    <w:qFormat/>
    <w:rsid w:val="00720505"/>
  </w:style>
  <w:style w:type="character" w:customStyle="1" w:styleId="ListLabel344">
    <w:name w:val="ListLabel 344"/>
    <w:uiPriority w:val="99"/>
    <w:qFormat/>
    <w:rsid w:val="00720505"/>
  </w:style>
  <w:style w:type="character" w:customStyle="1" w:styleId="ListLabel345">
    <w:name w:val="ListLabel 345"/>
    <w:uiPriority w:val="99"/>
    <w:qFormat/>
    <w:rsid w:val="00720505"/>
    <w:rPr>
      <w:sz w:val="20"/>
    </w:rPr>
  </w:style>
  <w:style w:type="character" w:customStyle="1" w:styleId="ListLabel346">
    <w:name w:val="ListLabel 346"/>
    <w:uiPriority w:val="99"/>
    <w:qFormat/>
    <w:rsid w:val="00720505"/>
  </w:style>
  <w:style w:type="character" w:customStyle="1" w:styleId="ListLabel347">
    <w:name w:val="ListLabel 347"/>
    <w:uiPriority w:val="99"/>
    <w:qFormat/>
    <w:rsid w:val="00720505"/>
  </w:style>
  <w:style w:type="character" w:customStyle="1" w:styleId="ListLabel348">
    <w:name w:val="ListLabel 348"/>
    <w:uiPriority w:val="99"/>
    <w:qFormat/>
    <w:rsid w:val="00720505"/>
  </w:style>
  <w:style w:type="character" w:customStyle="1" w:styleId="ListLabel349">
    <w:name w:val="ListLabel 349"/>
    <w:uiPriority w:val="99"/>
    <w:qFormat/>
    <w:rsid w:val="00720505"/>
  </w:style>
  <w:style w:type="character" w:customStyle="1" w:styleId="ListLabel350">
    <w:name w:val="ListLabel 350"/>
    <w:uiPriority w:val="99"/>
    <w:qFormat/>
    <w:rsid w:val="00720505"/>
  </w:style>
  <w:style w:type="character" w:customStyle="1" w:styleId="ListLabel351">
    <w:name w:val="ListLabel 351"/>
    <w:uiPriority w:val="99"/>
    <w:qFormat/>
    <w:rsid w:val="00720505"/>
  </w:style>
  <w:style w:type="character" w:customStyle="1" w:styleId="ListLabel352">
    <w:name w:val="ListLabel 352"/>
    <w:uiPriority w:val="99"/>
    <w:qFormat/>
    <w:rsid w:val="00720505"/>
  </w:style>
  <w:style w:type="character" w:customStyle="1" w:styleId="ListLabel353">
    <w:name w:val="ListLabel 353"/>
    <w:uiPriority w:val="99"/>
    <w:qFormat/>
    <w:rsid w:val="00720505"/>
  </w:style>
  <w:style w:type="character" w:customStyle="1" w:styleId="ListLabel354">
    <w:name w:val="ListLabel 354"/>
    <w:uiPriority w:val="99"/>
    <w:qFormat/>
    <w:rsid w:val="00720505"/>
    <w:rPr>
      <w:sz w:val="20"/>
    </w:rPr>
  </w:style>
  <w:style w:type="character" w:customStyle="1" w:styleId="ListLabel355">
    <w:name w:val="ListLabel 355"/>
    <w:uiPriority w:val="99"/>
    <w:qFormat/>
    <w:rsid w:val="00720505"/>
  </w:style>
  <w:style w:type="character" w:customStyle="1" w:styleId="ListLabel356">
    <w:name w:val="ListLabel 356"/>
    <w:uiPriority w:val="99"/>
    <w:qFormat/>
    <w:rsid w:val="00720505"/>
  </w:style>
  <w:style w:type="character" w:customStyle="1" w:styleId="ListLabel357">
    <w:name w:val="ListLabel 357"/>
    <w:uiPriority w:val="99"/>
    <w:qFormat/>
    <w:rsid w:val="00720505"/>
  </w:style>
  <w:style w:type="character" w:customStyle="1" w:styleId="ListLabel358">
    <w:name w:val="ListLabel 358"/>
    <w:uiPriority w:val="99"/>
    <w:qFormat/>
    <w:rsid w:val="00720505"/>
  </w:style>
  <w:style w:type="character" w:customStyle="1" w:styleId="ListLabel359">
    <w:name w:val="ListLabel 359"/>
    <w:uiPriority w:val="99"/>
    <w:qFormat/>
    <w:rsid w:val="00720505"/>
  </w:style>
  <w:style w:type="character" w:customStyle="1" w:styleId="ListLabel360">
    <w:name w:val="ListLabel 360"/>
    <w:uiPriority w:val="99"/>
    <w:qFormat/>
    <w:rsid w:val="00720505"/>
  </w:style>
  <w:style w:type="character" w:customStyle="1" w:styleId="ListLabel361">
    <w:name w:val="ListLabel 361"/>
    <w:uiPriority w:val="99"/>
    <w:qFormat/>
    <w:rsid w:val="00720505"/>
  </w:style>
  <w:style w:type="character" w:customStyle="1" w:styleId="ListLabel362">
    <w:name w:val="ListLabel 362"/>
    <w:uiPriority w:val="99"/>
    <w:qFormat/>
    <w:rsid w:val="00720505"/>
  </w:style>
  <w:style w:type="character" w:customStyle="1" w:styleId="ListLabel363">
    <w:name w:val="ListLabel 363"/>
    <w:uiPriority w:val="99"/>
    <w:qFormat/>
    <w:rsid w:val="00720505"/>
    <w:rPr>
      <w:sz w:val="20"/>
    </w:rPr>
  </w:style>
  <w:style w:type="character" w:customStyle="1" w:styleId="ListLabel364">
    <w:name w:val="ListLabel 364"/>
    <w:uiPriority w:val="99"/>
    <w:qFormat/>
    <w:rsid w:val="00720505"/>
  </w:style>
  <w:style w:type="character" w:customStyle="1" w:styleId="ListLabel365">
    <w:name w:val="ListLabel 365"/>
    <w:uiPriority w:val="99"/>
    <w:qFormat/>
    <w:rsid w:val="00720505"/>
  </w:style>
  <w:style w:type="character" w:customStyle="1" w:styleId="ListLabel366">
    <w:name w:val="ListLabel 366"/>
    <w:uiPriority w:val="99"/>
    <w:qFormat/>
    <w:rsid w:val="00720505"/>
  </w:style>
  <w:style w:type="character" w:customStyle="1" w:styleId="ListLabel367">
    <w:name w:val="ListLabel 367"/>
    <w:uiPriority w:val="99"/>
    <w:qFormat/>
    <w:rsid w:val="00720505"/>
  </w:style>
  <w:style w:type="character" w:customStyle="1" w:styleId="ListLabel368">
    <w:name w:val="ListLabel 368"/>
    <w:uiPriority w:val="99"/>
    <w:qFormat/>
    <w:rsid w:val="00720505"/>
  </w:style>
  <w:style w:type="character" w:customStyle="1" w:styleId="ListLabel369">
    <w:name w:val="ListLabel 369"/>
    <w:uiPriority w:val="99"/>
    <w:qFormat/>
    <w:rsid w:val="00720505"/>
  </w:style>
  <w:style w:type="character" w:customStyle="1" w:styleId="ListLabel370">
    <w:name w:val="ListLabel 370"/>
    <w:uiPriority w:val="99"/>
    <w:qFormat/>
    <w:rsid w:val="00720505"/>
  </w:style>
  <w:style w:type="character" w:customStyle="1" w:styleId="ListLabel371">
    <w:name w:val="ListLabel 371"/>
    <w:uiPriority w:val="99"/>
    <w:qFormat/>
    <w:rsid w:val="00720505"/>
  </w:style>
  <w:style w:type="character" w:customStyle="1" w:styleId="ListLabel372">
    <w:name w:val="ListLabel 372"/>
    <w:uiPriority w:val="99"/>
    <w:qFormat/>
    <w:rsid w:val="00720505"/>
    <w:rPr>
      <w:sz w:val="20"/>
    </w:rPr>
  </w:style>
  <w:style w:type="character" w:customStyle="1" w:styleId="ListLabel373">
    <w:name w:val="ListLabel 373"/>
    <w:uiPriority w:val="99"/>
    <w:qFormat/>
    <w:rsid w:val="00720505"/>
  </w:style>
  <w:style w:type="character" w:customStyle="1" w:styleId="ListLabel374">
    <w:name w:val="ListLabel 374"/>
    <w:uiPriority w:val="99"/>
    <w:qFormat/>
    <w:rsid w:val="00720505"/>
  </w:style>
  <w:style w:type="character" w:customStyle="1" w:styleId="ListLabel375">
    <w:name w:val="ListLabel 375"/>
    <w:uiPriority w:val="99"/>
    <w:qFormat/>
    <w:rsid w:val="00720505"/>
  </w:style>
  <w:style w:type="character" w:customStyle="1" w:styleId="ListLabel376">
    <w:name w:val="ListLabel 376"/>
    <w:uiPriority w:val="99"/>
    <w:qFormat/>
    <w:rsid w:val="00720505"/>
  </w:style>
  <w:style w:type="character" w:customStyle="1" w:styleId="ListLabel377">
    <w:name w:val="ListLabel 377"/>
    <w:uiPriority w:val="99"/>
    <w:qFormat/>
    <w:rsid w:val="00720505"/>
  </w:style>
  <w:style w:type="character" w:customStyle="1" w:styleId="ListLabel378">
    <w:name w:val="ListLabel 378"/>
    <w:uiPriority w:val="99"/>
    <w:qFormat/>
    <w:rsid w:val="00720505"/>
  </w:style>
  <w:style w:type="character" w:customStyle="1" w:styleId="ListLabel379">
    <w:name w:val="ListLabel 379"/>
    <w:uiPriority w:val="99"/>
    <w:qFormat/>
    <w:rsid w:val="00720505"/>
  </w:style>
  <w:style w:type="character" w:customStyle="1" w:styleId="ListLabel380">
    <w:name w:val="ListLabel 380"/>
    <w:uiPriority w:val="99"/>
    <w:qFormat/>
    <w:rsid w:val="00720505"/>
  </w:style>
  <w:style w:type="character" w:customStyle="1" w:styleId="ListLabel381">
    <w:name w:val="ListLabel 381"/>
    <w:uiPriority w:val="99"/>
    <w:qFormat/>
    <w:rsid w:val="00720505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720505"/>
  </w:style>
  <w:style w:type="character" w:customStyle="1" w:styleId="ListLabel383">
    <w:name w:val="ListLabel 383"/>
    <w:uiPriority w:val="99"/>
    <w:qFormat/>
    <w:rsid w:val="00720505"/>
  </w:style>
  <w:style w:type="character" w:customStyle="1" w:styleId="ListLabel384">
    <w:name w:val="ListLabel 384"/>
    <w:uiPriority w:val="99"/>
    <w:qFormat/>
    <w:rsid w:val="00720505"/>
  </w:style>
  <w:style w:type="character" w:customStyle="1" w:styleId="ListLabel385">
    <w:name w:val="ListLabel 385"/>
    <w:uiPriority w:val="99"/>
    <w:qFormat/>
    <w:rsid w:val="00720505"/>
  </w:style>
  <w:style w:type="character" w:customStyle="1" w:styleId="ListLabel386">
    <w:name w:val="ListLabel 386"/>
    <w:uiPriority w:val="99"/>
    <w:qFormat/>
    <w:rsid w:val="00720505"/>
  </w:style>
  <w:style w:type="character" w:customStyle="1" w:styleId="ListLabel387">
    <w:name w:val="ListLabel 387"/>
    <w:uiPriority w:val="99"/>
    <w:qFormat/>
    <w:rsid w:val="00720505"/>
  </w:style>
  <w:style w:type="character" w:customStyle="1" w:styleId="ListLabel388">
    <w:name w:val="ListLabel 388"/>
    <w:uiPriority w:val="99"/>
    <w:qFormat/>
    <w:rsid w:val="00720505"/>
  </w:style>
  <w:style w:type="character" w:customStyle="1" w:styleId="ListLabel389">
    <w:name w:val="ListLabel 389"/>
    <w:uiPriority w:val="99"/>
    <w:qFormat/>
    <w:rsid w:val="00720505"/>
  </w:style>
  <w:style w:type="character" w:customStyle="1" w:styleId="ListLabel390">
    <w:name w:val="ListLabel 390"/>
    <w:uiPriority w:val="99"/>
    <w:qFormat/>
    <w:rsid w:val="00720505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720505"/>
  </w:style>
  <w:style w:type="character" w:customStyle="1" w:styleId="ListLabel392">
    <w:name w:val="ListLabel 392"/>
    <w:uiPriority w:val="99"/>
    <w:qFormat/>
    <w:rsid w:val="00720505"/>
  </w:style>
  <w:style w:type="character" w:customStyle="1" w:styleId="ListLabel393">
    <w:name w:val="ListLabel 393"/>
    <w:uiPriority w:val="99"/>
    <w:qFormat/>
    <w:rsid w:val="00720505"/>
  </w:style>
  <w:style w:type="character" w:customStyle="1" w:styleId="ListLabel394">
    <w:name w:val="ListLabel 394"/>
    <w:uiPriority w:val="99"/>
    <w:qFormat/>
    <w:rsid w:val="00720505"/>
  </w:style>
  <w:style w:type="character" w:customStyle="1" w:styleId="ListLabel395">
    <w:name w:val="ListLabel 395"/>
    <w:uiPriority w:val="99"/>
    <w:qFormat/>
    <w:rsid w:val="00720505"/>
  </w:style>
  <w:style w:type="character" w:customStyle="1" w:styleId="ListLabel396">
    <w:name w:val="ListLabel 396"/>
    <w:uiPriority w:val="99"/>
    <w:qFormat/>
    <w:rsid w:val="00720505"/>
  </w:style>
  <w:style w:type="character" w:customStyle="1" w:styleId="ListLabel397">
    <w:name w:val="ListLabel 397"/>
    <w:uiPriority w:val="99"/>
    <w:qFormat/>
    <w:rsid w:val="00720505"/>
  </w:style>
  <w:style w:type="character" w:customStyle="1" w:styleId="ListLabel398">
    <w:name w:val="ListLabel 398"/>
    <w:uiPriority w:val="99"/>
    <w:qFormat/>
    <w:rsid w:val="00720505"/>
  </w:style>
  <w:style w:type="paragraph" w:customStyle="1" w:styleId="Caption1">
    <w:name w:val="Caption1"/>
    <w:basedOn w:val="a2"/>
    <w:uiPriority w:val="99"/>
    <w:qFormat/>
    <w:rsid w:val="00720505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720505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720505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720505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720505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720505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720505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720505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720505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720505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720505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720505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720505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720505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7205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720505"/>
    <w:rPr>
      <w:sz w:val="16"/>
    </w:rPr>
  </w:style>
  <w:style w:type="paragraph" w:customStyle="1" w:styleId="7f1">
    <w:name w:val="Знак7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720505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720505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720505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720505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720505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720505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720505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720505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720505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720505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720505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720505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720505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720505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720505"/>
    <w:rPr>
      <w:sz w:val="16"/>
      <w:lang w:val="ru-RU" w:eastAsia="ru-RU"/>
    </w:rPr>
  </w:style>
  <w:style w:type="character" w:customStyle="1" w:styleId="1890">
    <w:name w:val="Знак Знак189"/>
    <w:uiPriority w:val="99"/>
    <w:rsid w:val="00720505"/>
    <w:rPr>
      <w:rFonts w:ascii="Courier New" w:hAnsi="Courier New"/>
    </w:rPr>
  </w:style>
  <w:style w:type="character" w:customStyle="1" w:styleId="931">
    <w:name w:val="Знак Знак93"/>
    <w:uiPriority w:val="99"/>
    <w:locked/>
    <w:rsid w:val="00720505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720505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720505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720505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720505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720505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720505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720505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720505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720505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720505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720505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720505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720505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720505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720505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720505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720505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720505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720505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720505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720505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72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720505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720505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720505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720505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7205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720505"/>
    <w:rPr>
      <w:sz w:val="24"/>
    </w:rPr>
  </w:style>
  <w:style w:type="character" w:customStyle="1" w:styleId="6f7">
    <w:name w:val="Слабое выделение6"/>
    <w:uiPriority w:val="99"/>
    <w:rsid w:val="00720505"/>
    <w:rPr>
      <w:i/>
      <w:color w:val="808080"/>
    </w:rPr>
  </w:style>
  <w:style w:type="character" w:customStyle="1" w:styleId="21f7">
    <w:name w:val="Знак21"/>
    <w:uiPriority w:val="99"/>
    <w:rsid w:val="00720505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720505"/>
  </w:style>
  <w:style w:type="character" w:customStyle="1" w:styleId="5f9">
    <w:name w:val="Замещающий текст5"/>
    <w:uiPriority w:val="99"/>
    <w:rsid w:val="00720505"/>
    <w:rPr>
      <w:color w:val="808080"/>
    </w:rPr>
  </w:style>
  <w:style w:type="character" w:customStyle="1" w:styleId="6f8">
    <w:name w:val="Сильное выделение6"/>
    <w:uiPriority w:val="99"/>
    <w:rsid w:val="00720505"/>
    <w:rPr>
      <w:b/>
    </w:rPr>
  </w:style>
  <w:style w:type="character" w:customStyle="1" w:styleId="4fd">
    <w:name w:val="Основной текст с отступом Знак4"/>
    <w:uiPriority w:val="99"/>
    <w:semiHidden/>
    <w:rsid w:val="00720505"/>
    <w:rPr>
      <w:sz w:val="24"/>
    </w:rPr>
  </w:style>
  <w:style w:type="character" w:customStyle="1" w:styleId="2013">
    <w:name w:val="Знак Знак2013"/>
    <w:uiPriority w:val="99"/>
    <w:rsid w:val="00720505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720505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720505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720505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720505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720505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720505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720505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720505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720505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720505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720505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72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720505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720505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720505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720505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7205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720505"/>
    <w:rPr>
      <w:i/>
      <w:color w:val="808080"/>
    </w:rPr>
  </w:style>
  <w:style w:type="character" w:customStyle="1" w:styleId="6fb">
    <w:name w:val="Основной шрифт абзаца6"/>
    <w:uiPriority w:val="99"/>
    <w:rsid w:val="00720505"/>
  </w:style>
  <w:style w:type="character" w:customStyle="1" w:styleId="6fc">
    <w:name w:val="Замещающий текст6"/>
    <w:uiPriority w:val="99"/>
    <w:rsid w:val="00720505"/>
    <w:rPr>
      <w:color w:val="808080"/>
    </w:rPr>
  </w:style>
  <w:style w:type="character" w:customStyle="1" w:styleId="7f6">
    <w:name w:val="Сильное выделение7"/>
    <w:uiPriority w:val="99"/>
    <w:rsid w:val="00720505"/>
    <w:rPr>
      <w:b/>
    </w:rPr>
  </w:style>
  <w:style w:type="character" w:customStyle="1" w:styleId="b-sharetext">
    <w:name w:val="b-share__text"/>
    <w:basedOn w:val="a3"/>
    <w:uiPriority w:val="99"/>
    <w:rsid w:val="00720505"/>
    <w:rPr>
      <w:rFonts w:cs="Times New Roman"/>
    </w:rPr>
  </w:style>
  <w:style w:type="character" w:customStyle="1" w:styleId="2017">
    <w:name w:val="Знак Знак2017"/>
    <w:uiPriority w:val="99"/>
    <w:rsid w:val="00720505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720505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720505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720505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720505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720505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720505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720505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720505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720505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720505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720505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720505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72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720505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720505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720505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720505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720505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7205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720505"/>
    <w:rPr>
      <w:i/>
      <w:color w:val="808080"/>
    </w:rPr>
  </w:style>
  <w:style w:type="character" w:customStyle="1" w:styleId="7f9">
    <w:name w:val="Основной шрифт абзаца7"/>
    <w:uiPriority w:val="99"/>
    <w:rsid w:val="00720505"/>
  </w:style>
  <w:style w:type="character" w:customStyle="1" w:styleId="7fa">
    <w:name w:val="Замещающий текст7"/>
    <w:uiPriority w:val="99"/>
    <w:rsid w:val="00720505"/>
    <w:rPr>
      <w:color w:val="808080"/>
    </w:rPr>
  </w:style>
  <w:style w:type="character" w:customStyle="1" w:styleId="8f0">
    <w:name w:val="Сильное выделение8"/>
    <w:uiPriority w:val="99"/>
    <w:rsid w:val="00720505"/>
    <w:rPr>
      <w:b/>
    </w:rPr>
  </w:style>
  <w:style w:type="paragraph" w:customStyle="1" w:styleId="Heading43">
    <w:name w:val="Heading 43"/>
    <w:basedOn w:val="a2"/>
    <w:next w:val="a2"/>
    <w:uiPriority w:val="99"/>
    <w:rsid w:val="00720505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720505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720505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720505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720505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720505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720505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720505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720505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720505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720505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720505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720505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720505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720505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720505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720505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720505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720505"/>
    <w:rPr>
      <w:b/>
      <w:smallCaps/>
      <w:spacing w:val="5"/>
    </w:rPr>
  </w:style>
  <w:style w:type="character" w:customStyle="1" w:styleId="3940">
    <w:name w:val="Знак Знак394"/>
    <w:uiPriority w:val="99"/>
    <w:rsid w:val="00720505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720505"/>
    <w:rPr>
      <w:b/>
      <w:sz w:val="28"/>
    </w:rPr>
  </w:style>
  <w:style w:type="character" w:customStyle="1" w:styleId="3740">
    <w:name w:val="Знак Знак374"/>
    <w:uiPriority w:val="99"/>
    <w:rsid w:val="00720505"/>
    <w:rPr>
      <w:b/>
      <w:i/>
      <w:sz w:val="26"/>
    </w:rPr>
  </w:style>
  <w:style w:type="character" w:customStyle="1" w:styleId="3640">
    <w:name w:val="Знак Знак364"/>
    <w:uiPriority w:val="99"/>
    <w:rsid w:val="00720505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720505"/>
    <w:rPr>
      <w:sz w:val="24"/>
      <w:lang w:val="ru-RU" w:eastAsia="ru-RU"/>
    </w:rPr>
  </w:style>
  <w:style w:type="character" w:customStyle="1" w:styleId="3440">
    <w:name w:val="Знак Знак344"/>
    <w:uiPriority w:val="99"/>
    <w:rsid w:val="00720505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720505"/>
    <w:rPr>
      <w:sz w:val="16"/>
    </w:rPr>
  </w:style>
  <w:style w:type="character" w:customStyle="1" w:styleId="3150">
    <w:name w:val="Знак Знак315"/>
    <w:uiPriority w:val="99"/>
    <w:rsid w:val="00720505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720505"/>
    <w:rPr>
      <w:sz w:val="24"/>
    </w:rPr>
  </w:style>
  <w:style w:type="character" w:customStyle="1" w:styleId="2940">
    <w:name w:val="Знак Знак294"/>
    <w:uiPriority w:val="99"/>
    <w:rsid w:val="00720505"/>
    <w:rPr>
      <w:sz w:val="24"/>
    </w:rPr>
  </w:style>
  <w:style w:type="character" w:customStyle="1" w:styleId="714">
    <w:name w:val="Знак Знак714"/>
    <w:uiPriority w:val="99"/>
    <w:rsid w:val="00720505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720505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720505"/>
    <w:rPr>
      <w:rFonts w:ascii="Tahoma" w:hAnsi="Tahoma"/>
    </w:rPr>
  </w:style>
  <w:style w:type="character" w:customStyle="1" w:styleId="2740">
    <w:name w:val="Знак Знак274"/>
    <w:uiPriority w:val="99"/>
    <w:rsid w:val="00720505"/>
    <w:rPr>
      <w:sz w:val="24"/>
    </w:rPr>
  </w:style>
  <w:style w:type="character" w:customStyle="1" w:styleId="1010">
    <w:name w:val="Знак Знак1010"/>
    <w:uiPriority w:val="99"/>
    <w:locked/>
    <w:rsid w:val="00720505"/>
    <w:rPr>
      <w:sz w:val="16"/>
      <w:lang w:val="ru-RU" w:eastAsia="ru-RU"/>
    </w:rPr>
  </w:style>
  <w:style w:type="character" w:customStyle="1" w:styleId="628">
    <w:name w:val="Знак Знак628"/>
    <w:uiPriority w:val="99"/>
    <w:rsid w:val="00720505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720505"/>
    <w:rPr>
      <w:sz w:val="24"/>
      <w:lang w:val="en-US"/>
    </w:rPr>
  </w:style>
  <w:style w:type="character" w:customStyle="1" w:styleId="1240">
    <w:name w:val="Знак Знак124"/>
    <w:uiPriority w:val="99"/>
    <w:rsid w:val="00720505"/>
    <w:rPr>
      <w:sz w:val="16"/>
    </w:rPr>
  </w:style>
  <w:style w:type="character" w:customStyle="1" w:styleId="1360">
    <w:name w:val="Знак Знак136"/>
    <w:uiPriority w:val="99"/>
    <w:rsid w:val="00720505"/>
    <w:rPr>
      <w:lang w:val="ru-RU" w:eastAsia="ru-RU"/>
    </w:rPr>
  </w:style>
  <w:style w:type="character" w:customStyle="1" w:styleId="1611">
    <w:name w:val="Знак Знак1611"/>
    <w:uiPriority w:val="99"/>
    <w:locked/>
    <w:rsid w:val="00720505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720505"/>
    <w:rPr>
      <w:sz w:val="24"/>
    </w:rPr>
  </w:style>
  <w:style w:type="character" w:customStyle="1" w:styleId="13d">
    <w:name w:val="Знак Знак Знак13"/>
    <w:uiPriority w:val="99"/>
    <w:rsid w:val="00720505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720505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720505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720505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720505"/>
    <w:rPr>
      <w:rFonts w:ascii="Courier New" w:hAnsi="Courier New"/>
    </w:rPr>
  </w:style>
  <w:style w:type="character" w:customStyle="1" w:styleId="17100">
    <w:name w:val="Знак Знак1710"/>
    <w:uiPriority w:val="99"/>
    <w:rsid w:val="00720505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720505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720505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720505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720505"/>
    <w:rPr>
      <w:b/>
      <w:sz w:val="28"/>
    </w:rPr>
  </w:style>
  <w:style w:type="character" w:customStyle="1" w:styleId="41100">
    <w:name w:val="Знак Знак4110"/>
    <w:uiPriority w:val="99"/>
    <w:locked/>
    <w:rsid w:val="00720505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720505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720505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720505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720505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720505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720505"/>
    <w:rPr>
      <w:sz w:val="24"/>
    </w:rPr>
  </w:style>
  <w:style w:type="character" w:customStyle="1" w:styleId="51110">
    <w:name w:val="Знак Знак5111"/>
    <w:uiPriority w:val="99"/>
    <w:locked/>
    <w:rsid w:val="00720505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720505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720505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720505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720505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720505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720505"/>
    <w:rPr>
      <w:sz w:val="16"/>
    </w:rPr>
  </w:style>
  <w:style w:type="character" w:customStyle="1" w:styleId="5010">
    <w:name w:val="Знак Знак5010"/>
    <w:uiPriority w:val="99"/>
    <w:locked/>
    <w:rsid w:val="00720505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720505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720505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720505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720505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720505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720505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720505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720505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720505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720505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720505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720505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720505"/>
    <w:rPr>
      <w:lang w:val="ru-RU" w:eastAsia="ru-RU"/>
    </w:rPr>
  </w:style>
  <w:style w:type="character" w:customStyle="1" w:styleId="564">
    <w:name w:val="Знак Знак564"/>
    <w:uiPriority w:val="99"/>
    <w:locked/>
    <w:rsid w:val="00720505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720505"/>
    <w:rPr>
      <w:sz w:val="24"/>
      <w:lang w:val="en-US" w:eastAsia="ru-RU"/>
    </w:rPr>
  </w:style>
  <w:style w:type="character" w:customStyle="1" w:styleId="6740">
    <w:name w:val="Знак Знак674"/>
    <w:uiPriority w:val="99"/>
    <w:rsid w:val="00720505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720505"/>
    <w:rPr>
      <w:b/>
      <w:sz w:val="28"/>
    </w:rPr>
  </w:style>
  <w:style w:type="character" w:customStyle="1" w:styleId="704">
    <w:name w:val="Знак Знак704"/>
    <w:uiPriority w:val="99"/>
    <w:rsid w:val="00720505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720505"/>
    <w:rPr>
      <w:b/>
      <w:sz w:val="28"/>
    </w:rPr>
  </w:style>
  <w:style w:type="character" w:customStyle="1" w:styleId="6840">
    <w:name w:val="Знак Знак684"/>
    <w:uiPriority w:val="99"/>
    <w:rsid w:val="00720505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720505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720505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720505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720505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720505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720505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720505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720505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720505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720505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720505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720505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720505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72050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720505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720505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720505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720505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720505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7205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720505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720505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720505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720505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720505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720505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720505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720505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720505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720505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720505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720505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7205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720505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720505"/>
    <w:rPr>
      <w:color w:val="808080"/>
    </w:rPr>
  </w:style>
  <w:style w:type="character" w:customStyle="1" w:styleId="21f9">
    <w:name w:val="Основной шрифт абзаца21"/>
    <w:uiPriority w:val="99"/>
    <w:rsid w:val="00720505"/>
  </w:style>
  <w:style w:type="character" w:customStyle="1" w:styleId="2214">
    <w:name w:val="Знак2 Знак Знак21"/>
    <w:uiPriority w:val="99"/>
    <w:locked/>
    <w:rsid w:val="00720505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720505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720505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720505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720505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720505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720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720505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720505"/>
    <w:rPr>
      <w:rFonts w:cs="Times New Roman"/>
    </w:rPr>
  </w:style>
  <w:style w:type="character" w:customStyle="1" w:styleId="cxdhlk">
    <w:name w:val="cxdhlk"/>
    <w:basedOn w:val="a3"/>
    <w:uiPriority w:val="99"/>
    <w:rsid w:val="00720505"/>
    <w:rPr>
      <w:rFonts w:cs="Times New Roman"/>
    </w:rPr>
  </w:style>
  <w:style w:type="paragraph" w:customStyle="1" w:styleId="ftvvlh">
    <w:name w:val="ftvvlh"/>
    <w:basedOn w:val="a2"/>
    <w:uiPriority w:val="99"/>
    <w:rsid w:val="00720505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720505"/>
    <w:rPr>
      <w:rFonts w:cs="Times New Roman"/>
    </w:rPr>
  </w:style>
  <w:style w:type="character" w:customStyle="1" w:styleId="duvqdt">
    <w:name w:val="duvqdt"/>
    <w:basedOn w:val="a3"/>
    <w:uiPriority w:val="99"/>
    <w:rsid w:val="00720505"/>
    <w:rPr>
      <w:rFonts w:cs="Times New Roman"/>
    </w:rPr>
  </w:style>
  <w:style w:type="character" w:customStyle="1" w:styleId="titlesmall">
    <w:name w:val="title_small"/>
    <w:basedOn w:val="a3"/>
    <w:uiPriority w:val="99"/>
    <w:rsid w:val="00720505"/>
    <w:rPr>
      <w:rFonts w:cs="Times New Roman"/>
    </w:rPr>
  </w:style>
  <w:style w:type="character" w:customStyle="1" w:styleId="2ffffb">
    <w:name w:val="Заголовок2"/>
    <w:basedOn w:val="a3"/>
    <w:uiPriority w:val="99"/>
    <w:rsid w:val="00720505"/>
    <w:rPr>
      <w:rFonts w:cs="Times New Roman"/>
    </w:rPr>
  </w:style>
  <w:style w:type="character" w:customStyle="1" w:styleId="titlesmallgrey">
    <w:name w:val="title_small_grey"/>
    <w:basedOn w:val="a3"/>
    <w:uiPriority w:val="99"/>
    <w:rsid w:val="00720505"/>
    <w:rPr>
      <w:rFonts w:cs="Times New Roman"/>
    </w:rPr>
  </w:style>
  <w:style w:type="character" w:customStyle="1" w:styleId="cstatopen-btn">
    <w:name w:val="c_statopen-btn"/>
    <w:basedOn w:val="a3"/>
    <w:uiPriority w:val="99"/>
    <w:rsid w:val="00720505"/>
    <w:rPr>
      <w:rFonts w:cs="Times New Roman"/>
    </w:rPr>
  </w:style>
  <w:style w:type="character" w:customStyle="1" w:styleId="kc-title">
    <w:name w:val="kc-title"/>
    <w:basedOn w:val="a3"/>
    <w:uiPriority w:val="99"/>
    <w:rsid w:val="00720505"/>
    <w:rPr>
      <w:rFonts w:cs="Times New Roman"/>
    </w:rPr>
  </w:style>
  <w:style w:type="paragraph" w:customStyle="1" w:styleId="author-name">
    <w:name w:val="author-name"/>
    <w:basedOn w:val="a2"/>
    <w:uiPriority w:val="99"/>
    <w:rsid w:val="00720505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720505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720505"/>
    <w:rPr>
      <w:rFonts w:cs="Times New Roman"/>
    </w:rPr>
  </w:style>
  <w:style w:type="paragraph" w:customStyle="1" w:styleId="s30">
    <w:name w:val="s_3"/>
    <w:basedOn w:val="a2"/>
    <w:uiPriority w:val="99"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720505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720505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720505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720505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720505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720505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720505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720505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720505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720505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720505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720505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720505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720505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720505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720505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720505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720505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720505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720505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720505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720505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720505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720505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720505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720505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720505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720505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720505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720505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720505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720505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7205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7205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720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72050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72050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720505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720505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720505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720505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720505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720505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720505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720505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720505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720505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720505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720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8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cyberleninka.ru/article/n/primenenie-ekonometricheskogo-instrumentariya-dlya-analiza-protsessa-upravleniya-zatratami" TargetMode="External"/><Relationship Id="rId21" Type="http://schemas.openxmlformats.org/officeDocument/2006/relationships/hyperlink" Target="https://cyberleninka.ru/article/n/finansovyy-menedzhment-problemy-i-resheniya" TargetMode="External"/><Relationship Id="rId42" Type="http://schemas.openxmlformats.org/officeDocument/2006/relationships/hyperlink" Target="https://cyberleninka.ru/article/n/kontseptualnye-osnovy-upravleniya-korporatsiey" TargetMode="External"/><Relationship Id="rId63" Type="http://schemas.openxmlformats.org/officeDocument/2006/relationships/hyperlink" Target="https://cyberleninka.ru/article/n/sistema-finansovogo-planirovaniya-v-pao-irkutskenergo" TargetMode="External"/><Relationship Id="rId84" Type="http://schemas.openxmlformats.org/officeDocument/2006/relationships/hyperlink" Target="https://cyberleninka.ru/article/n/upravlenie-denezhnymi-potokami-predpriyatiya-7" TargetMode="External"/><Relationship Id="rId138" Type="http://schemas.openxmlformats.org/officeDocument/2006/relationships/hyperlink" Target="https://cyberleninka.ru/article/n/osobennosti-upravleniya-i-otsenki-finansovyh-riskov-promyshlennyh-predpriyatiy" TargetMode="External"/><Relationship Id="rId159" Type="http://schemas.openxmlformats.org/officeDocument/2006/relationships/hyperlink" Target="http://qsp.su/tools/onlinehelp/about_license_gpl_russian.html" TargetMode="External"/><Relationship Id="rId107" Type="http://schemas.openxmlformats.org/officeDocument/2006/relationships/hyperlink" Target="https://cyberleninka.ru/article/n/byudzhetirovanie-kak-instrument-upravleniya-zatratami-predpriyatiya" TargetMode="External"/><Relationship Id="rId11" Type="http://schemas.openxmlformats.org/officeDocument/2006/relationships/hyperlink" Target="https://cyberleninka.ru/article/n/informatsionnye-tehnologii-v-finansovom-menedzhmente-predpriyatiy" TargetMode="External"/><Relationship Id="rId32" Type="http://schemas.openxmlformats.org/officeDocument/2006/relationships/hyperlink" Target="https://cyberleninka.ru/article/n/korporativnyy-forsayt-v-strategii-transnatsionalnogo-biznesa" TargetMode="External"/><Relationship Id="rId53" Type="http://schemas.openxmlformats.org/officeDocument/2006/relationships/hyperlink" Target="https://cyberleninka.ru/article/n/analiz-finansovogo-sostoyaniya-predpriyatiya-prakticheskiy-aspekt" TargetMode="External"/><Relationship Id="rId74" Type="http://schemas.openxmlformats.org/officeDocument/2006/relationships/hyperlink" Target="https://cyberleninka.ru/article/n/upravlenie-nematerialnymi-aktivami-subektov-predprinimatelstva" TargetMode="External"/><Relationship Id="rId128" Type="http://schemas.openxmlformats.org/officeDocument/2006/relationships/hyperlink" Target="https://cyberleninka.ru/article/n/upravlenie-finansovymi-riskami-organizatsii" TargetMode="External"/><Relationship Id="rId149" Type="http://schemas.openxmlformats.org/officeDocument/2006/relationships/hyperlink" Target="http://www.finman.ru/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cyberleninka.ru/article/n/problemy-sovershenstvovaniya-politiki-upravleniya-kapitalom-predpriyatiya" TargetMode="External"/><Relationship Id="rId160" Type="http://schemas.openxmlformats.org/officeDocument/2006/relationships/hyperlink" Target="http://www.infolex.narod.ru/gpl_gnu/gplrus.html" TargetMode="External"/><Relationship Id="rId22" Type="http://schemas.openxmlformats.org/officeDocument/2006/relationships/hyperlink" Target="https://cyberleninka.ru/article/n/finansovyy-menedzhment-v-razvitii-innovatsionnogo-biznesa" TargetMode="External"/><Relationship Id="rId43" Type="http://schemas.openxmlformats.org/officeDocument/2006/relationships/hyperlink" Target="https://cyberleninka.ru/article/n/sistema-organov-upravleniya-v-predprinimatelskoy-korporatsii" TargetMode="External"/><Relationship Id="rId64" Type="http://schemas.openxmlformats.org/officeDocument/2006/relationships/hyperlink" Target="https://cyberleninka.ru/article/n/sovershenstvovanie-sistemy-finansovogo-planirovaniya-na-predpriyatiyah" TargetMode="External"/><Relationship Id="rId118" Type="http://schemas.openxmlformats.org/officeDocument/2006/relationships/hyperlink" Target="https://cyberleninka.ru/article/n/upravlenie-finansovymi-rezultatami-deyatelnosti-organizatsii-1" TargetMode="External"/><Relationship Id="rId139" Type="http://schemas.openxmlformats.org/officeDocument/2006/relationships/hyperlink" Target="https://cyberleninka.ru/article/n/ispolzovanie-fraktalnyh-modeley-tsenovoy-dinamiki-aktivov-v-tselyah-upravleniya-finansovymi-riskami" TargetMode="External"/><Relationship Id="rId85" Type="http://schemas.openxmlformats.org/officeDocument/2006/relationships/hyperlink" Target="https://cyberleninka.ru/article/n/osobennosti-upravleniya-denezhnymi-potokami-organizatsii" TargetMode="External"/><Relationship Id="rId150" Type="http://schemas.openxmlformats.org/officeDocument/2006/relationships/hyperlink" Target="https://www.fd.ru/articles/159145-finansovyy-menedjment" TargetMode="External"/><Relationship Id="rId12" Type="http://schemas.openxmlformats.org/officeDocument/2006/relationships/hyperlink" Target="https://cyberleninka.ru/article/n/informatsionnoe-obespechenie-finansovyh-resheniy-v-optimizatsii-finansovogo-menedzhmenta-kompaniy" TargetMode="External"/><Relationship Id="rId17" Type="http://schemas.openxmlformats.org/officeDocument/2006/relationships/hyperlink" Target="https://cyberleninka.ru/article/n/sformirovannost-professionalno-nravstvennyh-tsennostey-buduschih-bakalavrov-po-profilyu-finansovyy-menedzhment" TargetMode="External"/><Relationship Id="rId33" Type="http://schemas.openxmlformats.org/officeDocument/2006/relationships/hyperlink" Target="https://cyberleninka.ru/article/n/osnovy-formirovaniya-korporativnoy-strategii-kompanii-ikea" TargetMode="External"/><Relationship Id="rId38" Type="http://schemas.openxmlformats.org/officeDocument/2006/relationships/hyperlink" Target="https://cyberleninka.ru/article/n/diskursivnye-strategii-postroeniya-korporativnogo-narrativa" TargetMode="External"/><Relationship Id="rId59" Type="http://schemas.openxmlformats.org/officeDocument/2006/relationships/hyperlink" Target="https://cyberleninka.ru/article/n/finansovoe-planirovanie-na-rossiyskih-predpriyatiyah" TargetMode="External"/><Relationship Id="rId103" Type="http://schemas.openxmlformats.org/officeDocument/2006/relationships/hyperlink" Target="https://cyberleninka.ru/article/n/stadii-razvitiya-innovatsionnogo-proekta-i-istochniki-ih-finansirovaniya" TargetMode="External"/><Relationship Id="rId108" Type="http://schemas.openxmlformats.org/officeDocument/2006/relationships/hyperlink" Target="https://cyberleninka.ru/article/n/upravlenie-zatratami-kak-faktor-povysheniya-effektivnosti-deyatelnosti-predpriyatiya-obschestvennogo-pitaniya" TargetMode="External"/><Relationship Id="rId124" Type="http://schemas.openxmlformats.org/officeDocument/2006/relationships/hyperlink" Target="https://cyberleninka.ru/article/n/razvitie-metodiki-uchetno-analiticheskogo-obespecheniya-upravleniya-dohodami-i-rashodami-kompaniy-v-tselyah-optimizatsii-finansovogo" TargetMode="External"/><Relationship Id="rId129" Type="http://schemas.openxmlformats.org/officeDocument/2006/relationships/hyperlink" Target="https://cyberleninka.ru/article/n/analiz-metodov-upravleniya-finansovym-riskom" TargetMode="External"/><Relationship Id="rId54" Type="http://schemas.openxmlformats.org/officeDocument/2006/relationships/hyperlink" Target="https://cyberleninka.ru/article/n/rol-finansovoy-otchetnosti-v-analize-finansovoy-ustoychivosti-predpriyatiya" TargetMode="External"/><Relationship Id="rId70" Type="http://schemas.openxmlformats.org/officeDocument/2006/relationships/hyperlink" Target="https://cyberleninka.ru/article/n/trehsektornaya-sistema-upravleniya-aktivami-teploelektrostantsiy" TargetMode="External"/><Relationship Id="rId75" Type="http://schemas.openxmlformats.org/officeDocument/2006/relationships/hyperlink" Target="https://cyberleninka.ru/article/n/upravlenie-denezhnymi-potokami-1" TargetMode="External"/><Relationship Id="rId91" Type="http://schemas.openxmlformats.org/officeDocument/2006/relationships/hyperlink" Target="https://cyberleninka.ru/article/n/sovershenstvovanie-upravleniya-osnovnym-kapitalom-na-predpriyatii" TargetMode="External"/><Relationship Id="rId96" Type="http://schemas.openxmlformats.org/officeDocument/2006/relationships/hyperlink" Target="https://cyberleninka.ru/article/n/instrumentariy-upravleniya-strukturoy-kapitala-organizatsii" TargetMode="External"/><Relationship Id="rId140" Type="http://schemas.openxmlformats.org/officeDocument/2006/relationships/hyperlink" Target="https://cyberleninka.ru/article/n/metody-vyyavleniya-finansovyh-riskov-i-ustraneniya-ih-posledstviy" TargetMode="External"/><Relationship Id="rId145" Type="http://schemas.openxmlformats.org/officeDocument/2006/relationships/hyperlink" Target="https://cyberleninka.ru/article/n/protsess-vnedreniya-sistemy-upravleniya-riskami-v-organizatsii" TargetMode="External"/><Relationship Id="rId161" Type="http://schemas.openxmlformats.org/officeDocument/2006/relationships/hyperlink" Target="http://www.org-rsa.ru/" TargetMode="External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problemy-finansovogo-menedzhmenta-v-sovremennyh-korporatsiyah" TargetMode="External"/><Relationship Id="rId23" Type="http://schemas.openxmlformats.org/officeDocument/2006/relationships/hyperlink" Target="https://cyberleninka.ru/article/n/povyshenie-kachestva-finansovogo-menedzhmenta-v-organizatsii" TargetMode="External"/><Relationship Id="rId28" Type="http://schemas.openxmlformats.org/officeDocument/2006/relationships/hyperlink" Target="https://cyberleninka.ru/article/n/znachenie-korporativnoy-strategii-dlya-predpriyatiya" TargetMode="External"/><Relationship Id="rId49" Type="http://schemas.openxmlformats.org/officeDocument/2006/relationships/hyperlink" Target="https://cyberleninka.ru/article/n/finansovyy-analiz-pao-tatneft" TargetMode="External"/><Relationship Id="rId114" Type="http://schemas.openxmlformats.org/officeDocument/2006/relationships/hyperlink" Target="https://cyberleninka.ru/article/n/upravlenie-zatratami-na-predpriyatii-voprosy-teorii-i-praktiki" TargetMode="External"/><Relationship Id="rId119" Type="http://schemas.openxmlformats.org/officeDocument/2006/relationships/hyperlink" Target="https://cyberleninka.ru/article/n/upravlenie-finansovymi-rezultatami-1" TargetMode="External"/><Relationship Id="rId44" Type="http://schemas.openxmlformats.org/officeDocument/2006/relationships/hyperlink" Target="https://cyberleninka.ru/article/n/evergeticheskie-strategii-v-upravlenii" TargetMode="External"/><Relationship Id="rId60" Type="http://schemas.openxmlformats.org/officeDocument/2006/relationships/hyperlink" Target="https://cyberleninka.ru/article/n/rol-finansovogo-planirovaniya-v-formirovanii-finansovoy-politiki-korporatsii" TargetMode="External"/><Relationship Id="rId65" Type="http://schemas.openxmlformats.org/officeDocument/2006/relationships/hyperlink" Target="https://cyberleninka.ru/article/n/etapy-finansovogo-planirovaniya-v-kommercheskoy-organizatsii" TargetMode="External"/><Relationship Id="rId81" Type="http://schemas.openxmlformats.org/officeDocument/2006/relationships/hyperlink" Target="https://cyberleninka.ru/article/n/upravlenie-denezhnymi-potokami-organizatsii-1" TargetMode="External"/><Relationship Id="rId86" Type="http://schemas.openxmlformats.org/officeDocument/2006/relationships/hyperlink" Target="https://cyberleninka.ru/article/n/kapital-effektivnye-sposoby-upravleniya-kapitalom" TargetMode="External"/><Relationship Id="rId130" Type="http://schemas.openxmlformats.org/officeDocument/2006/relationships/hyperlink" Target="https://cyberleninka.ru/article/n/vnutrennie-mehanizmy-upravleniya-finansovymi-riskami" TargetMode="External"/><Relationship Id="rId135" Type="http://schemas.openxmlformats.org/officeDocument/2006/relationships/hyperlink" Target="https://cyberleninka.ru/article/n/napravleniya-sistemy-upravleniya-finansovymi-riskami-organizatsii" TargetMode="External"/><Relationship Id="rId151" Type="http://schemas.openxmlformats.org/officeDocument/2006/relationships/hyperlink" Target="https://www.intuit.ru/studies/courses/3605/847/info" TargetMode="External"/><Relationship Id="rId156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s://cyberleninka.ru/article/n/osnovnye-harakteristiki-finansovogo-menedzhmenta-ponyatie-i-otsenka-effektivnosti" TargetMode="External"/><Relationship Id="rId18" Type="http://schemas.openxmlformats.org/officeDocument/2006/relationships/hyperlink" Target="https://cyberleninka.ru/article/n/struktura-finansovogo-menedzhmenta-predpriyatiya" TargetMode="External"/><Relationship Id="rId39" Type="http://schemas.openxmlformats.org/officeDocument/2006/relationships/hyperlink" Target="https://cyberleninka.ru/article/n/model-korporativnoy-kommunikatsii-smena-modalnosti-ili-strategiy-korporativnoy-politiki" TargetMode="External"/><Relationship Id="rId109" Type="http://schemas.openxmlformats.org/officeDocument/2006/relationships/hyperlink" Target="https://cyberleninka.ru/article/n/analiticheskiy-obzor-metodov-upravleniya-zatratami-i-sebestoimostyu-produktsii-organizatsii" TargetMode="External"/><Relationship Id="rId34" Type="http://schemas.openxmlformats.org/officeDocument/2006/relationships/hyperlink" Target="https://cyberleninka.ru/article/n/o-roli-i-meste-sbytovoy-strategii-v-sisteme-korporativnyh-strategiy-kompaniy-avtoproizvoditeley" TargetMode="External"/><Relationship Id="rId50" Type="http://schemas.openxmlformats.org/officeDocument/2006/relationships/hyperlink" Target="https://cyberleninka.ru/article/n/finansovyy-analiz-sostoyaniya-organizatsii" TargetMode="External"/><Relationship Id="rId55" Type="http://schemas.openxmlformats.org/officeDocument/2006/relationships/hyperlink" Target="https://cyberleninka.ru/article/n/finansovyy-analiz-i-ego-rol-v-formirovanii-finansovoy-strategii-predpriyatiya" TargetMode="External"/><Relationship Id="rId76" Type="http://schemas.openxmlformats.org/officeDocument/2006/relationships/hyperlink" Target="https://cyberleninka.ru/article/n/upravlenie-denezhnymi-potokami-5" TargetMode="External"/><Relationship Id="rId97" Type="http://schemas.openxmlformats.org/officeDocument/2006/relationships/hyperlink" Target="https://cyberleninka.ru/article/n/aktualnye-problemy-formirovaniya-i-upravleniya-kapitalom-predpriyatiya" TargetMode="External"/><Relationship Id="rId104" Type="http://schemas.openxmlformats.org/officeDocument/2006/relationships/hyperlink" Target="https://cyberleninka.ru/article/n/formirovanie-effektivnoy-strategii-finansirovaniya-investitsionnyh-proektov" TargetMode="External"/><Relationship Id="rId120" Type="http://schemas.openxmlformats.org/officeDocument/2006/relationships/hyperlink" Target="https://cyberleninka.ru/article/n/kachestvennye-aspekty-upravleniya-finansovym-rezultatom-kommercheskoy-organizatsii" TargetMode="External"/><Relationship Id="rId125" Type="http://schemas.openxmlformats.org/officeDocument/2006/relationships/hyperlink" Target="https://cyberleninka.ru/article/n/metodicheskiy-podhod-k-uvelicheniyu-finansovyh-rezultatov-organizatsii-na-osnove-upravleniya-tsenami-na-primere-predpriyatiya-rybnoy" TargetMode="External"/><Relationship Id="rId141" Type="http://schemas.openxmlformats.org/officeDocument/2006/relationships/hyperlink" Target="https://cyberleninka.ru/article/n/ozhidaemye-i-neozhidaemye-poteri-v-protsesse-upravleniya-finansovymi-riskami-korporatsiy-alternativnyy-vzglyad" TargetMode="External"/><Relationship Id="rId146" Type="http://schemas.openxmlformats.org/officeDocument/2006/relationships/hyperlink" Target="http://library.roweb.online" TargetMode="External"/><Relationship Id="rId167" Type="http://schemas.openxmlformats.org/officeDocument/2006/relationships/theme" Target="theme/theme1.xml"/><Relationship Id="rId7" Type="http://schemas.openxmlformats.org/officeDocument/2006/relationships/hyperlink" Target="https://cyberleninka.ru/article/n/primenenie-printsipov-menedzhmenta-kachestva-v-finansovoy-deyatelnosti-organizatsii" TargetMode="External"/><Relationship Id="rId71" Type="http://schemas.openxmlformats.org/officeDocument/2006/relationships/hyperlink" Target="https://cyberleninka.ru/article/n/kompleksnyy-analiz-effektivnosti-upravleniya-aktivami-predpriyatiya" TargetMode="External"/><Relationship Id="rId92" Type="http://schemas.openxmlformats.org/officeDocument/2006/relationships/hyperlink" Target="https://cyberleninka.ru/article/n/upravlenie-zaemnym-kapitalom-kompanii" TargetMode="External"/><Relationship Id="rId162" Type="http://schemas.openxmlformats.org/officeDocument/2006/relationships/hyperlink" Target="https://arb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cyberleninka.ru/article/n/formirovanie-korporativnoy-strategii-na-primere-zalando" TargetMode="External"/><Relationship Id="rId24" Type="http://schemas.openxmlformats.org/officeDocument/2006/relationships/hyperlink" Target="https://cyberleninka.ru/article/n/informatsionnoe-obespechenie-finansovyh-resheniy-v-optimizatsii-finansovogo-menedzhmenta-kompaniy" TargetMode="External"/><Relationship Id="rId40" Type="http://schemas.openxmlformats.org/officeDocument/2006/relationships/hyperlink" Target="https://cyberleninka.ru/article/n/strategiya-razvitiya-korporativnoy-kultury-na-primere-ao-mosenergosbyt" TargetMode="External"/><Relationship Id="rId45" Type="http://schemas.openxmlformats.org/officeDocument/2006/relationships/hyperlink" Target="https://cyberleninka.ru/article/n/strategiya-korporativnogo-upravleniya" TargetMode="External"/><Relationship Id="rId66" Type="http://schemas.openxmlformats.org/officeDocument/2006/relationships/hyperlink" Target="https://cyberleninka.ru/article/n/analiz-finansovogo-sostoyaniya-kak-chast-sistemy-upravleniya-denezhnymi-potokami-kompanii" TargetMode="External"/><Relationship Id="rId87" Type="http://schemas.openxmlformats.org/officeDocument/2006/relationships/hyperlink" Target="https://cyberleninka.ru/article/n/upravlenie-strukturoy-kapitala" TargetMode="External"/><Relationship Id="rId110" Type="http://schemas.openxmlformats.org/officeDocument/2006/relationships/hyperlink" Target="https://cyberleninka.ru/article/n/sistema-upravleniya-zatratami-na-predpriyatii" TargetMode="External"/><Relationship Id="rId115" Type="http://schemas.openxmlformats.org/officeDocument/2006/relationships/hyperlink" Target="https://cyberleninka.ru/article/n/formirovanie-informatsionnoy-modeli-zatrat-predpriyatiya-v-sisteme-strategicheskogo-upravleniya-zatratami-ssuz" TargetMode="External"/><Relationship Id="rId131" Type="http://schemas.openxmlformats.org/officeDocument/2006/relationships/hyperlink" Target="https://cyberleninka.ru/article/n/osobennosti-upravleniya-finansovymi-riskami-organizatsii" TargetMode="External"/><Relationship Id="rId136" Type="http://schemas.openxmlformats.org/officeDocument/2006/relationships/hyperlink" Target="https://cyberleninka.ru/article/n/strategicheskoe-upravlenie-finansovymi-riskami-i-metody-ih-otsenki" TargetMode="External"/><Relationship Id="rId157" Type="http://schemas.openxmlformats.org/officeDocument/2006/relationships/hyperlink" Target="http://qsp.su/tools/onlinehelp/about_license_gpl_russian.html" TargetMode="External"/><Relationship Id="rId61" Type="http://schemas.openxmlformats.org/officeDocument/2006/relationships/hyperlink" Target="https://cyberleninka.ru/article/n/finansovoe-planirovanie-v-sisteme-upravleniya-finansovimi-rezultatami-predpriyatiya" TargetMode="External"/><Relationship Id="rId82" Type="http://schemas.openxmlformats.org/officeDocument/2006/relationships/hyperlink" Target="https://cyberleninka.ru/article/n/problemy-v-upravlenii-denezhnymi-potokami" TargetMode="External"/><Relationship Id="rId152" Type="http://schemas.openxmlformats.org/officeDocument/2006/relationships/hyperlink" Target="https://www.ou-link.ru/book/presid-3.html" TargetMode="External"/><Relationship Id="rId19" Type="http://schemas.openxmlformats.org/officeDocument/2006/relationships/hyperlink" Target="https://cyberleninka.ru/article/n/sovremennye-kontseptsii-finansovoy-ustoychivosti-v-finansovom-menedzhmente" TargetMode="External"/><Relationship Id="rId14" Type="http://schemas.openxmlformats.org/officeDocument/2006/relationships/hyperlink" Target="https://cyberleninka.ru/article/n/instrumenty-finansovogo-menedzhmenta-v-obespechenii-effektivnoy-deyatelnosti-kommercheskogo-banka" TargetMode="External"/><Relationship Id="rId30" Type="http://schemas.openxmlformats.org/officeDocument/2006/relationships/hyperlink" Target="https://cyberleninka.ru/article/n/strategiya-korporativnoy-diversifikatsii-v-yuvelirnoy-otrasli" TargetMode="External"/><Relationship Id="rId35" Type="http://schemas.openxmlformats.org/officeDocument/2006/relationships/hyperlink" Target="https://cyberleninka.ru/article/n/vidy-strategiy-i-podhody-k-otsenke-effektivnosti-strategii-integrirovannyh-korporativnyh-struktur" TargetMode="External"/><Relationship Id="rId56" Type="http://schemas.openxmlformats.org/officeDocument/2006/relationships/hyperlink" Target="https://cyberleninka.ru/article/n/analiz-finansovyh-koeffitsientov" TargetMode="External"/><Relationship Id="rId77" Type="http://schemas.openxmlformats.org/officeDocument/2006/relationships/hyperlink" Target="https://cyberleninka.ru/article/n/upravlenie-denezhnymi-potokami-organizatsii" TargetMode="External"/><Relationship Id="rId100" Type="http://schemas.openxmlformats.org/officeDocument/2006/relationships/hyperlink" Target="https://cyberleninka.ru/article/n/analiz-denezhnyh-potokov-v-ramkah-strategicheskogo-upravleniya-organizatsii" TargetMode="External"/><Relationship Id="rId105" Type="http://schemas.openxmlformats.org/officeDocument/2006/relationships/hyperlink" Target="https://cyberleninka.ru/article/n/analiz-i-upravlenie-investitsionnymi-proektami-turisticheskoy-firmy" TargetMode="External"/><Relationship Id="rId126" Type="http://schemas.openxmlformats.org/officeDocument/2006/relationships/hyperlink" Target="https://cyberleninka.ru/article/n/strahovanie-kak-metod-upravleniya-riskami-holdinga-oao-rzhd" TargetMode="External"/><Relationship Id="rId147" Type="http://schemas.openxmlformats.org/officeDocument/2006/relationships/hyperlink" Target="https://finacademy.net/materials/article/chto-takoe-finansovuj-menedgment" TargetMode="External"/><Relationship Id="rId8" Type="http://schemas.openxmlformats.org/officeDocument/2006/relationships/hyperlink" Target="https://cyberleninka.ru/article/n/konstruktsiya-finansovogo-menedzhmenta-organizatsii" TargetMode="External"/><Relationship Id="rId51" Type="http://schemas.openxmlformats.org/officeDocument/2006/relationships/hyperlink" Target="https://cyberleninka.ru/article/n/obzor-metodov-finansovogo-analiza" TargetMode="External"/><Relationship Id="rId72" Type="http://schemas.openxmlformats.org/officeDocument/2006/relationships/hyperlink" Target="https://cyberleninka.ru/article/n/formirovanie-upravleniya-proizvodstvennymi-aktivami" TargetMode="External"/><Relationship Id="rId93" Type="http://schemas.openxmlformats.org/officeDocument/2006/relationships/hyperlink" Target="https://cyberleninka.ru/article/n/upravlenie-strukturoy-korporativnogo-kapitala" TargetMode="External"/><Relationship Id="rId98" Type="http://schemas.openxmlformats.org/officeDocument/2006/relationships/hyperlink" Target="https://cyberleninka.ru/article/n/otsenka-effektivnosti-upravleniya-aktsionernym-kapitalom" TargetMode="External"/><Relationship Id="rId121" Type="http://schemas.openxmlformats.org/officeDocument/2006/relationships/hyperlink" Target="https://cyberleninka.ru/article/n/finansovye-rezultaty-deyatelnosti-predpriyatiy-i-ih-ispolzovanie-v-upravlenii" TargetMode="External"/><Relationship Id="rId142" Type="http://schemas.openxmlformats.org/officeDocument/2006/relationships/hyperlink" Target="https://cyberleninka.ru/article/n/upravlenie-investitsionnymi-riskami-5" TargetMode="External"/><Relationship Id="rId163" Type="http://schemas.openxmlformats.org/officeDocument/2006/relationships/hyperlink" Target="http://sf-rf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cyberleninka.ru/article/n/sovershenstvovanie-organizatsii-finansovogo-menedzhmenta-malogo-predpriyatiya" TargetMode="External"/><Relationship Id="rId46" Type="http://schemas.openxmlformats.org/officeDocument/2006/relationships/hyperlink" Target="https://cyberleninka.ru/article/n/finansovyy-analiz-kak-instrument-finansovogo-menedzhmenta" TargetMode="External"/><Relationship Id="rId67" Type="http://schemas.openxmlformats.org/officeDocument/2006/relationships/hyperlink" Target="https://cyberleninka.ru/article/n/portfelnyy-podhod-k-upravleniyu-aktivami" TargetMode="External"/><Relationship Id="rId116" Type="http://schemas.openxmlformats.org/officeDocument/2006/relationships/hyperlink" Target="https://cyberleninka.ru/article/n/upravlenie-zatratami-v-protsesse-formirovaniya-tsennosti-proekta" TargetMode="External"/><Relationship Id="rId137" Type="http://schemas.openxmlformats.org/officeDocument/2006/relationships/hyperlink" Target="https://cyberleninka.ru/article/n/analiz-osobennostey-upravleniya-finansovymi-riskami-kommercheskoy-organizatsii-v-sfere-lizinga" TargetMode="External"/><Relationship Id="rId158" Type="http://schemas.openxmlformats.org/officeDocument/2006/relationships/hyperlink" Target="http://qsp.su/tools/onlinehelp/about_license_gpl_russian.html" TargetMode="External"/><Relationship Id="rId20" Type="http://schemas.openxmlformats.org/officeDocument/2006/relationships/hyperlink" Target="https://cyberleninka.ru/article/n/innovatsii-v-sisteme-finansovogo-menedzhmenta" TargetMode="External"/><Relationship Id="rId41" Type="http://schemas.openxmlformats.org/officeDocument/2006/relationships/hyperlink" Target="https://cyberleninka.ru/article/n/sovremennye-obrazovatelnye-tehnologii-v-obosnovanii-sotsialno-integrirovannyh-korporativnyh-strategiy" TargetMode="External"/><Relationship Id="rId62" Type="http://schemas.openxmlformats.org/officeDocument/2006/relationships/hyperlink" Target="https://cyberleninka.ru/article/n/finansovoe-planirovanie-v-sisteme-upravleniya-biznesom" TargetMode="External"/><Relationship Id="rId83" Type="http://schemas.openxmlformats.org/officeDocument/2006/relationships/hyperlink" Target="https://cyberleninka.ru/article/n/upravlenie-denezhnymi-potokami-predpriyatiya-6" TargetMode="External"/><Relationship Id="rId88" Type="http://schemas.openxmlformats.org/officeDocument/2006/relationships/hyperlink" Target="https://cyberleninka.ru/article/n/upravlenie-kapitalom-rossiyskih-gornodobyvayuschih-kompaniy" TargetMode="External"/><Relationship Id="rId111" Type="http://schemas.openxmlformats.org/officeDocument/2006/relationships/hyperlink" Target="https://cyberleninka.ru/article/n/upravleniya-zatratami-na-promyshlennyh-predpriyatiyah" TargetMode="External"/><Relationship Id="rId132" Type="http://schemas.openxmlformats.org/officeDocument/2006/relationships/hyperlink" Target="https://cyberleninka.ru/article/n/finansovye-riski-v-deyatelnosti-predpriyatiya" TargetMode="External"/><Relationship Id="rId153" Type="http://schemas.openxmlformats.org/officeDocument/2006/relationships/hyperlink" Target="https://www.cfin.ru/management/finance/" TargetMode="External"/><Relationship Id="rId15" Type="http://schemas.openxmlformats.org/officeDocument/2006/relationships/hyperlink" Target="https://cyberleninka.ru/article/n/primenenie-instrumentov-finansovogo-menedzhmenta-v-upravlenii-byudzhetom-publichno-pravovogo-obrazovaniya" TargetMode="External"/><Relationship Id="rId36" Type="http://schemas.openxmlformats.org/officeDocument/2006/relationships/hyperlink" Target="https://cyberleninka.ru/article/n/korporativnoe-volonterstvo-sovremennyy-instrument-razvitiya-strategii-korporativnoy-sotsialnoy-otvetstvennosti" TargetMode="External"/><Relationship Id="rId57" Type="http://schemas.openxmlformats.org/officeDocument/2006/relationships/hyperlink" Target="https://cyberleninka.ru/article/n/finansovoe-planirovanie-v-kompanii" TargetMode="External"/><Relationship Id="rId106" Type="http://schemas.openxmlformats.org/officeDocument/2006/relationships/hyperlink" Target="https://cyberleninka.ru/article/n/evolyutsiya-sistemy-upravleniya-zatratami" TargetMode="External"/><Relationship Id="rId127" Type="http://schemas.openxmlformats.org/officeDocument/2006/relationships/hyperlink" Target="https://cyberleninka.ru/article/n/model-altmana-kak-metod-otsenki-stepeni-riska-bankrotstva-na-primere-predpriyatiya-ooo-agroeko-voronezh" TargetMode="External"/><Relationship Id="rId10" Type="http://schemas.openxmlformats.org/officeDocument/2006/relationships/hyperlink" Target="https://cyberleninka.ru/article/n/ponyatie-finansovogo-menedzhmenta" TargetMode="External"/><Relationship Id="rId31" Type="http://schemas.openxmlformats.org/officeDocument/2006/relationships/hyperlink" Target="https://cyberleninka.ru/article/n/napravleniya-korporativnyh-strategiy-povysheniya-konkurentosposobnosti-biznesa" TargetMode="External"/><Relationship Id="rId52" Type="http://schemas.openxmlformats.org/officeDocument/2006/relationships/hyperlink" Target="https://cyberleninka.ru/article/n/analiz-finansovyh-rezultatov" TargetMode="External"/><Relationship Id="rId73" Type="http://schemas.openxmlformats.org/officeDocument/2006/relationships/hyperlink" Target="https://cyberleninka.ru/article/n/osobennosti-upravleniya-vneoborotnymi-i-oborotnymi-aktivami-organizatsii" TargetMode="External"/><Relationship Id="rId78" Type="http://schemas.openxmlformats.org/officeDocument/2006/relationships/hyperlink" Target="https://cyberleninka.ru/article/n/upravlenie-denezhnymi-potokami-predpriyatiya-4" TargetMode="External"/><Relationship Id="rId94" Type="http://schemas.openxmlformats.org/officeDocument/2006/relationships/hyperlink" Target="https://cyberleninka.ru/article/n/k-voprosu-ob-upravlenii-strukturoy-kapitala-organizatsii" TargetMode="External"/><Relationship Id="rId99" Type="http://schemas.openxmlformats.org/officeDocument/2006/relationships/hyperlink" Target="https://cyberleninka.ru/article/n/ot-upravleniya-investitsiyami-k-upravleniyu-s-pomoschyu-investitsiy" TargetMode="External"/><Relationship Id="rId101" Type="http://schemas.openxmlformats.org/officeDocument/2006/relationships/hyperlink" Target="https://cyberleninka.ru/article/n/innovatsionnye-sposoby-privlecheniya-kapitala-kak-element-antikrizisnoy-politiki-predpriyatiya" TargetMode="External"/><Relationship Id="rId122" Type="http://schemas.openxmlformats.org/officeDocument/2006/relationships/hyperlink" Target="https://cyberleninka.ru/article/n/rol-analiza-pribyli-v-sisteme-upravleniya-finansovymi-rezultatami-predpriyatiya" TargetMode="External"/><Relationship Id="rId143" Type="http://schemas.openxmlformats.org/officeDocument/2006/relationships/hyperlink" Target="https://cyberleninka.ru/article/n/metodika-analiza-i-upravleniya-riskami-kolichestvennaya-otsenka-riskov" TargetMode="External"/><Relationship Id="rId148" Type="http://schemas.openxmlformats.org/officeDocument/2006/relationships/hyperlink" Target="https://www.e-xecutive.ru/wiki/index.php/%D0%A4%D0%B8%D0%BD%D0%B0%D0%BD%D1%81%D0%BE%D0%B2%D1%8B%D0%B9_%D0%BC%D0%B5%D0%BD%D0%B5%D0%B4%D0%B6%D0%BC%D0%B5%D0%BD%D1%82" TargetMode="External"/><Relationship Id="rId164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finansovyy-menedzhment-v-organizatsii" TargetMode="External"/><Relationship Id="rId26" Type="http://schemas.openxmlformats.org/officeDocument/2006/relationships/hyperlink" Target="https://cyberleninka.ru/article/n/strategiya-korporativnogo-upravleniya" TargetMode="External"/><Relationship Id="rId47" Type="http://schemas.openxmlformats.org/officeDocument/2006/relationships/hyperlink" Target="https://cyberleninka.ru/article/n/sovremennye-problemy-otsenki-finansovogo-sostoyaniya-organizatsii" TargetMode="External"/><Relationship Id="rId68" Type="http://schemas.openxmlformats.org/officeDocument/2006/relationships/hyperlink" Target="https://cyberleninka.ru/article/n/upravlenie-finansovymi-aktivami-kompanii" TargetMode="External"/><Relationship Id="rId89" Type="http://schemas.openxmlformats.org/officeDocument/2006/relationships/hyperlink" Target="https://cyberleninka.ru/article/n/sovershenstvovanie-metodov-upravleniya-kapitalom-oao-yug" TargetMode="External"/><Relationship Id="rId112" Type="http://schemas.openxmlformats.org/officeDocument/2006/relationships/hyperlink" Target="https://cyberleninka.ru/article/n/kontrolling-kak-sistema-effektivnogo-upravleniya-zatratami" TargetMode="External"/><Relationship Id="rId133" Type="http://schemas.openxmlformats.org/officeDocument/2006/relationships/hyperlink" Target="https://cyberleninka.ru/article/n/osobennosti-upravleniya-finansovymi-riskami-v-otechestvennoy-i-zarubezhnoy-praktike" TargetMode="External"/><Relationship Id="rId154" Type="http://schemas.openxmlformats.org/officeDocument/2006/relationships/hyperlink" Target="https://www.fin-izdat.ru/journal/rubriks.php?id=88" TargetMode="External"/><Relationship Id="rId16" Type="http://schemas.openxmlformats.org/officeDocument/2006/relationships/hyperlink" Target="https://cyberleninka.ru/article/n/traektorii-razvitiya-finansovogo-menedzhmenta-korporatsiy-v-usloviyah-tsifrovoy-ekonomiki" TargetMode="External"/><Relationship Id="rId37" Type="http://schemas.openxmlformats.org/officeDocument/2006/relationships/hyperlink" Target="https://cyberleninka.ru/article/n/organizatsionnyy-podhod-povysheniya-rezultativnosti-sistemy-korporativnogo-upravleniya" TargetMode="External"/><Relationship Id="rId58" Type="http://schemas.openxmlformats.org/officeDocument/2006/relationships/hyperlink" Target="https://cyberleninka.ru/article/n/finansovoe-planirovanie-v-upravlenii-finansovymi-resursami-kompanii" TargetMode="External"/><Relationship Id="rId79" Type="http://schemas.openxmlformats.org/officeDocument/2006/relationships/hyperlink" Target="https://cyberleninka.ru/article/n/upravlenie-denezhnymi-potokami-na-predpriyatii-1" TargetMode="External"/><Relationship Id="rId102" Type="http://schemas.openxmlformats.org/officeDocument/2006/relationships/hyperlink" Target="https://cyberleninka.ru/article/n/obosnovanie-investitsiy-i-predproektnaya-prorabotka-investitsionnyh-proektov-v-metallurgii-na-primere-oao-bmz-upravlyayuschaya" TargetMode="External"/><Relationship Id="rId123" Type="http://schemas.openxmlformats.org/officeDocument/2006/relationships/hyperlink" Target="https://cyberleninka.ru/article/n/osobennosti-antiinflyatsionnogo-upravleniya-konechnymi-rezultatami-v-usloviyah-inflyatsionnogo-vozdeystviya" TargetMode="External"/><Relationship Id="rId144" Type="http://schemas.openxmlformats.org/officeDocument/2006/relationships/hyperlink" Target="https://cyberleninka.ru/article/n/analiz-upravleniya-riskami-v-predprinimatelskoy-deyatelnosti" TargetMode="External"/><Relationship Id="rId90" Type="http://schemas.openxmlformats.org/officeDocument/2006/relationships/hyperlink" Target="https://cyberleninka.ru/article/n/otsenka-effektivnosti-upravleniya-kapitalom-brenda" TargetMode="External"/><Relationship Id="rId165" Type="http://schemas.openxmlformats.org/officeDocument/2006/relationships/hyperlink" Target="http://www.iprbookshop.ru" TargetMode="External"/><Relationship Id="rId27" Type="http://schemas.openxmlformats.org/officeDocument/2006/relationships/hyperlink" Target="https://cyberleninka.ru/article/n/podhody-k-razrabotke-korporativnoy-strategii" TargetMode="External"/><Relationship Id="rId48" Type="http://schemas.openxmlformats.org/officeDocument/2006/relationships/hyperlink" Target="https://cyberleninka.ru/article/n/analiz-metodov-otsenki-finansovogo-sostoyaniya-organizatsii" TargetMode="External"/><Relationship Id="rId69" Type="http://schemas.openxmlformats.org/officeDocument/2006/relationships/hyperlink" Target="https://cyberleninka.ru/article/n/sovershenstvovanie-upravleniya-aktivami-v-neftegazovom-sektore" TargetMode="External"/><Relationship Id="rId113" Type="http://schemas.openxmlformats.org/officeDocument/2006/relationships/hyperlink" Target="https://cyberleninka.ru/article/n/organizatsiya-upravleniya-resursami-i-zatratami-na-predpriyatii" TargetMode="External"/><Relationship Id="rId134" Type="http://schemas.openxmlformats.org/officeDocument/2006/relationships/hyperlink" Target="https://cyberleninka.ru/article/n/osnovy-upravleniya-finansovymi-riskami-v-deyatelnosti-organizatsii" TargetMode="External"/><Relationship Id="rId80" Type="http://schemas.openxmlformats.org/officeDocument/2006/relationships/hyperlink" Target="https://cyberleninka.ru/article/n/upravlenie-denezhnymi-potokami-korporatsii" TargetMode="External"/><Relationship Id="rId155" Type="http://schemas.openxmlformats.org/officeDocument/2006/relationships/hyperlink" Target="https://fin-accounting.ru/financial-managem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25</Pages>
  <Words>16901</Words>
  <Characters>96342</Characters>
  <Application>Microsoft Office Word</Application>
  <DocSecurity>0</DocSecurity>
  <Lines>802</Lines>
  <Paragraphs>226</Paragraphs>
  <ScaleCrop>false</ScaleCrop>
  <Company/>
  <LinksUpToDate>false</LinksUpToDate>
  <CharactersWithSpaces>113017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20</cp:revision>
  <dcterms:created xsi:type="dcterms:W3CDTF">2022-01-27T13:20:00Z</dcterms:created>
  <dcterms:modified xsi:type="dcterms:W3CDTF">2023-04-24T18:42:00Z</dcterms:modified>
</cp:coreProperties>
</file>